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02" w:rsidRPr="009B29E5" w:rsidRDefault="005D2402" w:rsidP="00FA6943">
      <w:pPr>
        <w:spacing w:after="0" w:line="240" w:lineRule="auto"/>
        <w:rPr>
          <w:rFonts w:ascii="Calibri" w:eastAsia="Calibri" w:hAnsi="Calibri" w:cs="Times New Roman"/>
        </w:rPr>
      </w:pPr>
    </w:p>
    <w:p w:rsidR="00AF6D8A" w:rsidRPr="00ED3AAA" w:rsidRDefault="00B27EC3" w:rsidP="00ED3AAA">
      <w:pPr>
        <w:pStyle w:val="af8"/>
        <w:keepNext/>
        <w:keepLines/>
        <w:widowControl w:val="0"/>
        <w:numPr>
          <w:ilvl w:val="0"/>
          <w:numId w:val="35"/>
        </w:numPr>
        <w:spacing w:after="0" w:line="240" w:lineRule="auto"/>
        <w:jc w:val="both"/>
        <w:outlineLvl w:val="3"/>
        <w:rPr>
          <w:rFonts w:ascii="Times New Roman" w:hAnsi="Times New Roman"/>
          <w:b/>
          <w:sz w:val="28"/>
          <w:szCs w:val="28"/>
          <w:shd w:val="clear" w:color="auto" w:fill="FFFFFF"/>
        </w:rPr>
      </w:pPr>
      <w:bookmarkStart w:id="0" w:name="bookmark4"/>
      <w:r w:rsidRPr="00ED3AAA">
        <w:rPr>
          <w:rFonts w:ascii="Times New Roman" w:hAnsi="Times New Roman"/>
          <w:b/>
          <w:sz w:val="28"/>
          <w:szCs w:val="28"/>
          <w:shd w:val="clear" w:color="auto" w:fill="FFFFFF"/>
        </w:rPr>
        <w:t>Планируемые результаты освоения учебного предмета</w:t>
      </w:r>
    </w:p>
    <w:bookmarkEnd w:id="0"/>
    <w:p w:rsidR="0031636C" w:rsidRPr="0031636C" w:rsidRDefault="0031636C" w:rsidP="0031636C">
      <w:pPr>
        <w:widowControl w:val="0"/>
        <w:spacing w:after="0" w:line="240" w:lineRule="auto"/>
        <w:ind w:firstLine="320"/>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b/>
          <w:bCs/>
          <w:color w:val="000000" w:themeColor="text1"/>
          <w:sz w:val="24"/>
          <w:szCs w:val="24"/>
          <w:shd w:val="clear" w:color="auto" w:fill="FFFFFF"/>
        </w:rPr>
        <w:t xml:space="preserve">Личностными результатами </w:t>
      </w:r>
      <w:r w:rsidRPr="0031636C">
        <w:rPr>
          <w:rFonts w:ascii="Times New Roman" w:eastAsia="Calibri" w:hAnsi="Times New Roman" w:cs="Times New Roman"/>
          <w:color w:val="000000" w:themeColor="text1"/>
          <w:sz w:val="24"/>
          <w:szCs w:val="24"/>
          <w:shd w:val="clear" w:color="auto" w:fill="FFFFFF"/>
        </w:rPr>
        <w:t>освоения выпускниками основной школы программы по русскому (родному) языку являются:</w:t>
      </w:r>
    </w:p>
    <w:p w:rsidR="0031636C" w:rsidRPr="0031636C" w:rsidRDefault="0031636C" w:rsidP="0031636C">
      <w:pPr>
        <w:widowControl w:val="0"/>
        <w:numPr>
          <w:ilvl w:val="0"/>
          <w:numId w:val="2"/>
        </w:numPr>
        <w:tabs>
          <w:tab w:val="left" w:pos="601"/>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31636C" w:rsidRPr="0031636C" w:rsidRDefault="0031636C" w:rsidP="0031636C">
      <w:pPr>
        <w:widowControl w:val="0"/>
        <w:numPr>
          <w:ilvl w:val="0"/>
          <w:numId w:val="2"/>
        </w:numPr>
        <w:tabs>
          <w:tab w:val="left" w:pos="606"/>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31636C" w:rsidRPr="0031636C" w:rsidRDefault="0031636C" w:rsidP="0031636C">
      <w:pPr>
        <w:widowControl w:val="0"/>
        <w:numPr>
          <w:ilvl w:val="0"/>
          <w:numId w:val="2"/>
        </w:numPr>
        <w:tabs>
          <w:tab w:val="left" w:pos="610"/>
        </w:tabs>
        <w:spacing w:after="0" w:line="240" w:lineRule="auto"/>
        <w:jc w:val="both"/>
        <w:rPr>
          <w:rFonts w:ascii="Times New Roman" w:eastAsia="Calibri" w:hAnsi="Times New Roman" w:cs="Times New Roman"/>
          <w:b/>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достаточный объём словарного запаса и усвоенных грамматических сре</w:t>
      </w:r>
      <w:proofErr w:type="gramStart"/>
      <w:r w:rsidRPr="0031636C">
        <w:rPr>
          <w:rFonts w:ascii="Times New Roman" w:eastAsia="Calibri" w:hAnsi="Times New Roman" w:cs="Times New Roman"/>
          <w:color w:val="000000" w:themeColor="text1"/>
          <w:sz w:val="24"/>
          <w:szCs w:val="24"/>
          <w:shd w:val="clear" w:color="auto" w:fill="FFFFFF"/>
        </w:rPr>
        <w:t>дств дл</w:t>
      </w:r>
      <w:proofErr w:type="gramEnd"/>
      <w:r w:rsidRPr="0031636C">
        <w:rPr>
          <w:rFonts w:ascii="Times New Roman" w:eastAsia="Calibri" w:hAnsi="Times New Roman" w:cs="Times New Roman"/>
          <w:color w:val="000000" w:themeColor="text1"/>
          <w:sz w:val="24"/>
          <w:szCs w:val="24"/>
          <w:shd w:val="clear" w:color="auto" w:fill="FFFFFF"/>
        </w:rPr>
        <w:t xml:space="preserve">я свободного выражения мыслей и чувств в процессе речевого общения; </w:t>
      </w:r>
      <w:r w:rsidRPr="0031636C">
        <w:rPr>
          <w:rFonts w:ascii="Times New Roman" w:eastAsia="Calibri" w:hAnsi="Times New Roman" w:cs="Times New Roman"/>
          <w:b/>
          <w:color w:val="000000" w:themeColor="text1"/>
          <w:sz w:val="24"/>
          <w:szCs w:val="24"/>
          <w:shd w:val="clear" w:color="auto" w:fill="FFFFFF"/>
        </w:rPr>
        <w:t>способность к самооценке на основе наблюдения за собственной речью.</w:t>
      </w:r>
    </w:p>
    <w:p w:rsidR="0031636C" w:rsidRPr="0031636C" w:rsidRDefault="0031636C" w:rsidP="0031636C">
      <w:pPr>
        <w:widowControl w:val="0"/>
        <w:spacing w:after="0" w:line="240" w:lineRule="auto"/>
        <w:ind w:firstLine="320"/>
        <w:jc w:val="both"/>
        <w:rPr>
          <w:rFonts w:ascii="Times New Roman" w:eastAsia="Calibri" w:hAnsi="Times New Roman" w:cs="Times New Roman"/>
          <w:color w:val="000000" w:themeColor="text1"/>
          <w:sz w:val="24"/>
          <w:szCs w:val="24"/>
          <w:shd w:val="clear" w:color="auto" w:fill="FFFFFF"/>
        </w:rPr>
      </w:pPr>
      <w:proofErr w:type="spellStart"/>
      <w:r w:rsidRPr="0031636C">
        <w:rPr>
          <w:rFonts w:ascii="Times New Roman" w:eastAsia="Calibri" w:hAnsi="Times New Roman" w:cs="Times New Roman"/>
          <w:b/>
          <w:bCs/>
          <w:color w:val="000000" w:themeColor="text1"/>
          <w:sz w:val="24"/>
          <w:szCs w:val="24"/>
          <w:shd w:val="clear" w:color="auto" w:fill="FFFFFF"/>
        </w:rPr>
        <w:t>Метапредметными</w:t>
      </w:r>
      <w:proofErr w:type="spellEnd"/>
      <w:r w:rsidRPr="0031636C">
        <w:rPr>
          <w:rFonts w:ascii="Times New Roman" w:eastAsia="Calibri" w:hAnsi="Times New Roman" w:cs="Times New Roman"/>
          <w:b/>
          <w:bCs/>
          <w:color w:val="000000" w:themeColor="text1"/>
          <w:sz w:val="24"/>
          <w:szCs w:val="24"/>
          <w:shd w:val="clear" w:color="auto" w:fill="FFFFFF"/>
        </w:rPr>
        <w:t xml:space="preserve"> результатами </w:t>
      </w:r>
      <w:r w:rsidRPr="0031636C">
        <w:rPr>
          <w:rFonts w:ascii="Times New Roman" w:eastAsia="Calibri" w:hAnsi="Times New Roman" w:cs="Times New Roman"/>
          <w:b/>
          <w:color w:val="000000" w:themeColor="text1"/>
          <w:sz w:val="24"/>
          <w:szCs w:val="24"/>
          <w:shd w:val="clear" w:color="auto" w:fill="FFFFFF"/>
        </w:rPr>
        <w:t>освоения выпускниками основной школы программы</w:t>
      </w:r>
      <w:r w:rsidRPr="0031636C">
        <w:rPr>
          <w:rFonts w:ascii="Times New Roman" w:eastAsia="Calibri" w:hAnsi="Times New Roman" w:cs="Times New Roman"/>
          <w:color w:val="000000" w:themeColor="text1"/>
          <w:sz w:val="24"/>
          <w:szCs w:val="24"/>
          <w:shd w:val="clear" w:color="auto" w:fill="FFFFFF"/>
        </w:rPr>
        <w:t xml:space="preserve"> по русскому (родному) языку являются:</w:t>
      </w:r>
    </w:p>
    <w:p w:rsidR="0031636C" w:rsidRPr="0031636C" w:rsidRDefault="0031636C" w:rsidP="0031636C">
      <w:pPr>
        <w:widowControl w:val="0"/>
        <w:numPr>
          <w:ilvl w:val="0"/>
          <w:numId w:val="3"/>
        </w:numPr>
        <w:tabs>
          <w:tab w:val="left" w:pos="634"/>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владение всеми видами речевой деятельности:</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адекватное понимание информации устного и письменного сообщения;</w:t>
      </w:r>
    </w:p>
    <w:p w:rsidR="0031636C" w:rsidRPr="0031636C" w:rsidRDefault="0031636C" w:rsidP="0031636C">
      <w:pPr>
        <w:widowControl w:val="0"/>
        <w:numPr>
          <w:ilvl w:val="0"/>
          <w:numId w:val="1"/>
        </w:numPr>
        <w:tabs>
          <w:tab w:val="left" w:pos="60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владение разными видами чтения;</w:t>
      </w:r>
    </w:p>
    <w:p w:rsidR="0031636C" w:rsidRPr="0031636C" w:rsidRDefault="0031636C" w:rsidP="0031636C">
      <w:pPr>
        <w:widowControl w:val="0"/>
        <w:numPr>
          <w:ilvl w:val="0"/>
          <w:numId w:val="1"/>
        </w:numPr>
        <w:tabs>
          <w:tab w:val="left" w:pos="572"/>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адекватное восприятие на слух текстов разных стилей и жанров;</w:t>
      </w:r>
    </w:p>
    <w:p w:rsidR="0031636C" w:rsidRPr="0031636C" w:rsidRDefault="0031636C" w:rsidP="0031636C">
      <w:pPr>
        <w:widowControl w:val="0"/>
        <w:numPr>
          <w:ilvl w:val="0"/>
          <w:numId w:val="1"/>
        </w:numPr>
        <w:tabs>
          <w:tab w:val="left" w:pos="572"/>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овладение приёмами отбора и систематизации материала на определённую тему; умение вести самостоятельный поиск информации, её анализ и отбор;</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31636C" w:rsidRPr="0031636C" w:rsidRDefault="0031636C" w:rsidP="0031636C">
      <w:pPr>
        <w:widowControl w:val="0"/>
        <w:numPr>
          <w:ilvl w:val="0"/>
          <w:numId w:val="1"/>
        </w:numPr>
        <w:tabs>
          <w:tab w:val="left" w:pos="567"/>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31636C" w:rsidRPr="0031636C" w:rsidRDefault="0031636C" w:rsidP="0031636C">
      <w:pPr>
        <w:widowControl w:val="0"/>
        <w:numPr>
          <w:ilvl w:val="0"/>
          <w:numId w:val="1"/>
        </w:numPr>
        <w:tabs>
          <w:tab w:val="left" w:pos="284"/>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умение воспроизводить прослушанный или прочитанный текст с разной степенью свёрнутости;</w:t>
      </w:r>
    </w:p>
    <w:p w:rsidR="0031636C" w:rsidRPr="0031636C" w:rsidRDefault="0031636C" w:rsidP="0031636C">
      <w:pPr>
        <w:widowControl w:val="0"/>
        <w:numPr>
          <w:ilvl w:val="0"/>
          <w:numId w:val="1"/>
        </w:numPr>
        <w:tabs>
          <w:tab w:val="left" w:pos="567"/>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умение создавать устные и письменные тексты разных типов, стилей речи и жанров с учётом замысла, адресата и ситуации общения;</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способность свободно, правильно излагать свои мысли в устной и письменной форме;</w:t>
      </w:r>
    </w:p>
    <w:p w:rsidR="0031636C" w:rsidRPr="0031636C" w:rsidRDefault="0031636C" w:rsidP="0031636C">
      <w:pPr>
        <w:widowControl w:val="0"/>
        <w:numPr>
          <w:ilvl w:val="0"/>
          <w:numId w:val="1"/>
        </w:numPr>
        <w:tabs>
          <w:tab w:val="left" w:pos="60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владение различными видами монолога и диалога;</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способность участвовать в речевом общении, соблюдая нормы речевого этикета;</w:t>
      </w:r>
    </w:p>
    <w:p w:rsidR="0031636C" w:rsidRPr="0031636C" w:rsidRDefault="0031636C" w:rsidP="0031636C">
      <w:pPr>
        <w:widowControl w:val="0"/>
        <w:numPr>
          <w:ilvl w:val="0"/>
          <w:numId w:val="1"/>
        </w:numPr>
        <w:tabs>
          <w:tab w:val="left" w:pos="577"/>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способность оценивать свою речь с точки зрения её содержания, языкового оформления; умение находить грамматические и речевые ошибки, недочёты, исправлять их; совершенствовать и редактировать собственные тексты;</w:t>
      </w:r>
    </w:p>
    <w:p w:rsidR="0031636C" w:rsidRPr="0031636C" w:rsidRDefault="0031636C" w:rsidP="0031636C">
      <w:pPr>
        <w:widowControl w:val="0"/>
        <w:numPr>
          <w:ilvl w:val="0"/>
          <w:numId w:val="1"/>
        </w:numPr>
        <w:tabs>
          <w:tab w:val="left" w:pos="565"/>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умение выступать перед аудиторией сверстников с небольшими сообщениями, докладами;</w:t>
      </w:r>
    </w:p>
    <w:p w:rsidR="0031636C" w:rsidRPr="0031636C" w:rsidRDefault="0031636C" w:rsidP="0031636C">
      <w:pPr>
        <w:widowControl w:val="0"/>
        <w:numPr>
          <w:ilvl w:val="0"/>
          <w:numId w:val="3"/>
        </w:numPr>
        <w:tabs>
          <w:tab w:val="left" w:pos="601"/>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 xml:space="preserve">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31636C">
        <w:rPr>
          <w:rFonts w:ascii="Times New Roman" w:eastAsia="Calibri" w:hAnsi="Times New Roman" w:cs="Times New Roman"/>
          <w:color w:val="000000" w:themeColor="text1"/>
          <w:sz w:val="24"/>
          <w:szCs w:val="24"/>
          <w:shd w:val="clear" w:color="auto" w:fill="FFFFFF"/>
        </w:rPr>
        <w:t>межпредметном</w:t>
      </w:r>
      <w:proofErr w:type="spellEnd"/>
      <w:r w:rsidRPr="0031636C">
        <w:rPr>
          <w:rFonts w:ascii="Times New Roman" w:eastAsia="Calibri" w:hAnsi="Times New Roman" w:cs="Times New Roman"/>
          <w:color w:val="000000" w:themeColor="text1"/>
          <w:sz w:val="24"/>
          <w:szCs w:val="24"/>
          <w:shd w:val="clear" w:color="auto" w:fill="FFFFFF"/>
        </w:rPr>
        <w:t xml:space="preserve"> уровне (на уроках иностранного языка, литературы и др.);</w:t>
      </w:r>
    </w:p>
    <w:p w:rsidR="0031636C" w:rsidRPr="0031636C" w:rsidRDefault="0031636C" w:rsidP="0031636C">
      <w:pPr>
        <w:widowControl w:val="0"/>
        <w:numPr>
          <w:ilvl w:val="0"/>
          <w:numId w:val="3"/>
        </w:numPr>
        <w:tabs>
          <w:tab w:val="left" w:pos="606"/>
        </w:tabs>
        <w:spacing w:after="0" w:line="240" w:lineRule="auto"/>
        <w:jc w:val="both"/>
        <w:rPr>
          <w:rFonts w:ascii="Times New Roman" w:eastAsia="Calibri" w:hAnsi="Times New Roman" w:cs="Times New Roman"/>
          <w:color w:val="000000" w:themeColor="text1"/>
          <w:sz w:val="24"/>
          <w:szCs w:val="24"/>
        </w:rPr>
      </w:pPr>
      <w:r w:rsidRPr="0031636C">
        <w:rPr>
          <w:rFonts w:ascii="Times New Roman" w:eastAsia="Calibri" w:hAnsi="Times New Roman" w:cs="Times New Roman"/>
          <w:color w:val="000000" w:themeColor="text1"/>
          <w:sz w:val="24"/>
          <w:szCs w:val="24"/>
          <w:shd w:val="clear" w:color="auto" w:fill="FFFFFF"/>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EA03B5" w:rsidRPr="0031636C" w:rsidRDefault="00EA03B5" w:rsidP="00AF6D8A">
      <w:pPr>
        <w:spacing w:after="0" w:line="277" w:lineRule="exact"/>
        <w:jc w:val="both"/>
        <w:textAlignment w:val="baseline"/>
        <w:rPr>
          <w:rFonts w:ascii="Times New Roman" w:eastAsia="Times New Roman" w:hAnsi="Times New Roman" w:cs="Times New Roman"/>
          <w:b/>
          <w:i/>
          <w:color w:val="000000" w:themeColor="text1"/>
          <w:sz w:val="24"/>
          <w:szCs w:val="24"/>
        </w:rPr>
      </w:pPr>
      <w:r w:rsidRPr="0031636C">
        <w:rPr>
          <w:rFonts w:ascii="Times New Roman" w:eastAsia="Times New Roman" w:hAnsi="Times New Roman" w:cs="Times New Roman"/>
          <w:b/>
          <w:i/>
          <w:color w:val="000000" w:themeColor="text1"/>
          <w:sz w:val="24"/>
          <w:szCs w:val="24"/>
        </w:rPr>
        <w:t>Предметные результаты</w:t>
      </w:r>
      <w:r w:rsidRPr="0031636C">
        <w:rPr>
          <w:rFonts w:ascii="Times New Roman" w:eastAsia="Times New Roman" w:hAnsi="Times New Roman" w:cs="Times New Roman"/>
          <w:b/>
          <w:color w:val="000000" w:themeColor="text1"/>
          <w:sz w:val="24"/>
          <w:szCs w:val="24"/>
        </w:rPr>
        <w:t xml:space="preserve"> состоят в следующем:</w:t>
      </w:r>
    </w:p>
    <w:p w:rsidR="00EA03B5" w:rsidRPr="006B54FF" w:rsidRDefault="006B54FF" w:rsidP="006B54FF">
      <w:pPr>
        <w:spacing w:after="0" w:line="274" w:lineRule="exact"/>
        <w:jc w:val="both"/>
        <w:textAlignment w:val="baseline"/>
        <w:rPr>
          <w:rFonts w:ascii="Times New Roman" w:eastAsia="Arial" w:hAnsi="Times New Roman"/>
          <w:color w:val="000000"/>
          <w:sz w:val="24"/>
          <w:szCs w:val="24"/>
        </w:rPr>
      </w:pPr>
      <w:r>
        <w:rPr>
          <w:rFonts w:ascii="Times New Roman" w:eastAsia="Times New Roman" w:hAnsi="Times New Roman"/>
          <w:color w:val="000000"/>
          <w:sz w:val="24"/>
          <w:szCs w:val="24"/>
        </w:rPr>
        <w:lastRenderedPageBreak/>
        <w:t>1).</w:t>
      </w:r>
      <w:r w:rsidR="00EA03B5" w:rsidRPr="006B54FF">
        <w:rPr>
          <w:rFonts w:ascii="Times New Roman" w:eastAsia="Times New Roman" w:hAnsi="Times New Roman"/>
          <w:color w:val="000000"/>
          <w:sz w:val="24"/>
          <w:szCs w:val="24"/>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EA03B5" w:rsidRPr="00AF6D8A" w:rsidRDefault="00EA03B5" w:rsidP="00AF6D8A">
      <w:pPr>
        <w:spacing w:after="0" w:line="276" w:lineRule="exact"/>
        <w:ind w:hanging="360"/>
        <w:jc w:val="both"/>
        <w:textAlignment w:val="baseline"/>
        <w:rPr>
          <w:rFonts w:ascii="Times New Roman" w:eastAsia="Arial" w:hAnsi="Times New Roman" w:cs="Times New Roman"/>
          <w:color w:val="000000"/>
          <w:sz w:val="24"/>
          <w:szCs w:val="24"/>
        </w:rPr>
      </w:pPr>
      <w:r w:rsidRPr="00AF6D8A">
        <w:rPr>
          <w:rFonts w:ascii="Times New Roman" w:eastAsia="Times New Roman" w:hAnsi="Times New Roman" w:cs="Times New Roman"/>
          <w:color w:val="000000"/>
          <w:sz w:val="24"/>
          <w:szCs w:val="24"/>
        </w:rPr>
        <w:t>понимание места родного языка в системе гуманитарных наук и его роли в образовании в целом;</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 xml:space="preserve">      2).</w:t>
      </w:r>
      <w:r w:rsidR="00EA03B5" w:rsidRPr="00AF6D8A">
        <w:rPr>
          <w:rFonts w:ascii="Times New Roman" w:eastAsia="Times New Roman" w:hAnsi="Times New Roman" w:cs="Times New Roman"/>
          <w:color w:val="000000"/>
          <w:sz w:val="24"/>
          <w:szCs w:val="24"/>
        </w:rPr>
        <w:t>усвоение основ научных знаний о родном языке; понимание взаимосвязи его уровней и единиц;</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3.)</w:t>
      </w:r>
      <w:r w:rsidR="00EA03B5" w:rsidRPr="00AF6D8A">
        <w:rPr>
          <w:rFonts w:ascii="Times New Roman" w:eastAsia="Times New Roman" w:hAnsi="Times New Roman" w:cs="Times New Roman"/>
          <w:color w:val="000000"/>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rsidR="00EA03B5" w:rsidRPr="00AF6D8A">
        <w:rPr>
          <w:rFonts w:ascii="Times New Roman" w:eastAsia="Times New Roman" w:hAnsi="Times New Roman" w:cs="Times New Roman"/>
          <w:color w:val="000000"/>
          <w:sz w:val="24"/>
          <w:szCs w:val="24"/>
        </w:rPr>
        <w:t xml:space="preserve"> текст, типы текста; основные единицы языка, их признаки и особенности употребления в речи;</w:t>
      </w:r>
    </w:p>
    <w:p w:rsidR="00EA03B5" w:rsidRPr="00AF6D8A" w:rsidRDefault="006B54FF" w:rsidP="00AF6D8A">
      <w:pPr>
        <w:spacing w:after="0" w:line="275" w:lineRule="exact"/>
        <w:ind w:hanging="360"/>
        <w:jc w:val="both"/>
        <w:textAlignment w:val="baseline"/>
        <w:rPr>
          <w:rFonts w:ascii="Times New Roman" w:eastAsia="Arial" w:hAnsi="Times New Roman" w:cs="Times New Roman"/>
          <w:color w:val="000000"/>
          <w:spacing w:val="4"/>
          <w:sz w:val="24"/>
          <w:szCs w:val="24"/>
        </w:rPr>
      </w:pPr>
      <w:r>
        <w:rPr>
          <w:rFonts w:ascii="Times New Roman" w:eastAsia="Times New Roman" w:hAnsi="Times New Roman" w:cs="Times New Roman"/>
          <w:color w:val="000000"/>
          <w:spacing w:val="4"/>
          <w:sz w:val="24"/>
          <w:szCs w:val="24"/>
        </w:rPr>
        <w:t xml:space="preserve">      4).</w:t>
      </w:r>
      <w:r w:rsidR="00EA03B5" w:rsidRPr="00AF6D8A">
        <w:rPr>
          <w:rFonts w:ascii="Times New Roman" w:eastAsia="Times New Roman" w:hAnsi="Times New Roman" w:cs="Times New Roman"/>
          <w:color w:val="000000"/>
          <w:spacing w:val="4"/>
          <w:sz w:val="24"/>
          <w:szCs w:val="24"/>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 xml:space="preserve">       5.)</w:t>
      </w:r>
      <w:r w:rsidR="00EA03B5" w:rsidRPr="00AF6D8A">
        <w:rPr>
          <w:rFonts w:ascii="Times New Roman" w:eastAsia="Times New Roman" w:hAnsi="Times New Roman" w:cs="Times New Roman"/>
          <w:color w:val="000000"/>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 xml:space="preserve">     6).</w:t>
      </w:r>
      <w:r w:rsidR="00EA03B5" w:rsidRPr="00AF6D8A">
        <w:rPr>
          <w:rFonts w:ascii="Times New Roman" w:eastAsia="Times New Roman" w:hAnsi="Times New Roman" w:cs="Times New Roman"/>
          <w:color w:val="000000"/>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 xml:space="preserve">      7).</w:t>
      </w:r>
      <w:r w:rsidR="00EA03B5" w:rsidRPr="00AF6D8A">
        <w:rPr>
          <w:rFonts w:ascii="Times New Roman" w:eastAsia="Times New Roman" w:hAnsi="Times New Roman" w:cs="Times New Roman"/>
          <w:color w:val="000000"/>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EA03B5" w:rsidRPr="00AF6D8A" w:rsidRDefault="006B54FF" w:rsidP="00AF6D8A">
      <w:pPr>
        <w:spacing w:after="0" w:line="276" w:lineRule="exact"/>
        <w:ind w:hanging="360"/>
        <w:jc w:val="both"/>
        <w:textAlignment w:val="baseline"/>
        <w:rPr>
          <w:rFonts w:ascii="Times New Roman" w:eastAsia="Arial"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8).</w:t>
      </w:r>
      <w:r w:rsidR="00EA03B5" w:rsidRPr="00AF6D8A">
        <w:rPr>
          <w:rFonts w:ascii="Times New Roman" w:eastAsia="Times New Roman" w:hAnsi="Times New Roman" w:cs="Times New Roman"/>
          <w:color w:val="000000"/>
          <w:spacing w:val="2"/>
          <w:sz w:val="24"/>
          <w:szCs w:val="24"/>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EA03B5" w:rsidRPr="00AF6D8A" w:rsidRDefault="00EA03B5" w:rsidP="0031636C">
      <w:pPr>
        <w:spacing w:after="0" w:line="240" w:lineRule="auto"/>
        <w:ind w:firstLine="357"/>
        <w:jc w:val="both"/>
        <w:textAlignment w:val="baseline"/>
        <w:rPr>
          <w:rFonts w:ascii="Times New Roman" w:eastAsia="Times New Roman" w:hAnsi="Times New Roman" w:cs="Times New Roman"/>
          <w:color w:val="000000"/>
          <w:spacing w:val="88"/>
          <w:sz w:val="24"/>
          <w:szCs w:val="24"/>
        </w:rPr>
      </w:pPr>
      <w:r w:rsidRPr="00AF6D8A">
        <w:rPr>
          <w:rFonts w:ascii="Times New Roman" w:eastAsia="Times New Roman" w:hAnsi="Times New Roman" w:cs="Times New Roman"/>
          <w:color w:val="000000"/>
          <w:spacing w:val="88"/>
          <w:sz w:val="24"/>
          <w:szCs w:val="24"/>
        </w:rPr>
        <w:t xml:space="preserve">В процессе изучения </w:t>
      </w:r>
      <w:proofErr w:type="gramStart"/>
      <w:r w:rsidRPr="00AF6D8A">
        <w:rPr>
          <w:rFonts w:ascii="Times New Roman" w:eastAsia="Times New Roman" w:hAnsi="Times New Roman" w:cs="Times New Roman"/>
          <w:color w:val="000000"/>
          <w:spacing w:val="88"/>
          <w:sz w:val="24"/>
          <w:szCs w:val="24"/>
        </w:rPr>
        <w:t>предмета</w:t>
      </w:r>
      <w:proofErr w:type="gramEnd"/>
      <w:r w:rsidRPr="00AF6D8A">
        <w:rPr>
          <w:rFonts w:ascii="Times New Roman" w:eastAsia="Times New Roman" w:hAnsi="Times New Roman" w:cs="Times New Roman"/>
          <w:color w:val="000000"/>
          <w:spacing w:val="88"/>
          <w:sz w:val="24"/>
          <w:szCs w:val="24"/>
        </w:rPr>
        <w:t xml:space="preserve"> обучающиеся должны освоить перечисленные ниже виды деятельности. </w:t>
      </w:r>
      <w:r w:rsidRPr="00AF6D8A">
        <w:rPr>
          <w:rFonts w:ascii="Times New Roman" w:eastAsia="Times New Roman" w:hAnsi="Times New Roman" w:cs="Times New Roman"/>
          <w:color w:val="000000"/>
          <w:spacing w:val="88"/>
          <w:sz w:val="24"/>
          <w:szCs w:val="24"/>
          <w:u w:val="single"/>
        </w:rPr>
        <w:t xml:space="preserve">Речь и речевое общение  </w:t>
      </w:r>
      <w:r w:rsidRPr="00AF6D8A">
        <w:rPr>
          <w:rFonts w:ascii="Times New Roman" w:eastAsia="Times New Roman" w:hAnsi="Times New Roman" w:cs="Times New Roman"/>
          <w:i/>
          <w:color w:val="000000"/>
          <w:spacing w:val="88"/>
          <w:sz w:val="24"/>
          <w:szCs w:val="24"/>
        </w:rPr>
        <w:t>Выпускник научится:</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type id="_x0000_t202" coordsize="21600,21600" o:spt="202" path="m,l,21600r21600,l21600,xe">
            <v:stroke joinstyle="miter"/>
            <v:path gradientshapeok="t" o:connecttype="rect"/>
          </v:shapetype>
          <v:shape id="_x0000_s1027" type="#_x0000_t202" style="position:absolute;left:0;text-align:left;margin-left:534.1pt;margin-top:774.5pt;width:23.55pt;height:16.1pt;z-index:-251655168;mso-wrap-distance-left:0;mso-wrap-distance-right:0;mso-position-horizontal-relative:page;mso-position-vertical-relative:page" filled="f" stroked="f">
            <v:textbox inset="0,0,0,0">
              <w:txbxContent>
                <w:p w:rsidR="00F5093B" w:rsidRDefault="00F5093B" w:rsidP="00EA03B5">
                  <w:pPr>
                    <w:spacing w:before="1" w:line="320" w:lineRule="exact"/>
                    <w:textAlignment w:val="baseline"/>
                    <w:rPr>
                      <w:rFonts w:eastAsia="Times New Roman"/>
                      <w:color w:val="000000"/>
                      <w:spacing w:val="27"/>
                      <w:sz w:val="28"/>
                    </w:rPr>
                  </w:pPr>
                </w:p>
              </w:txbxContent>
            </v:textbox>
            <w10:wrap type="square" anchorx="page" anchory="page"/>
          </v:shape>
        </w:pict>
      </w:r>
      <w:r w:rsidR="00EA03B5" w:rsidRPr="00AF6D8A">
        <w:rPr>
          <w:rFonts w:ascii="Times New Roman" w:eastAsia="Times New Roman" w:hAnsi="Times New Roman" w:cs="Times New Roman"/>
          <w:color w:val="000000"/>
          <w:sz w:val="24"/>
          <w:szCs w:val="24"/>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 различные виды диалога в ситуациях формального и неформального, межличностного и межкультурного общения;</w:t>
      </w:r>
    </w:p>
    <w:p w:rsidR="00EA03B5" w:rsidRPr="00AF6D8A" w:rsidRDefault="00EA03B5" w:rsidP="00AF6D8A">
      <w:pPr>
        <w:numPr>
          <w:ilvl w:val="0"/>
          <w:numId w:val="30"/>
        </w:numPr>
        <w:tabs>
          <w:tab w:val="clear" w:pos="144"/>
          <w:tab w:val="left" w:pos="864"/>
        </w:tabs>
        <w:spacing w:after="0" w:line="25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соблюдать нормы речевого поведения в типичных ситуациях общения;</w:t>
      </w:r>
    </w:p>
    <w:p w:rsidR="00EA03B5" w:rsidRPr="00AF6D8A" w:rsidRDefault="00EA03B5" w:rsidP="00AF6D8A">
      <w:pPr>
        <w:numPr>
          <w:ilvl w:val="0"/>
          <w:numId w:val="30"/>
        </w:numPr>
        <w:tabs>
          <w:tab w:val="clear" w:pos="144"/>
          <w:tab w:val="left" w:pos="864"/>
        </w:tabs>
        <w:spacing w:after="0" w:line="28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предупреждать коммуникативные неудачи в процессе речевого общения.</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3"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выступать перед аудиторией с небольшим докладом; публично представлять проект, реферат; публично защищать свою позицию;</w:t>
      </w:r>
    </w:p>
    <w:p w:rsidR="00EA03B5" w:rsidRPr="00AF6D8A" w:rsidRDefault="00EA03B5" w:rsidP="00AF6D8A">
      <w:pPr>
        <w:numPr>
          <w:ilvl w:val="0"/>
          <w:numId w:val="30"/>
        </w:numPr>
        <w:tabs>
          <w:tab w:val="clear" w:pos="144"/>
          <w:tab w:val="left" w:pos="864"/>
        </w:tabs>
        <w:spacing w:after="0" w:line="26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участвовать в коллективном обсуждении проблем, аргументировать собственную позицию, доказывать её, убеждать;</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понимать основные причины коммуникативных неудач и объяснять их.</w:t>
      </w:r>
    </w:p>
    <w:p w:rsidR="00EA03B5" w:rsidRPr="00AF6D8A" w:rsidRDefault="00EA03B5" w:rsidP="00AF6D8A">
      <w:pPr>
        <w:spacing w:after="0" w:line="269" w:lineRule="exact"/>
        <w:jc w:val="both"/>
        <w:textAlignment w:val="baseline"/>
        <w:rPr>
          <w:rFonts w:ascii="Times New Roman" w:eastAsia="Times New Roman" w:hAnsi="Times New Roman" w:cs="Times New Roman"/>
          <w:color w:val="000000"/>
          <w:spacing w:val="-1"/>
          <w:sz w:val="24"/>
          <w:szCs w:val="24"/>
          <w:u w:val="single"/>
        </w:rPr>
      </w:pPr>
      <w:r w:rsidRPr="00AF6D8A">
        <w:rPr>
          <w:rFonts w:ascii="Times New Roman" w:eastAsia="Times New Roman" w:hAnsi="Times New Roman" w:cs="Times New Roman"/>
          <w:color w:val="000000"/>
          <w:spacing w:val="-1"/>
          <w:sz w:val="24"/>
          <w:szCs w:val="24"/>
          <w:u w:val="single"/>
        </w:rPr>
        <w:t xml:space="preserve">Речевая деятельность. </w:t>
      </w:r>
      <w:proofErr w:type="spellStart"/>
      <w:r w:rsidRPr="00AF6D8A">
        <w:rPr>
          <w:rFonts w:ascii="Times New Roman" w:eastAsia="Times New Roman" w:hAnsi="Times New Roman" w:cs="Times New Roman"/>
          <w:color w:val="000000"/>
          <w:spacing w:val="-1"/>
          <w:sz w:val="24"/>
          <w:szCs w:val="24"/>
          <w:u w:val="single"/>
        </w:rPr>
        <w:t>Аудирование</w:t>
      </w:r>
      <w:proofErr w:type="spellEnd"/>
      <w:r w:rsidRPr="00AF6D8A">
        <w:rPr>
          <w:rFonts w:ascii="Times New Roman" w:eastAsia="Times New Roman" w:hAnsi="Times New Roman" w:cs="Times New Roman"/>
          <w:color w:val="000000"/>
          <w:spacing w:val="-1"/>
          <w:sz w:val="24"/>
          <w:szCs w:val="24"/>
          <w:u w:val="single"/>
        </w:rPr>
        <w:t xml:space="preserve">.  </w:t>
      </w:r>
      <w:r w:rsidRPr="00AF6D8A">
        <w:rPr>
          <w:rFonts w:ascii="Times New Roman" w:eastAsia="Times New Roman" w:hAnsi="Times New Roman" w:cs="Times New Roman"/>
          <w:i/>
          <w:color w:val="000000"/>
          <w:spacing w:val="-1"/>
          <w:sz w:val="24"/>
          <w:szCs w:val="24"/>
        </w:rPr>
        <w:t>Выпускник научится:</w:t>
      </w:r>
    </w:p>
    <w:p w:rsidR="00EA03B5" w:rsidRPr="00AF6D8A" w:rsidRDefault="00EA03B5" w:rsidP="00AF6D8A">
      <w:pPr>
        <w:numPr>
          <w:ilvl w:val="0"/>
          <w:numId w:val="30"/>
        </w:numPr>
        <w:tabs>
          <w:tab w:val="clear" w:pos="144"/>
          <w:tab w:val="left" w:pos="864"/>
        </w:tabs>
        <w:spacing w:after="0" w:line="280" w:lineRule="exact"/>
        <w:ind w:left="0" w:firstLine="720"/>
        <w:jc w:val="both"/>
        <w:textAlignment w:val="baseline"/>
        <w:rPr>
          <w:rFonts w:ascii="Times New Roman" w:eastAsia="Times New Roman" w:hAnsi="Times New Roman" w:cs="Times New Roman"/>
          <w:color w:val="000000"/>
          <w:spacing w:val="-1"/>
          <w:sz w:val="24"/>
          <w:szCs w:val="24"/>
        </w:rPr>
      </w:pPr>
      <w:r w:rsidRPr="00AF6D8A">
        <w:rPr>
          <w:rFonts w:ascii="Times New Roman" w:eastAsia="Times New Roman" w:hAnsi="Times New Roman" w:cs="Times New Roman"/>
          <w:color w:val="000000"/>
          <w:spacing w:val="-1"/>
          <w:sz w:val="24"/>
          <w:szCs w:val="24"/>
        </w:rPr>
        <w:t xml:space="preserve">различным видам </w:t>
      </w:r>
      <w:proofErr w:type="spellStart"/>
      <w:r w:rsidRPr="00AF6D8A">
        <w:rPr>
          <w:rFonts w:ascii="Times New Roman" w:eastAsia="Times New Roman" w:hAnsi="Times New Roman" w:cs="Times New Roman"/>
          <w:color w:val="000000"/>
          <w:spacing w:val="-1"/>
          <w:sz w:val="24"/>
          <w:szCs w:val="24"/>
        </w:rPr>
        <w:t>аудирования</w:t>
      </w:r>
      <w:proofErr w:type="spellEnd"/>
      <w:r w:rsidRPr="00AF6D8A">
        <w:rPr>
          <w:rFonts w:ascii="Times New Roman" w:eastAsia="Times New Roman" w:hAnsi="Times New Roman" w:cs="Times New Roman"/>
          <w:color w:val="000000"/>
          <w:spacing w:val="-1"/>
          <w:sz w:val="24"/>
          <w:szCs w:val="24"/>
        </w:rPr>
        <w:t xml:space="preserve"> (с полным пониманием </w:t>
      </w:r>
      <w:proofErr w:type="spellStart"/>
      <w:r w:rsidRPr="00AF6D8A">
        <w:rPr>
          <w:rFonts w:ascii="Times New Roman" w:eastAsia="Times New Roman" w:hAnsi="Times New Roman" w:cs="Times New Roman"/>
          <w:color w:val="000000"/>
          <w:spacing w:val="-1"/>
          <w:sz w:val="24"/>
          <w:szCs w:val="24"/>
        </w:rPr>
        <w:t>аудиотекста</w:t>
      </w:r>
      <w:proofErr w:type="spellEnd"/>
      <w:r w:rsidRPr="00AF6D8A">
        <w:rPr>
          <w:rFonts w:ascii="Times New Roman" w:eastAsia="Times New Roman" w:hAnsi="Times New Roman" w:cs="Times New Roman"/>
          <w:color w:val="000000"/>
          <w:spacing w:val="-1"/>
          <w:sz w:val="24"/>
          <w:szCs w:val="24"/>
        </w:rPr>
        <w:t xml:space="preserve">, с пониманием основного содержания, с выборочным извлечением информации); передавать содержание </w:t>
      </w:r>
      <w:proofErr w:type="spellStart"/>
      <w:r w:rsidRPr="00AF6D8A">
        <w:rPr>
          <w:rFonts w:ascii="Times New Roman" w:eastAsia="Times New Roman" w:hAnsi="Times New Roman" w:cs="Times New Roman"/>
          <w:color w:val="000000"/>
          <w:spacing w:val="-1"/>
          <w:sz w:val="24"/>
          <w:szCs w:val="24"/>
        </w:rPr>
        <w:t>аудиотекста</w:t>
      </w:r>
      <w:proofErr w:type="spellEnd"/>
      <w:r w:rsidRPr="00AF6D8A">
        <w:rPr>
          <w:rFonts w:ascii="Times New Roman" w:eastAsia="Times New Roman" w:hAnsi="Times New Roman" w:cs="Times New Roman"/>
          <w:color w:val="000000"/>
          <w:spacing w:val="-1"/>
          <w:sz w:val="24"/>
          <w:szCs w:val="24"/>
        </w:rPr>
        <w:t xml:space="preserve"> в соответствии с заданной коммуникативной задачей в устной форме;</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AF6D8A">
        <w:rPr>
          <w:rFonts w:ascii="Times New Roman" w:eastAsia="Times New Roman" w:hAnsi="Times New Roman" w:cs="Times New Roman"/>
          <w:color w:val="000000"/>
          <w:sz w:val="24"/>
          <w:szCs w:val="24"/>
        </w:rPr>
        <w:t>аудиотекстов</w:t>
      </w:r>
      <w:proofErr w:type="spellEnd"/>
      <w:r w:rsidRPr="00AF6D8A">
        <w:rPr>
          <w:rFonts w:ascii="Times New Roman" w:eastAsia="Times New Roman" w:hAnsi="Times New Roman" w:cs="Times New Roman"/>
          <w:color w:val="000000"/>
          <w:sz w:val="24"/>
          <w:szCs w:val="24"/>
        </w:rPr>
        <w:t>, распознавать в них основную и дополнительную информацию, комментировать её в устной форме;</w:t>
      </w:r>
    </w:p>
    <w:p w:rsidR="00EA03B5" w:rsidRPr="00AF6D8A" w:rsidRDefault="00EA03B5" w:rsidP="00AF6D8A">
      <w:pPr>
        <w:spacing w:after="0" w:line="267"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lastRenderedPageBreak/>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2"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EA03B5" w:rsidRPr="00AF6D8A" w:rsidRDefault="00EA03B5" w:rsidP="00AF6D8A">
      <w:pPr>
        <w:spacing w:after="0" w:line="276"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Чтение</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78" w:lineRule="exact"/>
        <w:ind w:left="0" w:firstLine="720"/>
        <w:jc w:val="both"/>
        <w:textAlignment w:val="baseline"/>
        <w:rPr>
          <w:rFonts w:ascii="Times New Roman" w:eastAsia="Times New Roman" w:hAnsi="Times New Roman" w:cs="Times New Roman"/>
          <w:color w:val="000000"/>
          <w:sz w:val="24"/>
          <w:szCs w:val="24"/>
        </w:rPr>
      </w:pPr>
      <w:proofErr w:type="gramStart"/>
      <w:r w:rsidRPr="00AF6D8A">
        <w:rPr>
          <w:rFonts w:ascii="Times New Roman" w:eastAsia="Times New Roman" w:hAnsi="Times New Roman" w:cs="Times New Roman"/>
          <w:color w:val="000000"/>
          <w:sz w:val="24"/>
          <w:szCs w:val="24"/>
        </w:rPr>
        <w:t>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EA03B5" w:rsidRPr="00AF6D8A" w:rsidRDefault="00EA03B5" w:rsidP="00AF6D8A">
      <w:pPr>
        <w:numPr>
          <w:ilvl w:val="0"/>
          <w:numId w:val="30"/>
        </w:numPr>
        <w:tabs>
          <w:tab w:val="clear" w:pos="144"/>
          <w:tab w:val="left" w:pos="864"/>
          <w:tab w:val="left" w:pos="2664"/>
          <w:tab w:val="left" w:pos="4464"/>
          <w:tab w:val="left" w:pos="5616"/>
          <w:tab w:val="right" w:pos="9360"/>
        </w:tabs>
        <w:spacing w:after="0" w:line="27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w:t>
      </w:r>
      <w:r w:rsidRPr="00AF6D8A">
        <w:rPr>
          <w:rFonts w:ascii="Times New Roman" w:eastAsia="Times New Roman" w:hAnsi="Times New Roman" w:cs="Times New Roman"/>
          <w:color w:val="000000"/>
          <w:sz w:val="24"/>
          <w:szCs w:val="24"/>
        </w:rPr>
        <w:tab/>
        <w:t>практические</w:t>
      </w:r>
      <w:r w:rsidRPr="00AF6D8A">
        <w:rPr>
          <w:rFonts w:ascii="Times New Roman" w:eastAsia="Times New Roman" w:hAnsi="Times New Roman" w:cs="Times New Roman"/>
          <w:color w:val="000000"/>
          <w:sz w:val="24"/>
          <w:szCs w:val="24"/>
        </w:rPr>
        <w:tab/>
        <w:t>умения</w:t>
      </w:r>
      <w:r w:rsidRPr="00AF6D8A">
        <w:rPr>
          <w:rFonts w:ascii="Times New Roman" w:eastAsia="Times New Roman" w:hAnsi="Times New Roman" w:cs="Times New Roman"/>
          <w:color w:val="000000"/>
          <w:sz w:val="24"/>
          <w:szCs w:val="24"/>
        </w:rPr>
        <w:tab/>
        <w:t>ознакомительного,</w:t>
      </w:r>
      <w:r w:rsidRPr="00AF6D8A">
        <w:rPr>
          <w:rFonts w:ascii="Times New Roman" w:eastAsia="Times New Roman" w:hAnsi="Times New Roman" w:cs="Times New Roman"/>
          <w:color w:val="000000"/>
          <w:sz w:val="24"/>
          <w:szCs w:val="24"/>
        </w:rPr>
        <w:tab/>
        <w:t xml:space="preserve">изучающего, </w:t>
      </w:r>
      <w:r w:rsidRPr="00AF6D8A">
        <w:rPr>
          <w:rFonts w:ascii="Times New Roman" w:eastAsia="Times New Roman" w:hAnsi="Times New Roman" w:cs="Times New Roman"/>
          <w:color w:val="000000"/>
          <w:sz w:val="24"/>
          <w:szCs w:val="24"/>
        </w:rPr>
        <w:br/>
        <w:t>просмотрового способов (видов) чтения в соответствии с поставленной коммуникативной задачей;</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передавать схематически представленную информацию в виде связного текста;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 приёмы работы с учебной книгой, справочниками и другими информационными источниками, включая СМИ и ресурсы Интернета;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7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 id="_x0000_s1028" type="#_x0000_t202" style="position:absolute;left:0;text-align:left;margin-left:195.35pt;margin-top:760.65pt;width:358.1pt;height:30.35pt;z-index:-251654144;mso-wrap-distance-left:0;mso-wrap-distance-right:0;mso-position-horizontal-relative:page;mso-position-vertical-relative:page" filled="f" stroked="f">
            <v:textbox inset="0,0,0,0">
              <w:txbxContent>
                <w:p w:rsidR="00F5093B" w:rsidRDefault="00F5093B" w:rsidP="00EA03B5">
                  <w:pPr>
                    <w:spacing w:before="278" w:line="320" w:lineRule="exact"/>
                    <w:jc w:val="right"/>
                    <w:textAlignment w:val="baseline"/>
                    <w:rPr>
                      <w:rFonts w:eastAsia="Times New Roman"/>
                      <w:color w:val="000000"/>
                      <w:spacing w:val="24"/>
                      <w:sz w:val="28"/>
                    </w:rPr>
                  </w:pPr>
                </w:p>
              </w:txbxContent>
            </v:textbox>
            <w10:wrap type="square" anchorx="page" anchory="page"/>
          </v:shape>
        </w:pict>
      </w:r>
      <w:proofErr w:type="gramStart"/>
      <w:r w:rsidR="00EA03B5" w:rsidRPr="00AF6D8A">
        <w:rPr>
          <w:rFonts w:ascii="Times New Roman" w:eastAsia="Times New Roman" w:hAnsi="Times New Roman" w:cs="Times New Roman"/>
          <w:color w:val="000000"/>
          <w:sz w:val="24"/>
          <w:szCs w:val="24"/>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EA03B5" w:rsidRPr="00AF6D8A" w:rsidRDefault="00EA03B5" w:rsidP="00AF6D8A">
      <w:pPr>
        <w:spacing w:after="0" w:line="271"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 xml:space="preserve">Говорение </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77" w:lineRule="exact"/>
        <w:ind w:left="0" w:firstLine="720"/>
        <w:jc w:val="both"/>
        <w:textAlignment w:val="baseline"/>
        <w:rPr>
          <w:rFonts w:ascii="Times New Roman" w:eastAsia="Times New Roman" w:hAnsi="Times New Roman" w:cs="Times New Roman"/>
          <w:color w:val="000000"/>
          <w:sz w:val="24"/>
          <w:szCs w:val="24"/>
        </w:rPr>
      </w:pPr>
      <w:proofErr w:type="gramStart"/>
      <w:r w:rsidRPr="00AF6D8A">
        <w:rPr>
          <w:rFonts w:ascii="Times New Roman" w:eastAsia="Times New Roman" w:hAnsi="Times New Roman" w:cs="Times New Roman"/>
          <w:color w:val="000000"/>
          <w:sz w:val="24"/>
          <w:szCs w:val="24"/>
        </w:rPr>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EA03B5" w:rsidRPr="00AF6D8A" w:rsidRDefault="00EA03B5" w:rsidP="00AF6D8A">
      <w:pPr>
        <w:numPr>
          <w:ilvl w:val="0"/>
          <w:numId w:val="30"/>
        </w:numPr>
        <w:tabs>
          <w:tab w:val="clear" w:pos="144"/>
          <w:tab w:val="left" w:pos="864"/>
        </w:tabs>
        <w:spacing w:after="0" w:line="26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обсуждать и чётко формулировать цели, план совместной групповой учебной деятельности, распределение частей работы;</w:t>
      </w:r>
    </w:p>
    <w:p w:rsidR="00EA03B5" w:rsidRPr="00AF6D8A" w:rsidRDefault="00EA03B5" w:rsidP="00AF6D8A">
      <w:pPr>
        <w:numPr>
          <w:ilvl w:val="0"/>
          <w:numId w:val="30"/>
        </w:numPr>
        <w:tabs>
          <w:tab w:val="clear" w:pos="144"/>
          <w:tab w:val="left" w:pos="864"/>
        </w:tabs>
        <w:spacing w:after="0" w:line="28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pacing w:val="-1"/>
          <w:sz w:val="24"/>
          <w:szCs w:val="24"/>
        </w:rPr>
      </w:pPr>
      <w:r w:rsidRPr="00AF6D8A">
        <w:rPr>
          <w:rFonts w:ascii="Times New Roman" w:eastAsia="Times New Roman" w:hAnsi="Times New Roman" w:cs="Times New Roman"/>
          <w:color w:val="000000"/>
          <w:spacing w:val="-1"/>
          <w:sz w:val="24"/>
          <w:szCs w:val="24"/>
        </w:rPr>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EA03B5" w:rsidRPr="00AF6D8A" w:rsidRDefault="00EA03B5" w:rsidP="00AF6D8A">
      <w:pPr>
        <w:spacing w:after="0" w:line="286"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69" w:lineRule="exact"/>
        <w:ind w:left="0" w:firstLine="720"/>
        <w:jc w:val="both"/>
        <w:textAlignment w:val="baseline"/>
        <w:rPr>
          <w:rFonts w:ascii="Times New Roman" w:eastAsia="Times New Roman" w:hAnsi="Times New Roman" w:cs="Times New Roman"/>
          <w:color w:val="000000"/>
          <w:sz w:val="24"/>
          <w:szCs w:val="24"/>
        </w:rPr>
      </w:pPr>
      <w:proofErr w:type="gramStart"/>
      <w:r w:rsidRPr="00AF6D8A">
        <w:rPr>
          <w:rFonts w:ascii="Times New Roman" w:eastAsia="Times New Roman" w:hAnsi="Times New Roman" w:cs="Times New Roman"/>
          <w:color w:val="000000"/>
          <w:sz w:val="24"/>
          <w:szCs w:val="24"/>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EA03B5" w:rsidRPr="00AF6D8A" w:rsidRDefault="00EA03B5" w:rsidP="00AF6D8A">
      <w:pPr>
        <w:numPr>
          <w:ilvl w:val="0"/>
          <w:numId w:val="30"/>
        </w:numPr>
        <w:tabs>
          <w:tab w:val="clear" w:pos="144"/>
          <w:tab w:val="left" w:pos="864"/>
        </w:tabs>
        <w:spacing w:after="0" w:line="28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выступать перед аудиторией с докладом; публично защищать проект, реферат;</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и оценивать речевые высказывания с точки зрения их успешности в достижении прогнозируемого результата.</w:t>
      </w:r>
    </w:p>
    <w:p w:rsidR="00EA03B5" w:rsidRPr="00AF6D8A" w:rsidRDefault="00EA03B5" w:rsidP="00AF6D8A">
      <w:pPr>
        <w:spacing w:after="0" w:line="271" w:lineRule="exact"/>
        <w:jc w:val="both"/>
        <w:textAlignment w:val="baseline"/>
        <w:rPr>
          <w:rFonts w:ascii="Times New Roman" w:eastAsia="Times New Roman" w:hAnsi="Times New Roman" w:cs="Times New Roman"/>
          <w:color w:val="000000"/>
          <w:spacing w:val="-1"/>
          <w:sz w:val="24"/>
          <w:szCs w:val="24"/>
          <w:u w:val="single"/>
        </w:rPr>
      </w:pPr>
      <w:r w:rsidRPr="00AF6D8A">
        <w:rPr>
          <w:rFonts w:ascii="Times New Roman" w:eastAsia="Times New Roman" w:hAnsi="Times New Roman" w:cs="Times New Roman"/>
          <w:color w:val="000000"/>
          <w:spacing w:val="-1"/>
          <w:sz w:val="24"/>
          <w:szCs w:val="24"/>
          <w:u w:val="single"/>
        </w:rPr>
        <w:t>Письмо</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78"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w:t>
      </w:r>
      <w:r w:rsidRPr="00AF6D8A">
        <w:rPr>
          <w:rFonts w:ascii="Times New Roman" w:eastAsia="Times New Roman" w:hAnsi="Times New Roman" w:cs="Times New Roman"/>
          <w:color w:val="000000"/>
          <w:sz w:val="24"/>
          <w:szCs w:val="24"/>
        </w:rPr>
        <w:lastRenderedPageBreak/>
        <w:t>этические, бытовые и учебные темы, рассказ о событии, тезисы, неофициальное письмо, отзыв, расписка, доверенность, заявление);</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EA03B5" w:rsidRPr="00AF6D8A" w:rsidRDefault="00EA03B5" w:rsidP="00AF6D8A">
      <w:pPr>
        <w:spacing w:after="0" w:line="266"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писать рецензии, рефераты;</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составлять аннотации, тезисы выступления, конспекты;</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EA03B5" w:rsidRPr="00AF6D8A" w:rsidRDefault="00EA03B5" w:rsidP="00AF6D8A">
      <w:pPr>
        <w:spacing w:after="0" w:line="271" w:lineRule="exact"/>
        <w:jc w:val="both"/>
        <w:textAlignment w:val="baseline"/>
        <w:rPr>
          <w:rFonts w:ascii="Times New Roman" w:eastAsia="Times New Roman" w:hAnsi="Times New Roman" w:cs="Times New Roman"/>
          <w:color w:val="000000"/>
          <w:spacing w:val="13"/>
          <w:sz w:val="24"/>
          <w:szCs w:val="24"/>
          <w:u w:val="single"/>
        </w:rPr>
      </w:pPr>
      <w:r w:rsidRPr="00AF6D8A">
        <w:rPr>
          <w:rFonts w:ascii="Times New Roman" w:eastAsia="Times New Roman" w:hAnsi="Times New Roman" w:cs="Times New Roman"/>
          <w:color w:val="000000"/>
          <w:spacing w:val="13"/>
          <w:sz w:val="24"/>
          <w:szCs w:val="24"/>
          <w:u w:val="single"/>
        </w:rPr>
        <w:t>Текст</w:t>
      </w:r>
    </w:p>
    <w:p w:rsidR="00EA03B5" w:rsidRPr="00AF6D8A" w:rsidRDefault="00EA03B5" w:rsidP="00AF6D8A">
      <w:pPr>
        <w:spacing w:after="0" w:line="281" w:lineRule="exact"/>
        <w:jc w:val="both"/>
        <w:textAlignment w:val="baseline"/>
        <w:rPr>
          <w:rFonts w:ascii="Times New Roman" w:eastAsia="Times New Roman" w:hAnsi="Times New Roman" w:cs="Times New Roman"/>
          <w:i/>
          <w:color w:val="000000"/>
          <w:spacing w:val="-5"/>
          <w:sz w:val="24"/>
          <w:szCs w:val="24"/>
        </w:rPr>
      </w:pPr>
      <w:r w:rsidRPr="00AF6D8A">
        <w:rPr>
          <w:rFonts w:ascii="Times New Roman" w:eastAsia="Times New Roman" w:hAnsi="Times New Roman" w:cs="Times New Roman"/>
          <w:i/>
          <w:color w:val="000000"/>
          <w:spacing w:val="-5"/>
          <w:sz w:val="24"/>
          <w:szCs w:val="24"/>
        </w:rPr>
        <w:t>Выпускник научится:</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 id="_x0000_s1029" type="#_x0000_t202" style="position:absolute;left:0;text-align:left;margin-left:534.1pt;margin-top:774.9pt;width:23.35pt;height:15.5pt;z-index:-251653120;mso-wrap-distance-left:0;mso-wrap-distance-right:0;mso-position-horizontal-relative:page;mso-position-vertical-relative:page" filled="f" stroked="f">
            <v:textbox inset="0,0,0,0">
              <w:txbxContent>
                <w:p w:rsidR="00F5093B" w:rsidRDefault="00F5093B" w:rsidP="00EA03B5">
                  <w:pPr>
                    <w:spacing w:line="298" w:lineRule="exact"/>
                    <w:textAlignment w:val="baseline"/>
                    <w:rPr>
                      <w:rFonts w:eastAsia="Times New Roman"/>
                      <w:color w:val="000000"/>
                      <w:spacing w:val="26"/>
                      <w:sz w:val="28"/>
                    </w:rPr>
                  </w:pPr>
                </w:p>
              </w:txbxContent>
            </v:textbox>
            <w10:wrap type="square" anchorx="page" anchory="page"/>
          </v:shape>
        </w:pict>
      </w:r>
      <w:r w:rsidR="00EA03B5" w:rsidRPr="00AF6D8A">
        <w:rPr>
          <w:rFonts w:ascii="Times New Roman" w:eastAsia="Times New Roman" w:hAnsi="Times New Roman" w:cs="Times New Roman"/>
          <w:color w:val="000000"/>
          <w:sz w:val="24"/>
          <w:szCs w:val="24"/>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осуществлять информационную переработку текста, передавая его содержание в виде плана (простого, сложного), тезисов, схемы, таблицы и т. п.;</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создавать и редактировать собственные тексты различных типов речи, стилей, жанров с учётом требований к построению связного текста.</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7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EA03B5" w:rsidRPr="00AF6D8A" w:rsidRDefault="00EA03B5" w:rsidP="00AF6D8A">
      <w:pPr>
        <w:spacing w:after="0" w:line="269"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 xml:space="preserve">Функциональные разновидности языка </w:t>
      </w: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75"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различать и анализировать тексты разных жанров,</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создавать устные и письменные высказывания разных стилей, жанров и типов речи;</w:t>
      </w:r>
    </w:p>
    <w:p w:rsidR="00EA03B5" w:rsidRPr="00AF6D8A" w:rsidRDefault="00EA03B5" w:rsidP="00AF6D8A">
      <w:pPr>
        <w:numPr>
          <w:ilvl w:val="0"/>
          <w:numId w:val="30"/>
        </w:numPr>
        <w:tabs>
          <w:tab w:val="clear" w:pos="144"/>
          <w:tab w:val="left" w:pos="864"/>
        </w:tabs>
        <w:spacing w:after="0" w:line="27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исправлять речевые недостатки, редактировать текст;</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EA03B5" w:rsidRPr="00AF6D8A" w:rsidRDefault="00EA03B5" w:rsidP="00AF6D8A">
      <w:pPr>
        <w:spacing w:after="0" w:line="268"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78"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EA03B5" w:rsidRPr="00AF6D8A" w:rsidRDefault="00EA03B5" w:rsidP="00AF6D8A">
      <w:pPr>
        <w:numPr>
          <w:ilvl w:val="0"/>
          <w:numId w:val="30"/>
        </w:numPr>
        <w:tabs>
          <w:tab w:val="clear" w:pos="144"/>
          <w:tab w:val="left" w:pos="864"/>
        </w:tabs>
        <w:spacing w:after="0" w:line="273" w:lineRule="exact"/>
        <w:ind w:left="0" w:firstLine="720"/>
        <w:jc w:val="both"/>
        <w:textAlignment w:val="baseline"/>
        <w:rPr>
          <w:rFonts w:ascii="Times New Roman" w:eastAsia="Times New Roman" w:hAnsi="Times New Roman" w:cs="Times New Roman"/>
          <w:color w:val="000000"/>
          <w:spacing w:val="-1"/>
          <w:sz w:val="24"/>
          <w:szCs w:val="24"/>
        </w:rPr>
      </w:pPr>
      <w:r w:rsidRPr="00AF6D8A">
        <w:rPr>
          <w:rFonts w:ascii="Times New Roman" w:eastAsia="Times New Roman" w:hAnsi="Times New Roman" w:cs="Times New Roman"/>
          <w:color w:val="000000"/>
          <w:spacing w:val="-1"/>
          <w:sz w:val="24"/>
          <w:szCs w:val="24"/>
        </w:rPr>
        <w:t>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EA03B5" w:rsidRPr="00AF6D8A" w:rsidRDefault="00EA03B5" w:rsidP="00AF6D8A">
      <w:pPr>
        <w:numPr>
          <w:ilvl w:val="0"/>
          <w:numId w:val="30"/>
        </w:numPr>
        <w:tabs>
          <w:tab w:val="clear" w:pos="144"/>
          <w:tab w:val="left" w:pos="864"/>
        </w:tabs>
        <w:spacing w:after="0" w:line="280" w:lineRule="exact"/>
        <w:ind w:left="0" w:firstLine="720"/>
        <w:jc w:val="both"/>
        <w:textAlignment w:val="baseline"/>
        <w:rPr>
          <w:rFonts w:ascii="Times New Roman" w:eastAsia="Times New Roman" w:hAnsi="Times New Roman" w:cs="Times New Roman"/>
          <w:color w:val="000000"/>
          <w:spacing w:val="1"/>
          <w:sz w:val="24"/>
          <w:szCs w:val="24"/>
        </w:rPr>
      </w:pPr>
      <w:r w:rsidRPr="00AF6D8A">
        <w:rPr>
          <w:rFonts w:ascii="Times New Roman" w:eastAsia="Times New Roman" w:hAnsi="Times New Roman" w:cs="Times New Roman"/>
          <w:color w:val="000000"/>
          <w:spacing w:val="1"/>
          <w:sz w:val="24"/>
          <w:szCs w:val="24"/>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выступать перед аудиторией сверстников с небольшой протокольно-этикетной, </w:t>
      </w:r>
      <w:r w:rsidRPr="00AF6D8A">
        <w:rPr>
          <w:rFonts w:ascii="Times New Roman" w:eastAsia="Times New Roman" w:hAnsi="Times New Roman" w:cs="Times New Roman"/>
          <w:color w:val="000000"/>
          <w:sz w:val="24"/>
          <w:szCs w:val="24"/>
        </w:rPr>
        <w:lastRenderedPageBreak/>
        <w:t>развлекательной, убеждающей речью.</w:t>
      </w:r>
    </w:p>
    <w:p w:rsidR="00EA03B5" w:rsidRPr="00AF6D8A" w:rsidRDefault="00EA03B5" w:rsidP="00AF6D8A">
      <w:pPr>
        <w:spacing w:after="0" w:line="269" w:lineRule="exact"/>
        <w:jc w:val="both"/>
        <w:textAlignment w:val="baseline"/>
        <w:rPr>
          <w:rFonts w:ascii="Times New Roman" w:eastAsia="Times New Roman" w:hAnsi="Times New Roman" w:cs="Times New Roman"/>
          <w:color w:val="000000"/>
          <w:spacing w:val="-1"/>
          <w:sz w:val="24"/>
          <w:szCs w:val="24"/>
          <w:u w:val="single"/>
        </w:rPr>
      </w:pPr>
      <w:r w:rsidRPr="00AF6D8A">
        <w:rPr>
          <w:rFonts w:ascii="Times New Roman" w:eastAsia="Times New Roman" w:hAnsi="Times New Roman" w:cs="Times New Roman"/>
          <w:color w:val="000000"/>
          <w:spacing w:val="-1"/>
          <w:sz w:val="24"/>
          <w:szCs w:val="24"/>
          <w:u w:val="single"/>
        </w:rPr>
        <w:t xml:space="preserve">Общие сведения о языке  </w:t>
      </w:r>
      <w:r w:rsidRPr="00AF6D8A">
        <w:rPr>
          <w:rFonts w:ascii="Times New Roman" w:eastAsia="Times New Roman" w:hAnsi="Times New Roman" w:cs="Times New Roman"/>
          <w:i/>
          <w:color w:val="000000"/>
          <w:spacing w:val="-1"/>
          <w:sz w:val="24"/>
          <w:szCs w:val="24"/>
        </w:rPr>
        <w:t>Выпускник научится:</w:t>
      </w:r>
    </w:p>
    <w:p w:rsidR="00EA03B5" w:rsidRPr="00AF6D8A" w:rsidRDefault="00EA03B5" w:rsidP="00AF6D8A">
      <w:pPr>
        <w:numPr>
          <w:ilvl w:val="0"/>
          <w:numId w:val="30"/>
        </w:numPr>
        <w:tabs>
          <w:tab w:val="clear" w:pos="144"/>
          <w:tab w:val="left" w:pos="864"/>
        </w:tabs>
        <w:spacing w:after="0" w:line="27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 id="_x0000_s1030" type="#_x0000_t202" style="position:absolute;left:0;text-align:left;margin-left:534.1pt;margin-top:774.9pt;width:23.35pt;height:15.5pt;z-index:-251652096;mso-wrap-distance-left:0;mso-wrap-distance-right:0;mso-position-horizontal-relative:page;mso-position-vertical-relative:page" filled="f" stroked="f">
            <v:textbox inset="0,0,0,0">
              <w:txbxContent>
                <w:p w:rsidR="00F5093B" w:rsidRDefault="00F5093B" w:rsidP="00EA03B5">
                  <w:pPr>
                    <w:spacing w:line="298" w:lineRule="exact"/>
                    <w:textAlignment w:val="baseline"/>
                    <w:rPr>
                      <w:rFonts w:eastAsia="Times New Roman"/>
                      <w:color w:val="000000"/>
                      <w:spacing w:val="26"/>
                      <w:sz w:val="28"/>
                    </w:rPr>
                  </w:pPr>
                </w:p>
              </w:txbxContent>
            </v:textbox>
            <w10:wrap type="square" anchorx="page" anchory="page"/>
          </v:shape>
        </w:pict>
      </w:r>
      <w:r w:rsidR="00EA03B5" w:rsidRPr="00AF6D8A">
        <w:rPr>
          <w:rFonts w:ascii="Times New Roman" w:eastAsia="Times New Roman" w:hAnsi="Times New Roman" w:cs="Times New Roman"/>
          <w:color w:val="000000"/>
          <w:sz w:val="24"/>
          <w:szCs w:val="24"/>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оценивать использование основных изобразительных средств языка.</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2"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характеризовать вклад выдающихся лингвистов в развитие русистики. </w:t>
      </w:r>
      <w:r w:rsidRPr="00AF6D8A">
        <w:rPr>
          <w:rFonts w:ascii="Times New Roman" w:eastAsia="Times New Roman" w:hAnsi="Times New Roman" w:cs="Times New Roman"/>
          <w:color w:val="000000"/>
          <w:sz w:val="24"/>
          <w:szCs w:val="24"/>
          <w:u w:val="single"/>
        </w:rPr>
        <w:t>Фонетика и орфоэпия. Графика</w:t>
      </w:r>
    </w:p>
    <w:p w:rsidR="00EA03B5" w:rsidRPr="00AF6D8A" w:rsidRDefault="00EA03B5" w:rsidP="00AF6D8A">
      <w:pPr>
        <w:spacing w:after="0" w:line="264"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8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проводить фонетический анализ слова;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соблюдать основные орфоэпические правила современного русского литературного языка;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орфоэпических словарей и справочников; использовать её в различных видах деятельности.</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основные выразительные средства фонетики (звукопись);</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выразительно читать прозаические и поэтические тексты;</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EA03B5" w:rsidRPr="00AF6D8A" w:rsidRDefault="00EA03B5" w:rsidP="00AF6D8A">
      <w:pPr>
        <w:spacing w:after="0" w:line="264" w:lineRule="exact"/>
        <w:jc w:val="both"/>
        <w:textAlignment w:val="baseline"/>
        <w:rPr>
          <w:rFonts w:ascii="Times New Roman" w:eastAsia="Times New Roman" w:hAnsi="Times New Roman" w:cs="Times New Roman"/>
          <w:color w:val="000000"/>
          <w:spacing w:val="-1"/>
          <w:sz w:val="24"/>
          <w:szCs w:val="24"/>
          <w:u w:val="single"/>
        </w:rPr>
      </w:pPr>
      <w:proofErr w:type="spellStart"/>
      <w:r w:rsidRPr="00AF6D8A">
        <w:rPr>
          <w:rFonts w:ascii="Times New Roman" w:eastAsia="Times New Roman" w:hAnsi="Times New Roman" w:cs="Times New Roman"/>
          <w:color w:val="000000"/>
          <w:spacing w:val="-1"/>
          <w:sz w:val="24"/>
          <w:szCs w:val="24"/>
          <w:u w:val="single"/>
        </w:rPr>
        <w:t>Морфемика</w:t>
      </w:r>
      <w:proofErr w:type="spellEnd"/>
      <w:r w:rsidRPr="00AF6D8A">
        <w:rPr>
          <w:rFonts w:ascii="Times New Roman" w:eastAsia="Times New Roman" w:hAnsi="Times New Roman" w:cs="Times New Roman"/>
          <w:color w:val="000000"/>
          <w:spacing w:val="-1"/>
          <w:sz w:val="24"/>
          <w:szCs w:val="24"/>
          <w:u w:val="single"/>
        </w:rPr>
        <w:t xml:space="preserve"> и словообразование  </w:t>
      </w:r>
      <w:r w:rsidRPr="00AF6D8A">
        <w:rPr>
          <w:rFonts w:ascii="Times New Roman" w:eastAsia="Times New Roman" w:hAnsi="Times New Roman" w:cs="Times New Roman"/>
          <w:i/>
          <w:color w:val="000000"/>
          <w:spacing w:val="-1"/>
          <w:sz w:val="24"/>
          <w:szCs w:val="24"/>
        </w:rPr>
        <w:t>Выпускник научится:</w:t>
      </w:r>
    </w:p>
    <w:p w:rsidR="00EA03B5" w:rsidRPr="00AF6D8A" w:rsidRDefault="00EA03B5" w:rsidP="00AF6D8A">
      <w:pPr>
        <w:numPr>
          <w:ilvl w:val="0"/>
          <w:numId w:val="30"/>
        </w:numPr>
        <w:tabs>
          <w:tab w:val="clear" w:pos="144"/>
          <w:tab w:val="left" w:pos="864"/>
        </w:tabs>
        <w:spacing w:after="0" w:line="281"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делить слова на морфемы на основе смыслового, грамматического и словообразовательного анализа слова;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различать изученные способы словообразования;</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и самостоятельно составлять словообразовательные пары и словообразовательные цепочки слов;</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применять знания и умения по </w:t>
      </w:r>
      <w:proofErr w:type="spellStart"/>
      <w:r w:rsidRPr="00AF6D8A">
        <w:rPr>
          <w:rFonts w:ascii="Times New Roman" w:eastAsia="Times New Roman" w:hAnsi="Times New Roman" w:cs="Times New Roman"/>
          <w:color w:val="000000"/>
          <w:sz w:val="24"/>
          <w:szCs w:val="24"/>
        </w:rPr>
        <w:t>морфемике</w:t>
      </w:r>
      <w:proofErr w:type="spellEnd"/>
      <w:r w:rsidRPr="00AF6D8A">
        <w:rPr>
          <w:rFonts w:ascii="Times New Roman" w:eastAsia="Times New Roman" w:hAnsi="Times New Roman" w:cs="Times New Roman"/>
          <w:color w:val="000000"/>
          <w:sz w:val="24"/>
          <w:szCs w:val="24"/>
        </w:rPr>
        <w:t xml:space="preserve"> и словообразованию в практике правописания, а также при проведении грамматического и лексического анализа слов.</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3"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основные выразительные средства словообразования в художественной речи и оценивать их;</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 этимологическую справку для объяснения правописания и лексического значения слова.</w:t>
      </w:r>
    </w:p>
    <w:p w:rsidR="00EA03B5" w:rsidRPr="00AF6D8A" w:rsidRDefault="00EA03B5" w:rsidP="00AF6D8A">
      <w:pPr>
        <w:spacing w:after="0" w:line="264" w:lineRule="exact"/>
        <w:jc w:val="both"/>
        <w:textAlignment w:val="baseline"/>
        <w:rPr>
          <w:rFonts w:ascii="Times New Roman" w:eastAsia="Times New Roman" w:hAnsi="Times New Roman" w:cs="Times New Roman"/>
          <w:color w:val="000000"/>
          <w:spacing w:val="-1"/>
          <w:sz w:val="24"/>
          <w:szCs w:val="24"/>
          <w:u w:val="single"/>
        </w:rPr>
      </w:pPr>
      <w:r w:rsidRPr="00AF6D8A">
        <w:rPr>
          <w:rFonts w:ascii="Times New Roman" w:eastAsia="Times New Roman" w:hAnsi="Times New Roman" w:cs="Times New Roman"/>
          <w:color w:val="000000"/>
          <w:spacing w:val="-1"/>
          <w:sz w:val="24"/>
          <w:szCs w:val="24"/>
          <w:u w:val="single"/>
        </w:rPr>
        <w:t xml:space="preserve">Лексикология и фразеология  </w:t>
      </w:r>
      <w:r w:rsidRPr="00AF6D8A">
        <w:rPr>
          <w:rFonts w:ascii="Times New Roman" w:eastAsia="Times New Roman" w:hAnsi="Times New Roman" w:cs="Times New Roman"/>
          <w:i/>
          <w:color w:val="000000"/>
          <w:spacing w:val="-1"/>
          <w:sz w:val="24"/>
          <w:szCs w:val="24"/>
        </w:rPr>
        <w:t>Выпускник научится:</w:t>
      </w:r>
    </w:p>
    <w:p w:rsidR="00EA03B5" w:rsidRPr="00AF6D8A" w:rsidRDefault="00EA03B5" w:rsidP="00AF6D8A">
      <w:pPr>
        <w:numPr>
          <w:ilvl w:val="0"/>
          <w:numId w:val="30"/>
        </w:numPr>
        <w:tabs>
          <w:tab w:val="clear" w:pos="144"/>
          <w:tab w:val="left" w:pos="864"/>
        </w:tabs>
        <w:spacing w:after="0" w:line="278"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EA03B5" w:rsidRPr="00AF6D8A" w:rsidRDefault="00EA03B5" w:rsidP="00AF6D8A">
      <w:pPr>
        <w:numPr>
          <w:ilvl w:val="0"/>
          <w:numId w:val="30"/>
        </w:numPr>
        <w:tabs>
          <w:tab w:val="clear" w:pos="144"/>
          <w:tab w:val="left" w:pos="864"/>
        </w:tabs>
        <w:spacing w:after="0" w:line="25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группировать слова по тематическим группам;</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подбирать к словам синонимы, антонимы;</w:t>
      </w:r>
    </w:p>
    <w:p w:rsidR="00EA03B5" w:rsidRPr="00AF6D8A" w:rsidRDefault="00EA03B5" w:rsidP="00AF6D8A">
      <w:pPr>
        <w:numPr>
          <w:ilvl w:val="0"/>
          <w:numId w:val="30"/>
        </w:numPr>
        <w:tabs>
          <w:tab w:val="clear" w:pos="144"/>
          <w:tab w:val="left" w:pos="864"/>
        </w:tabs>
        <w:spacing w:after="0" w:line="25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фразеологические обороты;</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соблюдать лексические нормы в устных и письменных высказываниях;</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 лексическую синонимию как средство исправления неоправданного повтора в речи и как средство связи предложений в тексте;</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w:t>
      </w:r>
      <w:r w:rsidRPr="00AF6D8A">
        <w:rPr>
          <w:rFonts w:ascii="Times New Roman" w:eastAsia="Times New Roman" w:hAnsi="Times New Roman" w:cs="Times New Roman"/>
          <w:color w:val="000000"/>
          <w:sz w:val="24"/>
          <w:szCs w:val="24"/>
        </w:rPr>
        <w:lastRenderedPageBreak/>
        <w:t>информацию в различных видах деятельности.</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объяснять общие принципы классификации словарного состава русского языка;</w:t>
      </w:r>
    </w:p>
    <w:p w:rsidR="00EA03B5" w:rsidRPr="00AF6D8A" w:rsidRDefault="00EA03B5" w:rsidP="00AF6D8A">
      <w:pPr>
        <w:numPr>
          <w:ilvl w:val="0"/>
          <w:numId w:val="30"/>
        </w:numPr>
        <w:tabs>
          <w:tab w:val="clear" w:pos="144"/>
          <w:tab w:val="left" w:pos="864"/>
        </w:tabs>
        <w:spacing w:after="0" w:line="25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аргументировать различие лексического и грамматического значений слова;</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омонимы разных видов;</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оценивать собственную и чужую речь с точки зрения точного, уместного и выразительного словоупотребления;</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EA03B5" w:rsidRPr="00AF6D8A" w:rsidRDefault="00EA03B5" w:rsidP="00AF6D8A">
      <w:pPr>
        <w:spacing w:after="0" w:line="271" w:lineRule="exact"/>
        <w:jc w:val="both"/>
        <w:textAlignment w:val="baseline"/>
        <w:rPr>
          <w:rFonts w:ascii="Times New Roman" w:eastAsia="Times New Roman" w:hAnsi="Times New Roman" w:cs="Times New Roman"/>
          <w:color w:val="000000"/>
          <w:spacing w:val="1"/>
          <w:sz w:val="24"/>
          <w:szCs w:val="24"/>
          <w:u w:val="single"/>
        </w:rPr>
      </w:pPr>
      <w:r w:rsidRPr="00AF6D8A">
        <w:rPr>
          <w:rFonts w:ascii="Times New Roman" w:eastAsia="Times New Roman" w:hAnsi="Times New Roman" w:cs="Times New Roman"/>
          <w:color w:val="000000"/>
          <w:spacing w:val="1"/>
          <w:sz w:val="24"/>
          <w:szCs w:val="24"/>
          <w:u w:val="single"/>
        </w:rPr>
        <w:t xml:space="preserve">Морфология </w:t>
      </w:r>
    </w:p>
    <w:p w:rsidR="00EA03B5" w:rsidRPr="00AF6D8A" w:rsidRDefault="00EA03B5" w:rsidP="00AF6D8A">
      <w:pPr>
        <w:spacing w:after="0" w:line="261"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83"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самостоятельные (знаменательные) части речи и их формы, служебные части речи;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слово с точки зрения его принадлежности к той или иной части речи;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употреблять формы слов различных частей речи в соответствии с нормами современного русского литературного языка;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применять морфологические знания и умения в практике правописания, в различных видах анализа;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распознавать явления грамматической омонимии, существенные для решения орфографических и пунктуационных задач.</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синонимические средства морфологии;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различать грамматические омонимы;</w:t>
      </w:r>
    </w:p>
    <w:p w:rsidR="00EA03B5" w:rsidRPr="00AF6D8A" w:rsidRDefault="00EA03B5" w:rsidP="00AF6D8A">
      <w:pPr>
        <w:numPr>
          <w:ilvl w:val="0"/>
          <w:numId w:val="30"/>
        </w:numPr>
        <w:tabs>
          <w:tab w:val="clear" w:pos="144"/>
          <w:tab w:val="left" w:pos="864"/>
        </w:tabs>
        <w:spacing w:after="0" w:line="26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AF6D8A">
        <w:rPr>
          <w:rFonts w:ascii="Times New Roman" w:eastAsia="Times New Roman" w:hAnsi="Times New Roman" w:cs="Times New Roman"/>
          <w:color w:val="000000"/>
          <w:sz w:val="24"/>
          <w:szCs w:val="24"/>
        </w:rPr>
        <w:t>дств в т</w:t>
      </w:r>
      <w:proofErr w:type="gramEnd"/>
      <w:r w:rsidRPr="00AF6D8A">
        <w:rPr>
          <w:rFonts w:ascii="Times New Roman" w:eastAsia="Times New Roman" w:hAnsi="Times New Roman" w:cs="Times New Roman"/>
          <w:color w:val="000000"/>
          <w:sz w:val="24"/>
          <w:szCs w:val="24"/>
        </w:rPr>
        <w:t>екстах научного и официально-делового стилей речи;</w:t>
      </w:r>
    </w:p>
    <w:p w:rsidR="00EA03B5" w:rsidRPr="00AF6D8A" w:rsidRDefault="00EA03B5" w:rsidP="00AF6D8A">
      <w:pPr>
        <w:numPr>
          <w:ilvl w:val="0"/>
          <w:numId w:val="30"/>
        </w:numPr>
        <w:tabs>
          <w:tab w:val="clear" w:pos="144"/>
          <w:tab w:val="left" w:pos="864"/>
        </w:tabs>
        <w:spacing w:after="0" w:line="279"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EA03B5" w:rsidRPr="00AF6D8A" w:rsidRDefault="00EA03B5" w:rsidP="00AF6D8A">
      <w:pPr>
        <w:spacing w:after="0" w:line="268"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Синтаксис</w:t>
      </w:r>
    </w:p>
    <w:p w:rsidR="00EA03B5" w:rsidRPr="00AF6D8A" w:rsidRDefault="00EA03B5" w:rsidP="00AF6D8A">
      <w:pPr>
        <w:spacing w:after="0" w:line="261"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81"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опознавать основные единицы синтаксиса (словосочетание, предложение) и их виды;</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употреблять синтаксические единицы в соответствии с нормами современного русского литературного языка;</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использовать разнообразные синонимические синтаксические конструкции в собственной речевой практике;</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применять синтаксические знания и умения в практике правописания, в различных видах анализа.</w:t>
      </w:r>
    </w:p>
    <w:p w:rsidR="00EA03B5" w:rsidRPr="00AF6D8A" w:rsidRDefault="00EA03B5" w:rsidP="00AF6D8A">
      <w:pPr>
        <w:spacing w:after="0" w:line="284" w:lineRule="exact"/>
        <w:jc w:val="both"/>
        <w:textAlignment w:val="baseline"/>
        <w:rPr>
          <w:rFonts w:ascii="Times New Roman" w:eastAsia="Times New Roman" w:hAnsi="Times New Roman" w:cs="Times New Roman"/>
          <w:i/>
          <w:color w:val="000000"/>
          <w:spacing w:val="-3"/>
          <w:sz w:val="24"/>
          <w:szCs w:val="24"/>
        </w:rPr>
      </w:pPr>
      <w:r w:rsidRPr="00AF6D8A">
        <w:rPr>
          <w:rFonts w:ascii="Times New Roman" w:eastAsia="Times New Roman" w:hAnsi="Times New Roman" w:cs="Times New Roman"/>
          <w:i/>
          <w:color w:val="000000"/>
          <w:spacing w:val="-3"/>
          <w:sz w:val="24"/>
          <w:szCs w:val="24"/>
        </w:rPr>
        <w:t>Выпускник получит возможность научиться:</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 id="_x0000_s1032" type="#_x0000_t202" style="position:absolute;left:0;text-align:left;margin-left:534.1pt;margin-top:774.9pt;width:23.35pt;height:15.5pt;z-index:-251650048;mso-wrap-distance-left:0;mso-wrap-distance-right:0;mso-position-horizontal-relative:page;mso-position-vertical-relative:page" filled="f" stroked="f">
            <v:textbox inset="0,0,0,0">
              <w:txbxContent>
                <w:p w:rsidR="00F5093B" w:rsidRDefault="00F5093B" w:rsidP="00EA03B5">
                  <w:pPr>
                    <w:spacing w:line="298" w:lineRule="exact"/>
                    <w:textAlignment w:val="baseline"/>
                    <w:rPr>
                      <w:rFonts w:eastAsia="Times New Roman"/>
                      <w:color w:val="000000"/>
                      <w:spacing w:val="26"/>
                      <w:sz w:val="28"/>
                    </w:rPr>
                  </w:pPr>
                </w:p>
              </w:txbxContent>
            </v:textbox>
            <w10:wrap type="square" anchorx="page" anchory="page"/>
          </v:shape>
        </w:pict>
      </w:r>
      <w:r w:rsidR="00EA03B5" w:rsidRPr="00AF6D8A">
        <w:rPr>
          <w:rFonts w:ascii="Times New Roman" w:eastAsia="Times New Roman" w:hAnsi="Times New Roman" w:cs="Times New Roman"/>
          <w:color w:val="000000"/>
          <w:sz w:val="24"/>
          <w:szCs w:val="24"/>
        </w:rPr>
        <w:t>анализировать синонимические средства синтаксиса;</w:t>
      </w:r>
    </w:p>
    <w:p w:rsidR="00EA03B5" w:rsidRPr="00AF6D8A" w:rsidRDefault="009C01F7"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Pr>
          <w:rFonts w:ascii="Times New Roman" w:eastAsia="PMingLiU" w:hAnsi="Times New Roman" w:cs="Times New Roman"/>
          <w:sz w:val="24"/>
          <w:szCs w:val="24"/>
          <w:lang w:val="en-US"/>
        </w:rPr>
        <w:pict>
          <v:shape id="_x0000_s1031" type="#_x0000_t202" style="position:absolute;left:0;text-align:left;margin-left:632.5pt;margin-top:746.9pt;width:54.05pt;height:44.1pt;z-index:-251651072;mso-wrap-distance-left:0;mso-wrap-distance-right:0;mso-position-horizontal-relative:page;mso-position-vertical-relative:page" filled="f" stroked="f">
            <v:textbox inset="0,0,0,0">
              <w:txbxContent>
                <w:p w:rsidR="00F5093B" w:rsidRDefault="00F5093B" w:rsidP="00EA03B5">
                  <w:pPr>
                    <w:spacing w:before="553" w:line="320" w:lineRule="exact"/>
                    <w:jc w:val="right"/>
                    <w:textAlignment w:val="baseline"/>
                    <w:rPr>
                      <w:rFonts w:eastAsia="Times New Roman"/>
                      <w:color w:val="000000"/>
                      <w:spacing w:val="25"/>
                      <w:sz w:val="28"/>
                    </w:rPr>
                  </w:pPr>
                </w:p>
              </w:txbxContent>
            </v:textbox>
            <w10:wrap type="square" anchorx="page" anchory="page"/>
          </v:shape>
        </w:pict>
      </w:r>
      <w:r w:rsidR="00EA03B5" w:rsidRPr="00AF6D8A">
        <w:rPr>
          <w:rFonts w:ascii="Times New Roman" w:eastAsia="Times New Roman" w:hAnsi="Times New Roman" w:cs="Times New Roman"/>
          <w:color w:val="000000"/>
          <w:sz w:val="24"/>
          <w:szCs w:val="24"/>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EA03B5" w:rsidRPr="00AF6D8A" w:rsidRDefault="00EA03B5" w:rsidP="00AF6D8A">
      <w:pPr>
        <w:spacing w:after="0" w:line="269"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 xml:space="preserve">Правописание: орфография и пунктуация  </w:t>
      </w: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83"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соблюдать орфографические и пунктуационные нормы в процессе письма (в объёме содержания курса);</w:t>
      </w:r>
    </w:p>
    <w:p w:rsidR="00EA03B5" w:rsidRPr="00AF6D8A" w:rsidRDefault="00EA03B5" w:rsidP="00AF6D8A">
      <w:pPr>
        <w:numPr>
          <w:ilvl w:val="0"/>
          <w:numId w:val="30"/>
        </w:numPr>
        <w:tabs>
          <w:tab w:val="clear" w:pos="144"/>
          <w:tab w:val="left" w:pos="864"/>
        </w:tabs>
        <w:spacing w:after="0" w:line="267"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 xml:space="preserve">объяснять выбор написания в устной форме (рассуждение) и письменной форме (с </w:t>
      </w:r>
      <w:r w:rsidRPr="00AF6D8A">
        <w:rPr>
          <w:rFonts w:ascii="Times New Roman" w:eastAsia="Times New Roman" w:hAnsi="Times New Roman" w:cs="Times New Roman"/>
          <w:color w:val="000000"/>
          <w:sz w:val="24"/>
          <w:szCs w:val="24"/>
        </w:rPr>
        <w:lastRenderedPageBreak/>
        <w:t>помощью графических символов);</w:t>
      </w:r>
    </w:p>
    <w:p w:rsidR="00EA03B5" w:rsidRPr="00AF6D8A" w:rsidRDefault="00EA03B5" w:rsidP="00AF6D8A">
      <w:pPr>
        <w:numPr>
          <w:ilvl w:val="0"/>
          <w:numId w:val="30"/>
        </w:numPr>
        <w:tabs>
          <w:tab w:val="clear" w:pos="144"/>
          <w:tab w:val="left" w:pos="864"/>
        </w:tabs>
        <w:spacing w:after="0" w:line="290"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обнаруживать и исправлять орфографические и пунктуационные ошибки;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орфографических словарей и справочников; использовать её в процессе письма.</w:t>
      </w:r>
    </w:p>
    <w:p w:rsidR="00EA03B5" w:rsidRPr="00AF6D8A" w:rsidRDefault="00EA03B5" w:rsidP="00AF6D8A">
      <w:pPr>
        <w:spacing w:after="0" w:line="268"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2"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демонстрировать роль орфографии и пунктуации в передаче смысловой стороны речи;</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EA03B5" w:rsidRPr="00AF6D8A" w:rsidRDefault="00EA03B5" w:rsidP="00AF6D8A">
      <w:pPr>
        <w:spacing w:after="0" w:line="278" w:lineRule="exact"/>
        <w:jc w:val="both"/>
        <w:textAlignment w:val="baseline"/>
        <w:rPr>
          <w:rFonts w:ascii="Times New Roman" w:eastAsia="Times New Roman" w:hAnsi="Times New Roman" w:cs="Times New Roman"/>
          <w:color w:val="000000"/>
          <w:sz w:val="24"/>
          <w:szCs w:val="24"/>
          <w:u w:val="single"/>
        </w:rPr>
      </w:pPr>
      <w:r w:rsidRPr="00AF6D8A">
        <w:rPr>
          <w:rFonts w:ascii="Times New Roman" w:eastAsia="Times New Roman" w:hAnsi="Times New Roman" w:cs="Times New Roman"/>
          <w:color w:val="000000"/>
          <w:sz w:val="24"/>
          <w:szCs w:val="24"/>
          <w:u w:val="single"/>
        </w:rPr>
        <w:t>Язык и культура</w:t>
      </w:r>
    </w:p>
    <w:p w:rsidR="00EA03B5" w:rsidRPr="00AF6D8A" w:rsidRDefault="00EA03B5" w:rsidP="00AF6D8A">
      <w:pPr>
        <w:spacing w:after="0" w:line="263"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научится:</w:t>
      </w:r>
    </w:p>
    <w:p w:rsidR="00EA03B5" w:rsidRPr="00AF6D8A" w:rsidRDefault="00EA03B5" w:rsidP="00AF6D8A">
      <w:pPr>
        <w:numPr>
          <w:ilvl w:val="0"/>
          <w:numId w:val="30"/>
        </w:numPr>
        <w:tabs>
          <w:tab w:val="clear" w:pos="144"/>
          <w:tab w:val="left" w:pos="864"/>
        </w:tabs>
        <w:spacing w:after="0" w:line="281"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приводить примеры, которые доказывают, что изучение языка позволяет лучше узнать историю и культуру страны;</w:t>
      </w:r>
    </w:p>
    <w:p w:rsidR="00EA03B5" w:rsidRPr="00AF6D8A"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уместно использовать правила русского речевого этикета в учебной деятельности и повседневной жизни.</w:t>
      </w:r>
    </w:p>
    <w:p w:rsidR="00EA03B5" w:rsidRPr="00AF6D8A" w:rsidRDefault="00EA03B5" w:rsidP="00AF6D8A">
      <w:pPr>
        <w:spacing w:after="0" w:line="265" w:lineRule="exact"/>
        <w:jc w:val="both"/>
        <w:textAlignment w:val="baseline"/>
        <w:rPr>
          <w:rFonts w:ascii="Times New Roman" w:eastAsia="Times New Roman" w:hAnsi="Times New Roman" w:cs="Times New Roman"/>
          <w:i/>
          <w:color w:val="000000"/>
          <w:sz w:val="24"/>
          <w:szCs w:val="24"/>
        </w:rPr>
      </w:pPr>
      <w:r w:rsidRPr="00AF6D8A">
        <w:rPr>
          <w:rFonts w:ascii="Times New Roman" w:eastAsia="Times New Roman" w:hAnsi="Times New Roman" w:cs="Times New Roman"/>
          <w:i/>
          <w:color w:val="000000"/>
          <w:sz w:val="24"/>
          <w:szCs w:val="24"/>
        </w:rPr>
        <w:t>Выпускник получит возможность научиться:</w:t>
      </w:r>
    </w:p>
    <w:p w:rsidR="00EA03B5" w:rsidRPr="00AF6D8A" w:rsidRDefault="00EA03B5" w:rsidP="00AF6D8A">
      <w:pPr>
        <w:numPr>
          <w:ilvl w:val="0"/>
          <w:numId w:val="30"/>
        </w:numPr>
        <w:tabs>
          <w:tab w:val="clear" w:pos="144"/>
          <w:tab w:val="left" w:pos="864"/>
        </w:tabs>
        <w:spacing w:after="0" w:line="283"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характеризовать на отдельных примерах взаимосвязь языка, культуры и истории народа — носителя языка;</w:t>
      </w:r>
    </w:p>
    <w:p w:rsidR="00EA03B5" w:rsidRPr="006B54FF" w:rsidRDefault="00EA03B5" w:rsidP="00AF6D8A">
      <w:pPr>
        <w:numPr>
          <w:ilvl w:val="0"/>
          <w:numId w:val="30"/>
        </w:numPr>
        <w:tabs>
          <w:tab w:val="clear" w:pos="144"/>
          <w:tab w:val="left" w:pos="864"/>
        </w:tabs>
        <w:spacing w:after="0" w:line="276" w:lineRule="exact"/>
        <w:ind w:left="0" w:firstLine="720"/>
        <w:jc w:val="both"/>
        <w:textAlignment w:val="baseline"/>
        <w:rPr>
          <w:rFonts w:ascii="Times New Roman" w:eastAsia="Times New Roman" w:hAnsi="Times New Roman" w:cs="Times New Roman"/>
          <w:color w:val="000000"/>
          <w:sz w:val="24"/>
          <w:szCs w:val="24"/>
        </w:rPr>
      </w:pPr>
      <w:r w:rsidRPr="00AF6D8A">
        <w:rPr>
          <w:rFonts w:ascii="Times New Roman" w:eastAsia="Times New Roman" w:hAnsi="Times New Roman" w:cs="Times New Roman"/>
          <w:color w:val="000000"/>
          <w:sz w:val="24"/>
          <w:szCs w:val="24"/>
        </w:rPr>
        <w:t>анализировать и сравнивать русский речевой этикет с речевым этикетом отдельных народов России и мира.</w:t>
      </w:r>
    </w:p>
    <w:p w:rsidR="00EA03B5" w:rsidRDefault="00EA03B5" w:rsidP="00AF6D8A">
      <w:pPr>
        <w:widowControl w:val="0"/>
        <w:spacing w:after="0" w:line="240" w:lineRule="auto"/>
        <w:ind w:firstLine="320"/>
        <w:jc w:val="both"/>
        <w:rPr>
          <w:rFonts w:ascii="Times New Roman" w:eastAsia="Calibri" w:hAnsi="Times New Roman" w:cs="Times New Roman"/>
          <w:sz w:val="24"/>
          <w:szCs w:val="24"/>
        </w:rPr>
      </w:pPr>
    </w:p>
    <w:p w:rsidR="00F775DB" w:rsidRPr="00AF6D8A" w:rsidRDefault="00F775DB" w:rsidP="00F775DB">
      <w:pPr>
        <w:keepNext/>
        <w:keepLines/>
        <w:widowControl w:val="0"/>
        <w:spacing w:after="0" w:line="240" w:lineRule="auto"/>
        <w:jc w:val="both"/>
        <w:outlineLvl w:val="3"/>
        <w:rPr>
          <w:rFonts w:ascii="Times New Roman" w:eastAsia="Calibri" w:hAnsi="Times New Roman" w:cs="Times New Roman"/>
          <w:b/>
          <w:bCs/>
          <w:sz w:val="24"/>
          <w:szCs w:val="24"/>
        </w:rPr>
      </w:pPr>
      <w:bookmarkStart w:id="1" w:name="bookmark7"/>
      <w:bookmarkStart w:id="2" w:name="_GoBack"/>
      <w:bookmarkEnd w:id="2"/>
      <w:r>
        <w:rPr>
          <w:rFonts w:ascii="Times New Roman" w:eastAsia="Calibri" w:hAnsi="Times New Roman" w:cs="Times New Roman"/>
          <w:b/>
          <w:bCs/>
          <w:sz w:val="24"/>
          <w:szCs w:val="24"/>
        </w:rPr>
        <w:lastRenderedPageBreak/>
        <w:t>4.</w:t>
      </w:r>
      <w:r w:rsidRPr="00AF6D8A">
        <w:rPr>
          <w:rFonts w:ascii="Times New Roman" w:eastAsia="Calibri" w:hAnsi="Times New Roman" w:cs="Times New Roman"/>
          <w:b/>
          <w:bCs/>
          <w:sz w:val="24"/>
          <w:szCs w:val="24"/>
        </w:rPr>
        <w:t>Содержание учебного предмета «Русский язык»</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b/>
          <w:sz w:val="24"/>
          <w:szCs w:val="24"/>
          <w:shd w:val="clear" w:color="auto" w:fill="FFFFFF"/>
        </w:rPr>
        <w:t>5 КЛАСС</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О ЯЗЫКЕ - 5 ч. Язык как система средств (языковых единиц). Значение языка в жизни человека. Лингвистика как наука о языке. Высказывания великих людей о русском языке. Выдающиеся лингвисты: М. В. Ломоносов.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РЕЧЬ - 42 ч.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е ч ь как использование языковых средств для общения людей (речевая деятельность). Речевая ситуация — условия, необходимые для речевого общения: наличие собеседника, мотива, потребности в общении, предмета речи, общего языка. Речь устная и письменная, диалогическая и монологическая. Культура речевого общения. Речевой этикет.</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Т е </w:t>
      </w:r>
      <w:proofErr w:type="gramStart"/>
      <w:r w:rsidRPr="00AF6D8A">
        <w:rPr>
          <w:rFonts w:ascii="Times New Roman" w:eastAsia="Calibri" w:hAnsi="Times New Roman" w:cs="Times New Roman"/>
          <w:sz w:val="24"/>
          <w:szCs w:val="24"/>
          <w:shd w:val="clear" w:color="auto" w:fill="FFFFFF"/>
        </w:rPr>
        <w:t>к</w:t>
      </w:r>
      <w:proofErr w:type="gramEnd"/>
      <w:r w:rsidRPr="00AF6D8A">
        <w:rPr>
          <w:rFonts w:ascii="Times New Roman" w:eastAsia="Calibri" w:hAnsi="Times New Roman" w:cs="Times New Roman"/>
          <w:sz w:val="24"/>
          <w:szCs w:val="24"/>
          <w:shd w:val="clear" w:color="auto" w:fill="FFFFFF"/>
        </w:rPr>
        <w:t xml:space="preserve"> с т как </w:t>
      </w:r>
      <w:proofErr w:type="gramStart"/>
      <w:r w:rsidRPr="00AF6D8A">
        <w:rPr>
          <w:rFonts w:ascii="Times New Roman" w:eastAsia="Calibri" w:hAnsi="Times New Roman" w:cs="Times New Roman"/>
          <w:sz w:val="24"/>
          <w:szCs w:val="24"/>
          <w:shd w:val="clear" w:color="auto" w:fill="FFFFFF"/>
        </w:rPr>
        <w:t>продукт</w:t>
      </w:r>
      <w:proofErr w:type="gramEnd"/>
      <w:r w:rsidRPr="00AF6D8A">
        <w:rPr>
          <w:rFonts w:ascii="Times New Roman" w:eastAsia="Calibri" w:hAnsi="Times New Roman" w:cs="Times New Roman"/>
          <w:sz w:val="24"/>
          <w:szCs w:val="24"/>
          <w:shd w:val="clear" w:color="auto" w:fill="FFFFFF"/>
        </w:rPr>
        <w:t xml:space="preserve"> речевой деятельности - речевое произведение. Основные признаки текста: </w:t>
      </w:r>
      <w:proofErr w:type="spellStart"/>
      <w:r w:rsidRPr="00AF6D8A">
        <w:rPr>
          <w:rFonts w:ascii="Times New Roman" w:eastAsia="Calibri" w:hAnsi="Times New Roman" w:cs="Times New Roman"/>
          <w:sz w:val="24"/>
          <w:szCs w:val="24"/>
          <w:shd w:val="clear" w:color="auto" w:fill="FFFFFF"/>
        </w:rPr>
        <w:t>членимость</w:t>
      </w:r>
      <w:proofErr w:type="spellEnd"/>
      <w:r w:rsidRPr="00AF6D8A">
        <w:rPr>
          <w:rFonts w:ascii="Times New Roman" w:eastAsia="Calibri" w:hAnsi="Times New Roman" w:cs="Times New Roman"/>
          <w:sz w:val="24"/>
          <w:szCs w:val="24"/>
          <w:shd w:val="clear" w:color="auto" w:fill="FFFFFF"/>
        </w:rPr>
        <w:t xml:space="preserve">, смысловая цельность, формальная связность, относительная законченность (автономность) высказывания. Тема и основная мысль текста; </w:t>
      </w:r>
      <w:proofErr w:type="spellStart"/>
      <w:r w:rsidRPr="00AF6D8A">
        <w:rPr>
          <w:rFonts w:ascii="Times New Roman" w:eastAsia="Calibri" w:hAnsi="Times New Roman" w:cs="Times New Roman"/>
          <w:sz w:val="24"/>
          <w:szCs w:val="24"/>
          <w:shd w:val="clear" w:color="auto" w:fill="FFFFFF"/>
        </w:rPr>
        <w:t>микротемы</w:t>
      </w:r>
      <w:proofErr w:type="spellEnd"/>
      <w:r w:rsidRPr="00AF6D8A">
        <w:rPr>
          <w:rFonts w:ascii="Times New Roman" w:eastAsia="Calibri" w:hAnsi="Times New Roman" w:cs="Times New Roman"/>
          <w:sz w:val="24"/>
          <w:szCs w:val="24"/>
          <w:shd w:val="clear" w:color="auto" w:fill="FFFFFF"/>
        </w:rPr>
        <w:t xml:space="preserve">, план текста; деление текста на абзацы, строение абзаца: зачин, средняя часть, концовка. Развитие мысли в тексте; «данное» и «новое» в предложениях текста.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С т и л и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е ч и, понятие о стилистически значимой речевой ситуации; речь разговорная и книжная, художественная и научно-деловая; характеристика разговорного и художественного стилей речи с учётом особенностей речевой ситуации, в которой используются данные стили (сфера употребления, коммуникативная функция, характерные языковые средства).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Т и </w:t>
      </w:r>
      <w:proofErr w:type="gramStart"/>
      <w:r w:rsidRPr="00AF6D8A">
        <w:rPr>
          <w:rFonts w:ascii="Times New Roman" w:eastAsia="Calibri" w:hAnsi="Times New Roman" w:cs="Times New Roman"/>
          <w:sz w:val="24"/>
          <w:szCs w:val="24"/>
          <w:shd w:val="clear" w:color="auto" w:fill="FFFFFF"/>
        </w:rPr>
        <w:t>п</w:t>
      </w:r>
      <w:proofErr w:type="gramEnd"/>
      <w:r w:rsidRPr="00AF6D8A">
        <w:rPr>
          <w:rFonts w:ascii="Times New Roman" w:eastAsia="Calibri" w:hAnsi="Times New Roman" w:cs="Times New Roman"/>
          <w:sz w:val="24"/>
          <w:szCs w:val="24"/>
          <w:shd w:val="clear" w:color="auto" w:fill="FFFFFF"/>
        </w:rPr>
        <w:t xml:space="preserve"> ы р е ч и: повествование, описание, рассуждение. </w:t>
      </w:r>
      <w:proofErr w:type="gramStart"/>
      <w:r w:rsidRPr="00AF6D8A">
        <w:rPr>
          <w:rFonts w:ascii="Times New Roman" w:eastAsia="Calibri" w:hAnsi="Times New Roman" w:cs="Times New Roman"/>
          <w:sz w:val="24"/>
          <w:szCs w:val="24"/>
          <w:shd w:val="clear" w:color="auto" w:fill="FFFFFF"/>
        </w:rPr>
        <w:t>Типовые фрагменты текста: изобразительное повествование, описание предмета, рассуждение-доказательство, оценочные суждения (типовое значение, схема построения, способы выражения «данного» и «нового» в предложениях фрагмента).</w:t>
      </w:r>
      <w:proofErr w:type="gramEnd"/>
      <w:r w:rsidRPr="00AF6D8A">
        <w:rPr>
          <w:rFonts w:ascii="Times New Roman" w:eastAsia="Calibri" w:hAnsi="Times New Roman" w:cs="Times New Roman"/>
          <w:sz w:val="24"/>
          <w:szCs w:val="24"/>
          <w:shd w:val="clear" w:color="auto" w:fill="FFFFFF"/>
        </w:rPr>
        <w:t xml:space="preserve"> Способы соединения фрагментов в целом тексте.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ЯЗЫК. ПРАВОПИСАНИЕ. КУЛЬТУРА РЕЧИ ЗАКРЕПЛЕНИЕ И УГЛУБЛЕНИЕ ИЗУЧЕННОГО В НАЧАЛЬНЫХ КЛАССАХ – 25 ч. ФОНЕТИКА, ОРФОЭПИЯ, ГРАФИКА (10 ч.) Предмет изучения фонетики. Звуки речи. Фонетический слог. Русское словесное ударение и его особенности. Гласные ударные и безударные. Согласные твёрдые и мягкие, глухие и звонкие. Парные и непарные согласные звуки. Элементы фонетической транскрипции. Фонетический разбор слова. Предмет изучения орфоэпии. Основные правила произношения звуков речи: ударных и безударных гласных; согласных звуков и их сочетаний, отдельных грамматических форм. Произношение заимствованных слов. Орфоэпический разбор слова. Предмет изучения графики. Алфавит. Правильное название букв алфавита. Соотношение звуков и букв. Звуковое значение букв е, ё, ю, я. Прописные и строчные буквы. Буква ё и её обязательное использование в письменной речи. Орфоэпический словарь и использование его в речевой практике. Выдающиеся лингвисты: Р. И. Аванесов.</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ПИСЬМО. ОРФОГРАФИЯ (10 ч.) Значение письма в жизни общества. Предмет изучения орфографии. Понятие орфограммы. Основные виды изученных орфограмм гласных и согласных корня. Употребление на письме буквенных сочетаний </w:t>
      </w:r>
      <w:proofErr w:type="spellStart"/>
      <w:r w:rsidRPr="00AF6D8A">
        <w:rPr>
          <w:rFonts w:ascii="Times New Roman" w:eastAsia="Calibri" w:hAnsi="Times New Roman" w:cs="Times New Roman"/>
          <w:sz w:val="24"/>
          <w:szCs w:val="24"/>
          <w:shd w:val="clear" w:color="auto" w:fill="FFFFFF"/>
        </w:rPr>
        <w:t>жи</w:t>
      </w:r>
      <w:proofErr w:type="spellEnd"/>
      <w:r w:rsidRPr="00AF6D8A">
        <w:rPr>
          <w:rFonts w:ascii="Times New Roman" w:eastAsia="Calibri" w:hAnsi="Times New Roman" w:cs="Times New Roman"/>
          <w:sz w:val="24"/>
          <w:szCs w:val="24"/>
          <w:shd w:val="clear" w:color="auto" w:fill="FFFFFF"/>
        </w:rPr>
        <w:t xml:space="preserve">—ши, </w:t>
      </w:r>
      <w:proofErr w:type="spellStart"/>
      <w:r w:rsidRPr="00AF6D8A">
        <w:rPr>
          <w:rFonts w:ascii="Times New Roman" w:eastAsia="Calibri" w:hAnsi="Times New Roman" w:cs="Times New Roman"/>
          <w:sz w:val="24"/>
          <w:szCs w:val="24"/>
          <w:shd w:val="clear" w:color="auto" w:fill="FFFFFF"/>
        </w:rPr>
        <w:t>ча</w:t>
      </w:r>
      <w:proofErr w:type="spellEnd"/>
      <w:r w:rsidRPr="00AF6D8A">
        <w:rPr>
          <w:rFonts w:ascii="Times New Roman" w:eastAsia="Calibri" w:hAnsi="Times New Roman" w:cs="Times New Roman"/>
          <w:sz w:val="24"/>
          <w:szCs w:val="24"/>
          <w:shd w:val="clear" w:color="auto" w:fill="FFFFFF"/>
        </w:rPr>
        <w:t>—ща, чу—</w:t>
      </w:r>
      <w:proofErr w:type="spellStart"/>
      <w:r w:rsidRPr="00AF6D8A">
        <w:rPr>
          <w:rFonts w:ascii="Times New Roman" w:eastAsia="Calibri" w:hAnsi="Times New Roman" w:cs="Times New Roman"/>
          <w:sz w:val="24"/>
          <w:szCs w:val="24"/>
          <w:shd w:val="clear" w:color="auto" w:fill="FFFFFF"/>
        </w:rPr>
        <w:t>щу</w:t>
      </w:r>
      <w:proofErr w:type="spellEnd"/>
      <w:r w:rsidRPr="00AF6D8A">
        <w:rPr>
          <w:rFonts w:ascii="Times New Roman" w:eastAsia="Calibri" w:hAnsi="Times New Roman" w:cs="Times New Roman"/>
          <w:sz w:val="24"/>
          <w:szCs w:val="24"/>
          <w:shd w:val="clear" w:color="auto" w:fill="FFFFFF"/>
        </w:rPr>
        <w:t xml:space="preserve">, </w:t>
      </w:r>
      <w:proofErr w:type="spellStart"/>
      <w:r w:rsidRPr="00AF6D8A">
        <w:rPr>
          <w:rFonts w:ascii="Times New Roman" w:eastAsia="Calibri" w:hAnsi="Times New Roman" w:cs="Times New Roman"/>
          <w:sz w:val="24"/>
          <w:szCs w:val="24"/>
          <w:shd w:val="clear" w:color="auto" w:fill="FFFFFF"/>
        </w:rPr>
        <w:t>нч</w:t>
      </w:r>
      <w:proofErr w:type="spellEnd"/>
      <w:r w:rsidRPr="00AF6D8A">
        <w:rPr>
          <w:rFonts w:ascii="Times New Roman" w:eastAsia="Calibri" w:hAnsi="Times New Roman" w:cs="Times New Roman"/>
          <w:sz w:val="24"/>
          <w:szCs w:val="24"/>
          <w:shd w:val="clear" w:color="auto" w:fill="FFFFFF"/>
        </w:rPr>
        <w:t xml:space="preserve">, </w:t>
      </w:r>
      <w:proofErr w:type="spellStart"/>
      <w:r w:rsidRPr="00AF6D8A">
        <w:rPr>
          <w:rFonts w:ascii="Times New Roman" w:eastAsia="Calibri" w:hAnsi="Times New Roman" w:cs="Times New Roman"/>
          <w:sz w:val="24"/>
          <w:szCs w:val="24"/>
          <w:shd w:val="clear" w:color="auto" w:fill="FFFFFF"/>
        </w:rPr>
        <w:t>чн</w:t>
      </w:r>
      <w:proofErr w:type="spellEnd"/>
      <w:r w:rsidRPr="00AF6D8A">
        <w:rPr>
          <w:rFonts w:ascii="Times New Roman" w:eastAsia="Calibri" w:hAnsi="Times New Roman" w:cs="Times New Roman"/>
          <w:sz w:val="24"/>
          <w:szCs w:val="24"/>
          <w:shd w:val="clear" w:color="auto" w:fill="FFFFFF"/>
        </w:rPr>
        <w:t xml:space="preserve">, </w:t>
      </w:r>
      <w:proofErr w:type="spellStart"/>
      <w:r w:rsidRPr="00AF6D8A">
        <w:rPr>
          <w:rFonts w:ascii="Times New Roman" w:eastAsia="Calibri" w:hAnsi="Times New Roman" w:cs="Times New Roman"/>
          <w:sz w:val="24"/>
          <w:szCs w:val="24"/>
          <w:shd w:val="clear" w:color="auto" w:fill="FFFFFF"/>
        </w:rPr>
        <w:t>чк</w:t>
      </w:r>
      <w:proofErr w:type="spellEnd"/>
      <w:r w:rsidRPr="00AF6D8A">
        <w:rPr>
          <w:rFonts w:ascii="Times New Roman" w:eastAsia="Calibri" w:hAnsi="Times New Roman" w:cs="Times New Roman"/>
          <w:sz w:val="24"/>
          <w:szCs w:val="24"/>
          <w:shd w:val="clear" w:color="auto" w:fill="FFFFFF"/>
        </w:rPr>
        <w:t xml:space="preserve">, </w:t>
      </w:r>
      <w:proofErr w:type="spellStart"/>
      <w:r w:rsidRPr="00AF6D8A">
        <w:rPr>
          <w:rFonts w:ascii="Times New Roman" w:eastAsia="Calibri" w:hAnsi="Times New Roman" w:cs="Times New Roman"/>
          <w:sz w:val="24"/>
          <w:szCs w:val="24"/>
          <w:shd w:val="clear" w:color="auto" w:fill="FFFFFF"/>
        </w:rPr>
        <w:t>рщ</w:t>
      </w:r>
      <w:proofErr w:type="spellEnd"/>
      <w:r w:rsidRPr="00AF6D8A">
        <w:rPr>
          <w:rFonts w:ascii="Times New Roman" w:eastAsia="Calibri" w:hAnsi="Times New Roman" w:cs="Times New Roman"/>
          <w:sz w:val="24"/>
          <w:szCs w:val="24"/>
          <w:shd w:val="clear" w:color="auto" w:fill="FFFFFF"/>
        </w:rPr>
        <w:t xml:space="preserve">; разделительных ъ—ь; </w:t>
      </w:r>
      <w:proofErr w:type="gramStart"/>
      <w:r w:rsidRPr="00AF6D8A">
        <w:rPr>
          <w:rFonts w:ascii="Times New Roman" w:eastAsia="Calibri" w:hAnsi="Times New Roman" w:cs="Times New Roman"/>
          <w:sz w:val="24"/>
          <w:szCs w:val="24"/>
          <w:shd w:val="clear" w:color="auto" w:fill="FFFFFF"/>
        </w:rPr>
        <w:t>-</w:t>
      </w:r>
      <w:proofErr w:type="spellStart"/>
      <w:r w:rsidRPr="00AF6D8A">
        <w:rPr>
          <w:rFonts w:ascii="Times New Roman" w:eastAsia="Calibri" w:hAnsi="Times New Roman" w:cs="Times New Roman"/>
          <w:sz w:val="24"/>
          <w:szCs w:val="24"/>
          <w:shd w:val="clear" w:color="auto" w:fill="FFFFFF"/>
        </w:rPr>
        <w:t>т</w:t>
      </w:r>
      <w:proofErr w:type="gramEnd"/>
      <w:r w:rsidRPr="00AF6D8A">
        <w:rPr>
          <w:rFonts w:ascii="Times New Roman" w:eastAsia="Calibri" w:hAnsi="Times New Roman" w:cs="Times New Roman"/>
          <w:sz w:val="24"/>
          <w:szCs w:val="24"/>
          <w:shd w:val="clear" w:color="auto" w:fill="FFFFFF"/>
        </w:rPr>
        <w:t>ся</w:t>
      </w:r>
      <w:proofErr w:type="spellEnd"/>
      <w:r w:rsidRPr="00AF6D8A">
        <w:rPr>
          <w:rFonts w:ascii="Times New Roman" w:eastAsia="Calibri" w:hAnsi="Times New Roman" w:cs="Times New Roman"/>
          <w:sz w:val="24"/>
          <w:szCs w:val="24"/>
          <w:shd w:val="clear" w:color="auto" w:fill="FFFFFF"/>
        </w:rPr>
        <w:t xml:space="preserve"> и -</w:t>
      </w:r>
      <w:proofErr w:type="spellStart"/>
      <w:r w:rsidRPr="00AF6D8A">
        <w:rPr>
          <w:rFonts w:ascii="Times New Roman" w:eastAsia="Calibri" w:hAnsi="Times New Roman" w:cs="Times New Roman"/>
          <w:sz w:val="24"/>
          <w:szCs w:val="24"/>
          <w:shd w:val="clear" w:color="auto" w:fill="FFFFFF"/>
        </w:rPr>
        <w:t>ться</w:t>
      </w:r>
      <w:proofErr w:type="spellEnd"/>
      <w:r w:rsidRPr="00AF6D8A">
        <w:rPr>
          <w:rFonts w:ascii="Times New Roman" w:eastAsia="Calibri" w:hAnsi="Times New Roman" w:cs="Times New Roman"/>
          <w:sz w:val="24"/>
          <w:szCs w:val="24"/>
          <w:shd w:val="clear" w:color="auto" w:fill="FFFFFF"/>
        </w:rPr>
        <w:t xml:space="preserve"> в глаголах. Буква ь после шипящих в конце имён существительных и глаголов. Не с глаголами. Орфографический словарь и его использование в речевой практике. Выдающиеся лингвисты: Я. К. Грот. СЛОВО И ЕГО СТРОЕНИЕ.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МОРФЕМИКА (2 ч.) 10 Предмет изучения </w:t>
      </w:r>
      <w:proofErr w:type="spellStart"/>
      <w:r w:rsidRPr="00AF6D8A">
        <w:rPr>
          <w:rFonts w:ascii="Times New Roman" w:eastAsia="Calibri" w:hAnsi="Times New Roman" w:cs="Times New Roman"/>
          <w:sz w:val="24"/>
          <w:szCs w:val="24"/>
          <w:shd w:val="clear" w:color="auto" w:fill="FFFFFF"/>
        </w:rPr>
        <w:t>морфемики</w:t>
      </w:r>
      <w:proofErr w:type="spellEnd"/>
      <w:r w:rsidRPr="00AF6D8A">
        <w:rPr>
          <w:rFonts w:ascii="Times New Roman" w:eastAsia="Calibri" w:hAnsi="Times New Roman" w:cs="Times New Roman"/>
          <w:sz w:val="24"/>
          <w:szCs w:val="24"/>
          <w:shd w:val="clear" w:color="auto" w:fill="FFFFFF"/>
        </w:rPr>
        <w:t xml:space="preserve">. Морфема как минимальная значимая единица слова. Корень; смысловая общность однокоренных слов. Приставка и суффикс как значимые части слова. Основа слова. Окончание как морфема, образующая форму слова. Нулевое окончание. Связь </w:t>
      </w:r>
      <w:proofErr w:type="spellStart"/>
      <w:r w:rsidRPr="00AF6D8A">
        <w:rPr>
          <w:rFonts w:ascii="Times New Roman" w:eastAsia="Calibri" w:hAnsi="Times New Roman" w:cs="Times New Roman"/>
          <w:sz w:val="24"/>
          <w:szCs w:val="24"/>
          <w:shd w:val="clear" w:color="auto" w:fill="FFFFFF"/>
        </w:rPr>
        <w:t>морфемики</w:t>
      </w:r>
      <w:proofErr w:type="spellEnd"/>
      <w:r w:rsidRPr="00AF6D8A">
        <w:rPr>
          <w:rFonts w:ascii="Times New Roman" w:eastAsia="Calibri" w:hAnsi="Times New Roman" w:cs="Times New Roman"/>
          <w:sz w:val="24"/>
          <w:szCs w:val="24"/>
          <w:shd w:val="clear" w:color="auto" w:fill="FFFFFF"/>
        </w:rPr>
        <w:t xml:space="preserve"> и орфографии.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СЛОВО КАК ЧАСТЬ РЕЧИ. МОРФОЛОГИЯ (3 ч.) Предмет изучения морфологии. Классификация частей речи русского языка. Самостоятельные части речи, их основные признаки. Склонение и спряжение. Служебные части речи. СИСТЕМАТИЧЕСКИЙ КУРС РУССКОГО ЯЗЫКА СИНТАКСИС И ПУНКТУАЦИЯ (ВВОДНЫЙ КУРС) – 23 ч. Предмет изучения синтаксиса и пунктуации. Словосочетание. Главное и зависимое слова в словосочетании. Предложение как единица синтаксиса. Грамматическая основа. Виды предложений по цели высказывания (повествовательные, побудительные, вопросительные). Восклицательные предложения. Знаки препинания в конце предложения. Интонация и порядок слов в предложении. Логическое ударение. Предложения распространённые и нераспространённые. Главные члены предложения. Второстепенные члены предложения: дополнение, определение, обстоятельство. Тире между подлежащим и сказуемым, выраженными существительными в именительном падеже. Предложения с однородными членами (без союзов и с союзами а, но, </w:t>
      </w:r>
      <w:proofErr w:type="gramStart"/>
      <w:r w:rsidRPr="00AF6D8A">
        <w:rPr>
          <w:rFonts w:ascii="Times New Roman" w:eastAsia="Calibri" w:hAnsi="Times New Roman" w:cs="Times New Roman"/>
          <w:sz w:val="24"/>
          <w:szCs w:val="24"/>
          <w:shd w:val="clear" w:color="auto" w:fill="FFFFFF"/>
        </w:rPr>
        <w:t>одиночным</w:t>
      </w:r>
      <w:proofErr w:type="gramEnd"/>
      <w:r w:rsidRPr="00AF6D8A">
        <w:rPr>
          <w:rFonts w:ascii="Times New Roman" w:eastAsia="Calibri" w:hAnsi="Times New Roman" w:cs="Times New Roman"/>
          <w:sz w:val="24"/>
          <w:szCs w:val="24"/>
          <w:shd w:val="clear" w:color="auto" w:fill="FFFFFF"/>
        </w:rPr>
        <w:t xml:space="preserve"> и). Запятая между однородными членами. Обобщающее слово перед однородными членами. Двоеточие и тире при обобщающих словах. Обращение. Знаки препинания при обращении. Сложные предложения с бессоюзной и союзной связью. Понятие о сложносочинённом и сложноподчинённом предложении. Запятая между частями сложного предложения перед союзами и, а, но, что, чтобы, потому что, если и др. Прямая речь после слов автора и перед словами автора. Знаки препинания при прямой речи. Диалог и его оформление на письме. Выдающиеся лингвисты: А. М. </w:t>
      </w:r>
      <w:proofErr w:type="spellStart"/>
      <w:r w:rsidRPr="00AF6D8A">
        <w:rPr>
          <w:rFonts w:ascii="Times New Roman" w:eastAsia="Calibri" w:hAnsi="Times New Roman" w:cs="Times New Roman"/>
          <w:sz w:val="24"/>
          <w:szCs w:val="24"/>
          <w:shd w:val="clear" w:color="auto" w:fill="FFFFFF"/>
        </w:rPr>
        <w:t>Пешковский</w:t>
      </w:r>
      <w:proofErr w:type="spellEnd"/>
      <w:r w:rsidRPr="00AF6D8A">
        <w:rPr>
          <w:rFonts w:ascii="Times New Roman" w:eastAsia="Calibri" w:hAnsi="Times New Roman" w:cs="Times New Roman"/>
          <w:sz w:val="24"/>
          <w:szCs w:val="24"/>
          <w:shd w:val="clear" w:color="auto" w:fill="FFFFFF"/>
        </w:rPr>
        <w:t xml:space="preserve">. Культура речи. Правильное определение границ предложений в тексте. Соблюдение интонации повествовательных, вопросительных и восклицательных предложений. Соблюдение правильной интонации в предложениях с однородными членами. Наблюдение за использованием в художественных текстах изучаемых синтаксических конструкций, усиливающих образность и эмоциональность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ЛЕКСИКА. СЛОВООБРАЗОВАНИЕ. ОРФОГРАФИЯ - 19 ч. 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 Этикетные слова как особая лексическая группа. Знакомство с толковым словарём и его использование в речевой практике. Взаимосвязь лексического значения, морфемного строения и написания слова. 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 Слова-синонимы, антонимы (повторение). Омонимы. Пути пополнения словарного состава русского языка: словообразование и заимствование слов из других языков. Слова исконно русские и заимствованные. Понятие о механизме образования слов в русском языке. Основные способы образования слов: приставочный, суффиксальный, сложение. Чередование гласных и согласных в морфемах при образовании слова и его форм. Словообразовательная модель как схема построения слов определённой части речи, имеющих общность в значении и строении. Неологизмы как новые слова, построенные по типичным моделям. Правописание приставок на з/ с. Правописание корней </w:t>
      </w:r>
      <w:proofErr w:type="gramStart"/>
      <w:r w:rsidRPr="00AF6D8A">
        <w:rPr>
          <w:rFonts w:ascii="Times New Roman" w:eastAsia="Calibri" w:hAnsi="Times New Roman" w:cs="Times New Roman"/>
          <w:sz w:val="24"/>
          <w:szCs w:val="24"/>
          <w:shd w:val="clear" w:color="auto" w:fill="FFFFFF"/>
        </w:rPr>
        <w:t>-л</w:t>
      </w:r>
      <w:proofErr w:type="gramEnd"/>
      <w:r w:rsidRPr="00AF6D8A">
        <w:rPr>
          <w:rFonts w:ascii="Times New Roman" w:eastAsia="Calibri" w:hAnsi="Times New Roman" w:cs="Times New Roman"/>
          <w:sz w:val="24"/>
          <w:szCs w:val="24"/>
          <w:shd w:val="clear" w:color="auto" w:fill="FFFFFF"/>
        </w:rPr>
        <w:t>ож-//-лаг-; -рос- //-</w:t>
      </w:r>
      <w:proofErr w:type="spellStart"/>
      <w:r w:rsidRPr="00AF6D8A">
        <w:rPr>
          <w:rFonts w:ascii="Times New Roman" w:eastAsia="Calibri" w:hAnsi="Times New Roman" w:cs="Times New Roman"/>
          <w:sz w:val="24"/>
          <w:szCs w:val="24"/>
          <w:shd w:val="clear" w:color="auto" w:fill="FFFFFF"/>
        </w:rPr>
        <w:t>раст</w:t>
      </w:r>
      <w:proofErr w:type="spellEnd"/>
      <w:r w:rsidRPr="00AF6D8A">
        <w:rPr>
          <w:rFonts w:ascii="Times New Roman" w:eastAsia="Calibri" w:hAnsi="Times New Roman" w:cs="Times New Roman"/>
          <w:sz w:val="24"/>
          <w:szCs w:val="24"/>
          <w:shd w:val="clear" w:color="auto" w:fill="FFFFFF"/>
        </w:rPr>
        <w:t>-//-</w:t>
      </w:r>
      <w:proofErr w:type="spellStart"/>
      <w:r w:rsidRPr="00AF6D8A">
        <w:rPr>
          <w:rFonts w:ascii="Times New Roman" w:eastAsia="Calibri" w:hAnsi="Times New Roman" w:cs="Times New Roman"/>
          <w:sz w:val="24"/>
          <w:szCs w:val="24"/>
          <w:shd w:val="clear" w:color="auto" w:fill="FFFFFF"/>
        </w:rPr>
        <w:t>ращ</w:t>
      </w:r>
      <w:proofErr w:type="spellEnd"/>
      <w:r w:rsidRPr="00AF6D8A">
        <w:rPr>
          <w:rFonts w:ascii="Times New Roman" w:eastAsia="Calibri" w:hAnsi="Times New Roman" w:cs="Times New Roman"/>
          <w:sz w:val="24"/>
          <w:szCs w:val="24"/>
          <w:shd w:val="clear" w:color="auto" w:fill="FFFFFF"/>
        </w:rPr>
        <w:t xml:space="preserve">-. Буквы о—ё после шипящих в корне. Буквы и—ы после ц в разных частях слов. Общеупотребительная лексика и слова, имеющие ограниченную сферу употребления (диалектизмы, профессионализмы). Устаревшие слова. Фразеологизмы; их стилистическая принадлежность и основные функции в речи. Толковый словарь и его использование в речевой практике. Выдающиеся лингвисты: В. И. Даль. Культура речи. Точное и 11 уместное употребление слов в речи в соответствии с их лексическим значением, стилистической и эмоциональной окраской. Предупреждение речевых ошибок, связанных с неоправданным повтором слов. Наблюдение за использованием в художественном тексте синонимов, антонимов, омонимов; слов в переносном значении для создания тропов (метафор, олицетворений, эпитетов); диалектизмов, устаревших слов и фразеологических оборотов. Текстовая функция лексического повтора.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МОРФОЛОГИЯ. ПРАВОПИСАНИЕ. – 47 ч. САМОСТОЯТЕЛЬНЫЕ ЧАСТИ РЕЧИ (1ч.) ГЛАГОЛ (17 ч.) Глагол как часть речи: общее грамматическое значение, морфологические признаки, роль в предложении. Начальная форма (инфинитив). Основные способы образования глаголов. Правописание не с глаголами (закрепление). Возвратные глаголы. Правописание </w:t>
      </w:r>
      <w:proofErr w:type="gramStart"/>
      <w:r w:rsidRPr="00AF6D8A">
        <w:rPr>
          <w:rFonts w:ascii="Times New Roman" w:eastAsia="Calibri" w:hAnsi="Times New Roman" w:cs="Times New Roman"/>
          <w:sz w:val="24"/>
          <w:szCs w:val="24"/>
          <w:shd w:val="clear" w:color="auto" w:fill="FFFFFF"/>
        </w:rPr>
        <w:t>-</w:t>
      </w:r>
      <w:proofErr w:type="spellStart"/>
      <w:r w:rsidRPr="00AF6D8A">
        <w:rPr>
          <w:rFonts w:ascii="Times New Roman" w:eastAsia="Calibri" w:hAnsi="Times New Roman" w:cs="Times New Roman"/>
          <w:sz w:val="24"/>
          <w:szCs w:val="24"/>
          <w:shd w:val="clear" w:color="auto" w:fill="FFFFFF"/>
        </w:rPr>
        <w:t>т</w:t>
      </w:r>
      <w:proofErr w:type="gramEnd"/>
      <w:r w:rsidRPr="00AF6D8A">
        <w:rPr>
          <w:rFonts w:ascii="Times New Roman" w:eastAsia="Calibri" w:hAnsi="Times New Roman" w:cs="Times New Roman"/>
          <w:sz w:val="24"/>
          <w:szCs w:val="24"/>
          <w:shd w:val="clear" w:color="auto" w:fill="FFFFFF"/>
        </w:rPr>
        <w:t>ся</w:t>
      </w:r>
      <w:proofErr w:type="spellEnd"/>
      <w:r w:rsidRPr="00AF6D8A">
        <w:rPr>
          <w:rFonts w:ascii="Times New Roman" w:eastAsia="Calibri" w:hAnsi="Times New Roman" w:cs="Times New Roman"/>
          <w:sz w:val="24"/>
          <w:szCs w:val="24"/>
          <w:shd w:val="clear" w:color="auto" w:fill="FFFFFF"/>
        </w:rPr>
        <w:t xml:space="preserve"> и -</w:t>
      </w:r>
      <w:proofErr w:type="spellStart"/>
      <w:r w:rsidRPr="00AF6D8A">
        <w:rPr>
          <w:rFonts w:ascii="Times New Roman" w:eastAsia="Calibri" w:hAnsi="Times New Roman" w:cs="Times New Roman"/>
          <w:sz w:val="24"/>
          <w:szCs w:val="24"/>
          <w:shd w:val="clear" w:color="auto" w:fill="FFFFFF"/>
        </w:rPr>
        <w:t>ться</w:t>
      </w:r>
      <w:proofErr w:type="spellEnd"/>
      <w:r w:rsidRPr="00AF6D8A">
        <w:rPr>
          <w:rFonts w:ascii="Times New Roman" w:eastAsia="Calibri" w:hAnsi="Times New Roman" w:cs="Times New Roman"/>
          <w:sz w:val="24"/>
          <w:szCs w:val="24"/>
          <w:shd w:val="clear" w:color="auto" w:fill="FFFFFF"/>
        </w:rPr>
        <w:t xml:space="preserve"> в глаголах (закрепление). Виды глаголов. Корни с чередованием и—е (-мир-//-ме</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-тир- // -тер- и др.), их правописание. Наклонение глагола. Время глагола. Лицо и число. Спряжение. Правописание безударных личных окончаний глагола. Разноспрягаемые глаголы (ознакомление). Сослагательное наклонение; значение, образование, правописание. Повелительное наклонение; значение, образование, правописание. Безличные глаголы. Переходные и непереходные глаголы. Развитие навыков использования в речевой практике лингвистических словарей разных типов. Культура речи. Правильное использование в речи видовременных форм. Верное произношение отдельных глагольных форм. Употребление в художественном тексте одного времени вместо другого, одного наклонения вместо другого с целью повышения образности и эмоциональности. Глагольная синонимия в художественных текстах (наблюдение и анализ). Употребление глаголов в переносном значении. Текстовая функция </w:t>
      </w:r>
      <w:proofErr w:type="spellStart"/>
      <w:proofErr w:type="gramStart"/>
      <w:r w:rsidRPr="00AF6D8A">
        <w:rPr>
          <w:rFonts w:ascii="Times New Roman" w:eastAsia="Calibri" w:hAnsi="Times New Roman" w:cs="Times New Roman"/>
          <w:sz w:val="24"/>
          <w:szCs w:val="24"/>
          <w:shd w:val="clear" w:color="auto" w:fill="FFFFFF"/>
        </w:rPr>
        <w:t>видо</w:t>
      </w:r>
      <w:proofErr w:type="spellEnd"/>
      <w:r w:rsidRPr="00AF6D8A">
        <w:rPr>
          <w:rFonts w:ascii="Times New Roman" w:eastAsia="Calibri" w:hAnsi="Times New Roman" w:cs="Times New Roman"/>
          <w:sz w:val="24"/>
          <w:szCs w:val="24"/>
          <w:shd w:val="clear" w:color="auto" w:fill="FFFFFF"/>
        </w:rPr>
        <w:t>-временных</w:t>
      </w:r>
      <w:proofErr w:type="gramEnd"/>
      <w:r w:rsidRPr="00AF6D8A">
        <w:rPr>
          <w:rFonts w:ascii="Times New Roman" w:eastAsia="Calibri" w:hAnsi="Times New Roman" w:cs="Times New Roman"/>
          <w:sz w:val="24"/>
          <w:szCs w:val="24"/>
          <w:shd w:val="clear" w:color="auto" w:fill="FFFFFF"/>
        </w:rPr>
        <w:t xml:space="preserve"> форм.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ИМЯ СУЩЕСТВИТЕЛЬНОЕ (17 ч.) Имя существительное как часть речи: общее грамматическое значение, морфологические признаки, роль в предложении. Начальная форма. Основные способы образования имён существительных. Правила употребления при письме суффиксов </w:t>
      </w:r>
      <w:proofErr w:type="gramStart"/>
      <w:r w:rsidRPr="00AF6D8A">
        <w:rPr>
          <w:rFonts w:ascii="Times New Roman" w:eastAsia="Calibri" w:hAnsi="Times New Roman" w:cs="Times New Roman"/>
          <w:sz w:val="24"/>
          <w:szCs w:val="24"/>
          <w:shd w:val="clear" w:color="auto" w:fill="FFFFFF"/>
        </w:rPr>
        <w:t>-ч</w:t>
      </w:r>
      <w:proofErr w:type="gramEnd"/>
      <w:r w:rsidRPr="00AF6D8A">
        <w:rPr>
          <w:rFonts w:ascii="Times New Roman" w:eastAsia="Calibri" w:hAnsi="Times New Roman" w:cs="Times New Roman"/>
          <w:sz w:val="24"/>
          <w:szCs w:val="24"/>
          <w:shd w:val="clear" w:color="auto" w:fill="FFFFFF"/>
        </w:rPr>
        <w:t>ик (-</w:t>
      </w:r>
      <w:proofErr w:type="spellStart"/>
      <w:r w:rsidRPr="00AF6D8A">
        <w:rPr>
          <w:rFonts w:ascii="Times New Roman" w:eastAsia="Calibri" w:hAnsi="Times New Roman" w:cs="Times New Roman"/>
          <w:sz w:val="24"/>
          <w:szCs w:val="24"/>
          <w:shd w:val="clear" w:color="auto" w:fill="FFFFFF"/>
        </w:rPr>
        <w:t>щик</w:t>
      </w:r>
      <w:proofErr w:type="spellEnd"/>
      <w:r w:rsidRPr="00AF6D8A">
        <w:rPr>
          <w:rFonts w:ascii="Times New Roman" w:eastAsia="Calibri" w:hAnsi="Times New Roman" w:cs="Times New Roman"/>
          <w:sz w:val="24"/>
          <w:szCs w:val="24"/>
          <w:shd w:val="clear" w:color="auto" w:fill="FFFFFF"/>
        </w:rPr>
        <w:t>), -</w:t>
      </w:r>
      <w:proofErr w:type="spellStart"/>
      <w:r w:rsidRPr="00AF6D8A">
        <w:rPr>
          <w:rFonts w:ascii="Times New Roman" w:eastAsia="Calibri" w:hAnsi="Times New Roman" w:cs="Times New Roman"/>
          <w:sz w:val="24"/>
          <w:szCs w:val="24"/>
          <w:shd w:val="clear" w:color="auto" w:fill="FFFFFF"/>
        </w:rPr>
        <w:t>ек</w:t>
      </w:r>
      <w:proofErr w:type="spellEnd"/>
      <w:r w:rsidRPr="00AF6D8A">
        <w:rPr>
          <w:rFonts w:ascii="Times New Roman" w:eastAsia="Calibri" w:hAnsi="Times New Roman" w:cs="Times New Roman"/>
          <w:sz w:val="24"/>
          <w:szCs w:val="24"/>
          <w:shd w:val="clear" w:color="auto" w:fill="FFFFFF"/>
        </w:rPr>
        <w:t xml:space="preserve"> (-</w:t>
      </w:r>
      <w:proofErr w:type="spellStart"/>
      <w:r w:rsidRPr="00AF6D8A">
        <w:rPr>
          <w:rFonts w:ascii="Times New Roman" w:eastAsia="Calibri" w:hAnsi="Times New Roman" w:cs="Times New Roman"/>
          <w:sz w:val="24"/>
          <w:szCs w:val="24"/>
          <w:shd w:val="clear" w:color="auto" w:fill="FFFFFF"/>
        </w:rPr>
        <w:t>ик</w:t>
      </w:r>
      <w:proofErr w:type="spellEnd"/>
      <w:r w:rsidRPr="00AF6D8A">
        <w:rPr>
          <w:rFonts w:ascii="Times New Roman" w:eastAsia="Calibri" w:hAnsi="Times New Roman" w:cs="Times New Roman"/>
          <w:sz w:val="24"/>
          <w:szCs w:val="24"/>
          <w:shd w:val="clear" w:color="auto" w:fill="FFFFFF"/>
        </w:rPr>
        <w:t xml:space="preserve">). Правила слитного и раздельного написания не с именами существительными. Имена существительные одушевлённые и неодушевлённые; собственные и нарицательные. Правила употребления прописной буквы при написании имён существительных. Род имён существительных. Существительные общего рода; род неизменяемых имён существительных. Число имён существительных. Существительные, имеющие форму только единственного или только множественного числа. Падеж. Склонение имён существительных. Разносклоняемые и несклоняемые существительные. Правописание безударных окончаний имён существительных. Развитие навыков использования в речевой практике словарей разных типов. Культура речи. Правильное согласование в роде со словами типа бандероль, вуаль, лазурь, кофе, мозоль, кашне и др.; верное определение родовой принадлежности неизменяемых существительных (шимпанзе, кенгуру, шоссе). Правильное образование некоторых грамматических форм: пара носков, пара чулок; группа грузин, бурят и др. Произношение согласных перед е в заимствованных словах (типа ателье, термин), правильное ударение в существительных (типа километр, обеспечение, щавель и др.); терминов русского языка. Имена существительные в художественном тексте: их образная и экспрессивная роль. Текстовая функция имён существительных со значением «целое и его части».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ИМЯ ПРИЛАГАТЕЛЬНОЕ (12 ч.) Имя прилагательное как часть речи: общее грамматическое значение, морфологические признаки, роль в предложении. Начальная форма. Основные способы образования имён прилагательных. Разряды имён прилагательных по значению: прилагательные качественные, относительные и притяжательные. Прилагательные полные и краткие, их роль в предложении. Правописание кратких имён прилагательных с основой на шипящий. Степени сравнения имён прилагательных: 12 положительная, сравнительная, превосходная. Склонение имён прилагательных. Правописание падежных окончаний имён прилагательных. Развитие навыков пользования лингвистическими словарями разных типов. Культура речи. Правильное произношение краткой формы употребительных прилагательных (</w:t>
      </w:r>
      <w:proofErr w:type="gramStart"/>
      <w:r w:rsidRPr="00AF6D8A">
        <w:rPr>
          <w:rFonts w:ascii="Times New Roman" w:eastAsia="Calibri" w:hAnsi="Times New Roman" w:cs="Times New Roman"/>
          <w:sz w:val="24"/>
          <w:szCs w:val="24"/>
          <w:shd w:val="clear" w:color="auto" w:fill="FFFFFF"/>
        </w:rPr>
        <w:t>сильна</w:t>
      </w:r>
      <w:proofErr w:type="gramEnd"/>
      <w:r w:rsidRPr="00AF6D8A">
        <w:rPr>
          <w:rFonts w:ascii="Times New Roman" w:eastAsia="Calibri" w:hAnsi="Times New Roman" w:cs="Times New Roman"/>
          <w:sz w:val="24"/>
          <w:szCs w:val="24"/>
          <w:shd w:val="clear" w:color="auto" w:fill="FFFFFF"/>
        </w:rPr>
        <w:t xml:space="preserve">), прилагательных с основами на твёрдый и мягкий согласный (бескрайный — бескрайний, искренно — искренне); правильное образование и произношение форм сравнительной и превосходной степеней (красивее, длиннее). Образная, эмоциональная функция имён прилагательных в художественном тексте. Эпитеты. Синонимия имён прилагательных. Употребление прилагательных в переносном значении. Уроки повторения и закрепления изученного (резервные уроки) – 9 ч. </w:t>
      </w:r>
    </w:p>
    <w:p w:rsidR="00934CD9" w:rsidRDefault="00934CD9"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934CD9" w:rsidRDefault="00934CD9"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934CD9" w:rsidRDefault="00934CD9"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934CD9" w:rsidRDefault="00934CD9"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b/>
          <w:sz w:val="24"/>
          <w:szCs w:val="24"/>
          <w:shd w:val="clear" w:color="auto" w:fill="FFFFFF"/>
        </w:rPr>
        <w:lastRenderedPageBreak/>
        <w:t>6 КЛАСС</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О ЯЗЫКЕ - 1 ч. Слово как основная единица языка. РЕЧЬ - 35 ч.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 Т е к с т. Развитие мысли в тексте: </w:t>
      </w:r>
      <w:proofErr w:type="gramStart"/>
      <w:r w:rsidRPr="00AF6D8A">
        <w:rPr>
          <w:rFonts w:ascii="Times New Roman" w:eastAsia="Calibri" w:hAnsi="Times New Roman" w:cs="Times New Roman"/>
          <w:sz w:val="24"/>
          <w:szCs w:val="24"/>
          <w:shd w:val="clear" w:color="auto" w:fill="FFFFFF"/>
        </w:rPr>
        <w:t>параллельный</w:t>
      </w:r>
      <w:proofErr w:type="gramEnd"/>
      <w:r w:rsidRPr="00AF6D8A">
        <w:rPr>
          <w:rFonts w:ascii="Times New Roman" w:eastAsia="Calibri" w:hAnsi="Times New Roman" w:cs="Times New Roman"/>
          <w:sz w:val="24"/>
          <w:szCs w:val="24"/>
          <w:shd w:val="clear" w:color="auto" w:fill="FFFFFF"/>
        </w:rPr>
        <w:t xml:space="preserve"> и последовательный (цепной) способы связи предложений, средства связи — местоимение, деепричастие. Текстовая роль повтора: нормативный повтор как средство связи предложений, как стилистический приём, повышающий выразительность речи, и повтор-недочёт.</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С т и л и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е ч и: 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 Характерные для делового стиля композиционные формы (жанры) — инструкция, объявление. Т и </w:t>
      </w:r>
      <w:proofErr w:type="gramStart"/>
      <w:r w:rsidRPr="00AF6D8A">
        <w:rPr>
          <w:rFonts w:ascii="Times New Roman" w:eastAsia="Calibri" w:hAnsi="Times New Roman" w:cs="Times New Roman"/>
          <w:sz w:val="24"/>
          <w:szCs w:val="24"/>
          <w:shd w:val="clear" w:color="auto" w:fill="FFFFFF"/>
        </w:rPr>
        <w:t>п</w:t>
      </w:r>
      <w:proofErr w:type="gramEnd"/>
      <w:r w:rsidRPr="00AF6D8A">
        <w:rPr>
          <w:rFonts w:ascii="Times New Roman" w:eastAsia="Calibri" w:hAnsi="Times New Roman" w:cs="Times New Roman"/>
          <w:sz w:val="24"/>
          <w:szCs w:val="24"/>
          <w:shd w:val="clear" w:color="auto" w:fill="FFFFFF"/>
        </w:rPr>
        <w:t xml:space="preserve"> ы р е ч и. Типовые фрагменты текста: описание места, описание состояния окружающей среды, информативное и изобразительное повествование, рассуждение-объяснение; типовое значение, схема построения, способы выражения «данного» и «нового» в предложениях фрагмента; способы соединения фрагментов в целом тексте.</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РЕЧЬ. ЯЗЫК. ПРАВОПИСАНИЕ. КУЛЬТУРА РЕЧИ (НА ОСНОВЕ ИЗУЧЕННОГО В 5 КЛАССЕ) ПРАВОПИСАНИЕ – 15 ч. Орфография: употребление прописных букв; буквы ъ—ь; орфограммы корня; правописание окончаний слов; слитное и раздельное написание не с глаголами, существительными, прилагательными. Пунктуация: знаки препинания в конце предложения; запятая при однородных членах, между частями сложного предложения, при обращении; пунктуационное оформление прямой речи перед словами автора и после слов автора; тире и двоеточие в предложениях с однородными членами и обобщающим словом; тире между подлежащим и сказуемым, выраженными существительными в именительном падеже. Выдающиеся лингвисты: А. Х. Востоков.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ЧАСТИ РЕЧИ, ИХ ГРАММАТИЧЕСКИЕ ПРИЗНАКИ, СЛОВООБРАЗОВАНИЕ, ПРАВОПИСАНИЕ, ПРОИЗНОШЕНИЕ И УПОТРЕБЛЕНИЕ В РЕЧИ – 61 ч. Морфология и синтаксис как разделы грамматики. Глагол, имя существительное, имя прилагательное; их общее грамматическое значение, морфологические и синтаксические признаки. Словосочетание и предложение как основные единицы синтаксиса. Главное и зависимое слова в словосочетании; главные и второстепенные члены предложения. Простое и сложное предложение. Предложение с однородными членами, обращением и прямой речью. Словообразование имён существительных, прилагательных, глаголов. Основные способы 13 образования слов: приставочный, суффиксальный, приставочно-суффиксальный, </w:t>
      </w:r>
      <w:proofErr w:type="spellStart"/>
      <w:r w:rsidRPr="00AF6D8A">
        <w:rPr>
          <w:rFonts w:ascii="Times New Roman" w:eastAsia="Calibri" w:hAnsi="Times New Roman" w:cs="Times New Roman"/>
          <w:sz w:val="24"/>
          <w:szCs w:val="24"/>
          <w:shd w:val="clear" w:color="auto" w:fill="FFFFFF"/>
        </w:rPr>
        <w:t>бессуффиксный</w:t>
      </w:r>
      <w:proofErr w:type="spellEnd"/>
      <w:r w:rsidRPr="00AF6D8A">
        <w:rPr>
          <w:rFonts w:ascii="Times New Roman" w:eastAsia="Calibri" w:hAnsi="Times New Roman" w:cs="Times New Roman"/>
          <w:sz w:val="24"/>
          <w:szCs w:val="24"/>
          <w:shd w:val="clear" w:color="auto" w:fill="FFFFFF"/>
        </w:rPr>
        <w:t xml:space="preserve">, сложение (в том </w:t>
      </w:r>
      <w:proofErr w:type="gramStart"/>
      <w:r w:rsidRPr="00AF6D8A">
        <w:rPr>
          <w:rFonts w:ascii="Times New Roman" w:eastAsia="Calibri" w:hAnsi="Times New Roman" w:cs="Times New Roman"/>
          <w:sz w:val="24"/>
          <w:szCs w:val="24"/>
          <w:shd w:val="clear" w:color="auto" w:fill="FFFFFF"/>
        </w:rPr>
        <w:t>числе</w:t>
      </w:r>
      <w:proofErr w:type="gramEnd"/>
      <w:r w:rsidRPr="00AF6D8A">
        <w:rPr>
          <w:rFonts w:ascii="Times New Roman" w:eastAsia="Calibri" w:hAnsi="Times New Roman" w:cs="Times New Roman"/>
          <w:sz w:val="24"/>
          <w:szCs w:val="24"/>
          <w:shd w:val="clear" w:color="auto" w:fill="FFFFFF"/>
        </w:rPr>
        <w:t xml:space="preserve"> и сложение с одновременным присоединением суффикса). Сложносокращённые слова; верное определение их родовой принадлежности. Словообразовательные цепочки однокоренных слов. Типичные словообразовательные модели имён существительных, прилагательных и глаголов. Правописание сложных имён существительных и прилагательных; употребление н— </w:t>
      </w:r>
      <w:proofErr w:type="spellStart"/>
      <w:proofErr w:type="gramStart"/>
      <w:r w:rsidRPr="00AF6D8A">
        <w:rPr>
          <w:rFonts w:ascii="Times New Roman" w:eastAsia="Calibri" w:hAnsi="Times New Roman" w:cs="Times New Roman"/>
          <w:sz w:val="24"/>
          <w:szCs w:val="24"/>
          <w:shd w:val="clear" w:color="auto" w:fill="FFFFFF"/>
        </w:rPr>
        <w:t>нн</w:t>
      </w:r>
      <w:proofErr w:type="spellEnd"/>
      <w:proofErr w:type="gramEnd"/>
      <w:r w:rsidRPr="00AF6D8A">
        <w:rPr>
          <w:rFonts w:ascii="Times New Roman" w:eastAsia="Calibri" w:hAnsi="Times New Roman" w:cs="Times New Roman"/>
          <w:sz w:val="24"/>
          <w:szCs w:val="24"/>
          <w:shd w:val="clear" w:color="auto" w:fill="FFFFFF"/>
        </w:rPr>
        <w:t xml:space="preserve"> в именах прилагательных, образованных от имён существительных; правописание приставок при- и пре-, букв ы—и в корне после приставок. Выдающиеся лингвисты: Л. В. Щерба. Культура речи. Правильное употребление сложносокращённых слов. Правильное употребление в речи имён существительных, прилагательных и глаголов. Наблюдение за употреблением имён существительных, прилагательных и глаголов в художественной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МОРФОЛОГИЯ – 85 ч. ПРИЧАСТИЕ И ДЕЕПРИЧАСТИЕ (27 + 23 ч.) Причастие как особая форма глагола: общее грамматическое значение, морфологические признаки, роль в предложении. Суффиксы причастий. Действительные и страдательные причастия. Образование действительных и страдательных причастий настоящего и прошедшего времени. Полные и краткие страдательные причастия; их синтаксическая роль. Причастный оборот и знаки препинания в предложениях с причастным оборотом. Правописание суффиксов действительных и страдательных причастий. Не с причастиями. Склонение причастий. Правописание окончаний причастий. Деепричастие как особая форма глагола: общее грамматическое значение, морфологические признаки, роль в предложении. Суффиксы деепричастий. Образование деепричастий совершенного и несовершенного вида. Не с деепричастиями. Деепричастный оборот и знаки препинания в предложениях с деепричастным оборотом. Выдающиеся лингвисты: И. А. </w:t>
      </w:r>
      <w:proofErr w:type="spellStart"/>
      <w:r w:rsidRPr="00AF6D8A">
        <w:rPr>
          <w:rFonts w:ascii="Times New Roman" w:eastAsia="Calibri" w:hAnsi="Times New Roman" w:cs="Times New Roman"/>
          <w:sz w:val="24"/>
          <w:szCs w:val="24"/>
          <w:shd w:val="clear" w:color="auto" w:fill="FFFFFF"/>
        </w:rPr>
        <w:t>Бодуэн</w:t>
      </w:r>
      <w:proofErr w:type="spellEnd"/>
      <w:r w:rsidRPr="00AF6D8A">
        <w:rPr>
          <w:rFonts w:ascii="Times New Roman" w:eastAsia="Calibri" w:hAnsi="Times New Roman" w:cs="Times New Roman"/>
          <w:sz w:val="24"/>
          <w:szCs w:val="24"/>
          <w:shd w:val="clear" w:color="auto" w:fill="FFFFFF"/>
        </w:rPr>
        <w:t xml:space="preserve"> де </w:t>
      </w:r>
      <w:proofErr w:type="spellStart"/>
      <w:r w:rsidRPr="00AF6D8A">
        <w:rPr>
          <w:rFonts w:ascii="Times New Roman" w:eastAsia="Calibri" w:hAnsi="Times New Roman" w:cs="Times New Roman"/>
          <w:sz w:val="24"/>
          <w:szCs w:val="24"/>
          <w:shd w:val="clear" w:color="auto" w:fill="FFFFFF"/>
        </w:rPr>
        <w:t>Куртенэ</w:t>
      </w:r>
      <w:proofErr w:type="spellEnd"/>
      <w:r w:rsidRPr="00AF6D8A">
        <w:rPr>
          <w:rFonts w:ascii="Times New Roman" w:eastAsia="Calibri" w:hAnsi="Times New Roman" w:cs="Times New Roman"/>
          <w:sz w:val="24"/>
          <w:szCs w:val="24"/>
          <w:shd w:val="clear" w:color="auto" w:fill="FFFFFF"/>
        </w:rPr>
        <w:t xml:space="preserve">. Культура речи. Орфоэпические особенности употребительных причастий и деепричастий. Грамматически правильное построение предложений с причастными и деепричастными оборотами. Наблюдение за использованием причастий и деепричастий в текстах разных стилей. </w:t>
      </w:r>
      <w:proofErr w:type="spellStart"/>
      <w:r w:rsidRPr="00AF6D8A">
        <w:rPr>
          <w:rFonts w:ascii="Times New Roman" w:eastAsia="Calibri" w:hAnsi="Times New Roman" w:cs="Times New Roman"/>
          <w:sz w:val="24"/>
          <w:szCs w:val="24"/>
          <w:shd w:val="clear" w:color="auto" w:fill="FFFFFF"/>
        </w:rPr>
        <w:t>Текстообразующая</w:t>
      </w:r>
      <w:proofErr w:type="spellEnd"/>
      <w:r w:rsidRPr="00AF6D8A">
        <w:rPr>
          <w:rFonts w:ascii="Times New Roman" w:eastAsia="Calibri" w:hAnsi="Times New Roman" w:cs="Times New Roman"/>
          <w:sz w:val="24"/>
          <w:szCs w:val="24"/>
          <w:shd w:val="clear" w:color="auto" w:fill="FFFFFF"/>
        </w:rPr>
        <w:t xml:space="preserve"> функция деепричастных оборотов. ИМЯ ЧИСЛИТЕЛЬНОЕ (13 ч.) Имя числите</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proofErr w:type="spellStart"/>
      <w:r w:rsidRPr="00AF6D8A">
        <w:rPr>
          <w:rFonts w:ascii="Times New Roman" w:eastAsia="Calibri" w:hAnsi="Times New Roman" w:cs="Times New Roman"/>
          <w:sz w:val="24"/>
          <w:szCs w:val="24"/>
          <w:shd w:val="clear" w:color="auto" w:fill="FFFFFF"/>
        </w:rPr>
        <w:t>льное</w:t>
      </w:r>
      <w:proofErr w:type="spellEnd"/>
      <w:r w:rsidRPr="00AF6D8A">
        <w:rPr>
          <w:rFonts w:ascii="Times New Roman" w:eastAsia="Calibri" w:hAnsi="Times New Roman" w:cs="Times New Roman"/>
          <w:sz w:val="24"/>
          <w:szCs w:val="24"/>
          <w:shd w:val="clear" w:color="auto" w:fill="FFFFFF"/>
        </w:rPr>
        <w:t xml:space="preserve"> как часть речи: общее грамматическое значение, морфологические признаки, роль в предложении. Числительные простые, сложные и составные; их правописание. Числительные количественные, порядковые, собирательные, дробные; их значение, особенности склонения и правописания. Нормы употребления числительных в устной речи. Правильное чтение (с учётом грамматических норм) текстов с именами числительными. Культура речи. Правильное употребление в речи имён числительных (в частности, составных) в косвенных падежах. Верное согласование собирательных числительных (оба, обе; двое, трое) с именами существительными. Правильное произношение имён числительных.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МЕСТОИМЕНИЕ (22 ч.) Местоимение как часть речи: особенности значения, морфологических и синтаксических признаков. Разряды местоимений: значение, изменение, роль в предложении. Правописание неопределённых и отрицательных местоимений; раздельное написание предлогов с местоимениями. Выдающиеся лингвисты: А. А. Шахматов. Культура речи. Правильное, не нарушающее смысловой точности употребление местоимений в тексте. Верное образование и произношение употребительных местоимений: их (не «ихний»), о нём (не «</w:t>
      </w:r>
      <w:proofErr w:type="gramStart"/>
      <w:r w:rsidRPr="00AF6D8A">
        <w:rPr>
          <w:rFonts w:ascii="Times New Roman" w:eastAsia="Calibri" w:hAnsi="Times New Roman" w:cs="Times New Roman"/>
          <w:sz w:val="24"/>
          <w:szCs w:val="24"/>
          <w:shd w:val="clear" w:color="auto" w:fill="FFFFFF"/>
        </w:rPr>
        <w:t xml:space="preserve">о </w:t>
      </w:r>
      <w:proofErr w:type="spellStart"/>
      <w:r w:rsidRPr="00AF6D8A">
        <w:rPr>
          <w:rFonts w:ascii="Times New Roman" w:eastAsia="Calibri" w:hAnsi="Times New Roman" w:cs="Times New Roman"/>
          <w:sz w:val="24"/>
          <w:szCs w:val="24"/>
          <w:shd w:val="clear" w:color="auto" w:fill="FFFFFF"/>
        </w:rPr>
        <w:t>ём</w:t>
      </w:r>
      <w:proofErr w:type="spellEnd"/>
      <w:proofErr w:type="gramEnd"/>
      <w:r w:rsidRPr="00AF6D8A">
        <w:rPr>
          <w:rFonts w:ascii="Times New Roman" w:eastAsia="Calibri" w:hAnsi="Times New Roman" w:cs="Times New Roman"/>
          <w:sz w:val="24"/>
          <w:szCs w:val="24"/>
          <w:shd w:val="clear" w:color="auto" w:fill="FFFFFF"/>
        </w:rPr>
        <w:t xml:space="preserve">») и др. Употребление местоимений для связи предложений в тексте. Уроки повторения и закрепления изученного (резервные уроки) – 7 ч. 14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b/>
          <w:sz w:val="24"/>
          <w:szCs w:val="24"/>
          <w:shd w:val="clear" w:color="auto" w:fill="FFFFFF"/>
        </w:rPr>
        <w:t xml:space="preserve">7 КЛАСС. </w:t>
      </w:r>
      <w:r w:rsidRPr="00AF6D8A">
        <w:rPr>
          <w:rFonts w:ascii="Times New Roman" w:eastAsia="Calibri" w:hAnsi="Times New Roman" w:cs="Times New Roman"/>
          <w:sz w:val="24"/>
          <w:szCs w:val="24"/>
          <w:shd w:val="clear" w:color="auto" w:fill="FFFFFF"/>
        </w:rPr>
        <w:t xml:space="preserve"> О ЯЗЫКЕ – 1 ч. Русский язык как развивающееся явление. Формы функционирования современного русского языка. РЕЧЬ – 13 ч. Повторение изученного о тексте, стилях и типах речи; расширение представления о языковых средствах, характерных для разных типов и стилей речи. Т е к с т. Прямой и обратный (экспрессивный) порядок слов в предложениях текста; средства связи предложений — наречия и предложно-падежные сочетания со значением места и времени, союзы и, да, а, но, же. С т и л и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е ч и: публицистический стиль (сфера употребления, задача речи, характерные языковые средства). Характерные композиционные формы: заметка в газету, рекламное сообщение. Т и </w:t>
      </w:r>
      <w:proofErr w:type="gramStart"/>
      <w:r w:rsidRPr="00AF6D8A">
        <w:rPr>
          <w:rFonts w:ascii="Times New Roman" w:eastAsia="Calibri" w:hAnsi="Times New Roman" w:cs="Times New Roman"/>
          <w:sz w:val="24"/>
          <w:szCs w:val="24"/>
          <w:shd w:val="clear" w:color="auto" w:fill="FFFFFF"/>
        </w:rPr>
        <w:t>п</w:t>
      </w:r>
      <w:proofErr w:type="gramEnd"/>
      <w:r w:rsidRPr="00AF6D8A">
        <w:rPr>
          <w:rFonts w:ascii="Times New Roman" w:eastAsia="Calibri" w:hAnsi="Times New Roman" w:cs="Times New Roman"/>
          <w:sz w:val="24"/>
          <w:szCs w:val="24"/>
          <w:shd w:val="clear" w:color="auto" w:fill="FFFFFF"/>
        </w:rPr>
        <w:t xml:space="preserve"> ы р е ч и: строение типового фрагмента текста с описанием состояния человека, рассуждения- размышления.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ЯЗЫК. ПРАВОПИСАНИЕ. КУЛЬТУРА РЕЧИ ЗАКРЕПЛЕНИЕ И УГЛУБЛЕНИЕ ИЗУЧЕННОГО В 6 КЛАССЕ – 41 ч. Звуковая сторона речи: звуки речи, словесное и логическое ударение, интонация. Словообразование знаменательных частей речи. Правописание: орфография и пунктуация. Лексическая система языка. Грамматика: морфология и синтаксис. Глагол, его спрягаемые формы. Правописание личных окончаний глагола. Причастие и деепричастие. Правописание суффиксов глагола и причастия. Не с глаголами, причастиями, деепричастиями. Выдающиеся лингвисты: Д. Н. Ушаков.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МОРФОЛОГИЯ. ОРФОГРАФИЯ – 80 ч. НАРЕЧИЕ (41 ч.) Наречие как часть речи: общее грамматическое значение, морфологические признаки, роль в предложении. Степени сравнения наречий: положительная, сравнительная, превосходная. Правописание не и ни в наречиях; не с наречиями на </w:t>
      </w:r>
      <w:proofErr w:type="gramStart"/>
      <w:r w:rsidRPr="00AF6D8A">
        <w:rPr>
          <w:rFonts w:ascii="Times New Roman" w:eastAsia="Calibri" w:hAnsi="Times New Roman" w:cs="Times New Roman"/>
          <w:sz w:val="24"/>
          <w:szCs w:val="24"/>
          <w:shd w:val="clear" w:color="auto" w:fill="FFFFFF"/>
        </w:rPr>
        <w:t>-о</w:t>
      </w:r>
      <w:proofErr w:type="gramEnd"/>
      <w:r w:rsidRPr="00AF6D8A">
        <w:rPr>
          <w:rFonts w:ascii="Times New Roman" w:eastAsia="Calibri" w:hAnsi="Times New Roman" w:cs="Times New Roman"/>
          <w:sz w:val="24"/>
          <w:szCs w:val="24"/>
          <w:shd w:val="clear" w:color="auto" w:fill="FFFFFF"/>
        </w:rPr>
        <w:t xml:space="preserve"> (-е); о и а в конце наречий; ъ после шипящих в конце наречий; употребление дефиса, н—</w:t>
      </w:r>
      <w:proofErr w:type="spellStart"/>
      <w:r w:rsidRPr="00AF6D8A">
        <w:rPr>
          <w:rFonts w:ascii="Times New Roman" w:eastAsia="Calibri" w:hAnsi="Times New Roman" w:cs="Times New Roman"/>
          <w:sz w:val="24"/>
          <w:szCs w:val="24"/>
          <w:shd w:val="clear" w:color="auto" w:fill="FFFFFF"/>
        </w:rPr>
        <w:t>нн</w:t>
      </w:r>
      <w:proofErr w:type="spellEnd"/>
      <w:r w:rsidRPr="00AF6D8A">
        <w:rPr>
          <w:rFonts w:ascii="Times New Roman" w:eastAsia="Calibri" w:hAnsi="Times New Roman" w:cs="Times New Roman"/>
          <w:sz w:val="24"/>
          <w:szCs w:val="24"/>
          <w:shd w:val="clear" w:color="auto" w:fill="FFFFFF"/>
        </w:rPr>
        <w:t xml:space="preserve"> в наречиях; слитное и раздельное написание наречных слов. Разряды наречий по значению: определительные и обстоятельственные. Слова категории состояния (слова состояния). Наречие в художественном тексте (наблюдение и анализ). Синонимия наречий при характеристике действия, признака. Свободное владение орфографическим, толковым, орфоэпическим, этимологическим словарями для получения необходимой справки. Выдающиеся лингвисты: А. Н. Гвоздев. Культура речи. Правильное произношение употребительных наречий. Использование местоименных наречий как средства связи предложений в тексте.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СЛУЖЕБНЫЕ ЧАСТИ РЕЧИ – 33 ч. ПРЕДЛОГ (10 ч.) Общее понятие о предлогах. Разряды предлогов: простые, сложные и составные; непроизводные и производные. Правописание предлогов. Культура речи. Правильное употребление предлогов в составе словосочетаний (отзыв о книге, рецензия на книгу и т. д.), существительных с предлогами </w:t>
      </w:r>
      <w:proofErr w:type="gramStart"/>
      <w:r w:rsidRPr="00AF6D8A">
        <w:rPr>
          <w:rFonts w:ascii="Times New Roman" w:eastAsia="Calibri" w:hAnsi="Times New Roman" w:cs="Times New Roman"/>
          <w:sz w:val="24"/>
          <w:szCs w:val="24"/>
          <w:shd w:val="clear" w:color="auto" w:fill="FFFFFF"/>
        </w:rPr>
        <w:t>благодаря</w:t>
      </w:r>
      <w:proofErr w:type="gramEnd"/>
      <w:r w:rsidRPr="00AF6D8A">
        <w:rPr>
          <w:rFonts w:ascii="Times New Roman" w:eastAsia="Calibri" w:hAnsi="Times New Roman" w:cs="Times New Roman"/>
          <w:sz w:val="24"/>
          <w:szCs w:val="24"/>
          <w:shd w:val="clear" w:color="auto" w:fill="FFFFFF"/>
        </w:rPr>
        <w:t xml:space="preserve">, согласно, вопреки. Правильное произношение предлогов. СОЮЗ (12 ч.) Общее понятие о союзе. Разряды союзов: сочинительные и подчинительные. Употребление союзов в простом и сложном предложениях. Правописание союзов типа зато, чтобы, также, тоже, соотносимых с формами других частей речи. 15 Союзы как средство связи членов предложения и средство связи предложений. Культура речи. Правильное произношение союзов.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ЧАСТИЦА (11 ч.) Общее понятие о частице. Разряды частиц: формообразующие и модальные (отрицательные, вопросительные, выделительные, усилительные и др.). Правописание частиц не и ни с различными частями речи и в составе предложения. Культура речи. Употребление частиц в соответствии со смыслом высказывания и стилем речи. Правильное произношение частиц. Наблюдение за использованием частиц как средством выразительности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МЕЖДОМЕТИЯ И ЗВУКОПОДРАЖАТЕЛЬНЫЕ СЛОВА – 6 ч. Общее понятие о междометиях и звукоподражательных словах. Междометия, обслуживающие сферу эмоций, сферу волеизъявления, сферу речевого этикета. Правописание междометий и звукоподражаний. Знаки препинания в предложениях с междометиями. Культура речи. Правильное произношение и употребление междометий и звукоподражательных слов.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proofErr w:type="gramStart"/>
      <w:r w:rsidRPr="00AF6D8A">
        <w:rPr>
          <w:rFonts w:ascii="Times New Roman" w:eastAsia="Calibri" w:hAnsi="Times New Roman" w:cs="Times New Roman"/>
          <w:sz w:val="24"/>
          <w:szCs w:val="24"/>
          <w:shd w:val="clear" w:color="auto" w:fill="FFFFFF"/>
        </w:rPr>
        <w:t>ТРУДНЫЕ СЛУЧАИ РАЗГРАНИЧЕНИЯ ЯЗЫКОВЫХ ЯВЛЕНИЙ Семантико-грамматический анализ внешне сходных явлений языка: по прежнему — по-прежнему, ввиду — в виду, стекло (гл.) — стекло (сущ.), что (мест.) — что (союз), обежать — обижать и т. п. Выдающиеся лингвисты:</w:t>
      </w:r>
      <w:proofErr w:type="gramEnd"/>
      <w:r w:rsidRPr="00AF6D8A">
        <w:rPr>
          <w:rFonts w:ascii="Times New Roman" w:eastAsia="Calibri" w:hAnsi="Times New Roman" w:cs="Times New Roman"/>
          <w:sz w:val="24"/>
          <w:szCs w:val="24"/>
          <w:shd w:val="clear" w:color="auto" w:fill="FFFFFF"/>
        </w:rPr>
        <w:t xml:space="preserve"> Г. О. Винокур. Уроки повторения и закрепления изученного (резервные уроки) – 1 ч.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b/>
          <w:sz w:val="24"/>
          <w:szCs w:val="24"/>
          <w:shd w:val="clear" w:color="auto" w:fill="FFFFFF"/>
        </w:rPr>
        <w:t>8 КЛАСС</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О ЯЗЫКЕ - 1 ч. Русский язык в кругу других славянских языков. Роль старославянского (церковнославянского) языка в развитии русского языка. Выдающиеся лингвисты: И. И. Срезневский. РЕЧЬ – 14 ч. Систематизация сведений о тексте, стилях и типах речи; расширение представления о языковых средствах, характерных для различных стилей речи. Ж а н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ы п у б л и ц и с т и к и: репортаж, портретный очерк, проблемная статья. Особенности их строения: коммуникативная задача, содержательно-композиционные особенности жанра, типологическая структура текста, характерные языковые и речевые средства. </w:t>
      </w:r>
      <w:proofErr w:type="gramStart"/>
      <w:r w:rsidRPr="00AF6D8A">
        <w:rPr>
          <w:rFonts w:ascii="Times New Roman" w:eastAsia="Calibri" w:hAnsi="Times New Roman" w:cs="Times New Roman"/>
          <w:sz w:val="24"/>
          <w:szCs w:val="24"/>
          <w:shd w:val="clear" w:color="auto" w:fill="FFFFFF"/>
        </w:rPr>
        <w:t>Высказывания, ориентированные на жанр репортажа: репортаж-повествование о событии (посещении театра, экскурсии, походе); репортаж-описание памятника истории или культуры (родного города, посёлка, улицы, музея).</w:t>
      </w:r>
      <w:proofErr w:type="gramEnd"/>
      <w:r w:rsidRPr="00AF6D8A">
        <w:rPr>
          <w:rFonts w:ascii="Times New Roman" w:eastAsia="Calibri" w:hAnsi="Times New Roman" w:cs="Times New Roman"/>
          <w:sz w:val="24"/>
          <w:szCs w:val="24"/>
          <w:shd w:val="clear" w:color="auto" w:fill="FFFFFF"/>
        </w:rPr>
        <w:t xml:space="preserve"> Высказывание, ориентированное на жанр портретного очерка (рассказ об интересном человеке). Высказывание, ориентированное на жанр проблемной статьи «Хочу и надо — как их примирить?». ЯЗЫК. ПРАВОПИСАНИЕ. КУЛЬТУРА РЕЧИ – 10 ч. СИНТАКСИС И ПУНКТУАЦИЯ – 76 ч. СЛОВОСОЧЕТАНИЕ И ПРЕДЛОЖЕНИЕ (5 ч.)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Понятие о словосочетании. Строение словосочетания: главное и зависимое слова. Способы связи слов в словосочетании: согласование, управление, примыкание. Значение словосочетания. Понятие о предложении. Отличие предложения от словосочетания. Виды предложений по цели высказывания; восклицательные предложения (повторение). Прямой и обратный порядок слов. Интонация простого предложения и её элементы. Логическое ударение и порядок слов как средство повышения точности и выразительности речи. Интонация побудительных, восклицательных, вопросительных предложений, передающая различные эмоциональные оттенки значения. Культура речи. Правильное построение словосочетаний с разными видами подчинительной связи: 16 управлением и согласованием. Риторический вопрос, вопросно-ответная форма изложения как стилистические приёмы, повышающие выразительность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СИНТАКСИС ПРОСТОГО ПРЕДЛОЖЕНИЯ ДВУСОСТАВНОЕ ПРЕДЛОЖЕНИЕ. ГЛАВНЫЕ И ВТОРОСТЕПЕННЫЕ ЧЛЕНЫ ПРЕДЛОЖЕНИЯ (12 ч.) Подлежащее и сказуемое как главные члены предложения. Способы выражения подлежащего. Простое и составное сказуемое (глагольное и именное). Связка. Постановка тире между подлежащим и сказуемым. Определение, дополнение и обстоятельство как второстепенные члены предложения. Определение согласованное и несогласованное. Приложение как особый вид определения (ознакомление). Виды обстоятельств. Сравнительный оборот. Пунктуация предложений со сравнительными оборотами. Культура речи. Согласование сказуемого с подлежащим, выраженным словосочетанием и сложносокращёнными словами. Синонимика составных сказуемых. Единство видовременных форм глаголов-сказуемых как средство связи предложений в тексте. Обстоятельства времени как средство связи предложений в повествовательных текстах; их синонимика. Обстоятельства места как средство связи предложений в описательных и повествовательных текстах; их синонимика. Стилистическая роль сравнительных оборотов и определений в изобразительной речи.</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ОДНОСОСТАВНЫЕ ПРОСТЫЕ ПРЕДЛОЖЕНИЯ (9 ч.) Односоставные предложения с главным членом в форме подлежащего (назывные) и в форме сказуемого (определённо-личные, неопределённо-личные, безличные). Особенности интонации простого односоставного предложения. Предложения односоставные и двусоставные как синтаксические синонимы. Культура речи. Наблюдение за использованием в художественном тексте односоставных предложений НЕПОЛНЫЕ ПРЕДЛОЖЕНИЯ (3 ч.) Понятие о неполных предложениях. Особенности интонации простого неполного предложения. Культура речи. Наблюдение за использованием неполных предложений в разговорной (в диалоге) и в книжной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ПРЕДЛОЖЕНИЯ С ОДНОРОДНЫМИ ЧЛЕНАМИ (12 ч.) Однородные члены предложения, их признаки. Однородные члены, связанные без союзов и с помощью сочинительных союзов. Однородные и неоднородные определения. Предложения с несколькими рядами однородных членов. Запятая между однородными членами. Обобщающие слова при однородных членах предложения. Двоеточие и тире при обобщающих словах в предложениях с однородными членами. Особенности интонации простого предложения с однородными членами. Выдающиеся лингвисты: Ф. Ф. Фортунатов. Культура речи. Правильное построение предложений с союзами не только..., но и...; как..., так и...</w:t>
      </w:r>
      <w:proofErr w:type="gramStart"/>
      <w:r w:rsidRPr="00AF6D8A">
        <w:rPr>
          <w:rFonts w:ascii="Times New Roman" w:eastAsia="Calibri" w:hAnsi="Times New Roman" w:cs="Times New Roman"/>
          <w:sz w:val="24"/>
          <w:szCs w:val="24"/>
          <w:shd w:val="clear" w:color="auto" w:fill="FFFFFF"/>
        </w:rPr>
        <w:t xml:space="preserve"> .</w:t>
      </w:r>
      <w:proofErr w:type="gramEnd"/>
      <w:r w:rsidRPr="00AF6D8A">
        <w:rPr>
          <w:rFonts w:ascii="Times New Roman" w:eastAsia="Calibri" w:hAnsi="Times New Roman" w:cs="Times New Roman"/>
          <w:sz w:val="24"/>
          <w:szCs w:val="24"/>
          <w:shd w:val="clear" w:color="auto" w:fill="FFFFFF"/>
        </w:rPr>
        <w:t xml:space="preserve"> Синонимика рядов однородных членов с различными союзами и без союзов. Использование разных типов сочетания однородных членов (парное соединение, с повторяющимися союзами) как средство выразительности речи.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ПРЕДЛОЖЕНИЯ С ОБРАЩЕНИЯМИ, ВВОДНЫМИ СЛОВАМИ (СЛОВОСОЧЕТАНИЯМИ, ПРЕДЛОЖЕНИЯМИ), МЕЖДОМЕТИЯМИ (11 ч.) Обращение нераспространённое и распространённое, знаки препинания при обращении. Вводные слова и предложения, их сходство и различие. Знаки препинания при вводных словах, словосочетаниях и предложениях. Междометие. Знаки препинания в предложениях с междометиями. Особенности интонации предложений с вводными словами и предложениями. Культура речи. Правильное произношение сочетаний русских имён и отчеств, использующихся в 17 роли обращения. Неуместное употребление вводных слов и выражений книжного характера в разговорной речи. Наблюдение за использованием обращений в разных стилях речи, а также в художественных текстах как средство характеристики адресата и передачи авторского отношения к нему. Синонимика вводных слов, стилистические различия между ними. Вводные слова как средство связи предложений в тексте.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ПРЕДЛОЖЕНИЯ С ОБОСОБЛЕННЫМИ ЧЛЕНАМИ (16 ч.) Понятие обособления. Обособление определений, приложений, дополнений, обстоятельств. Уточняющие члены предложения. Особенности интонации предложений с обособленными и уточняющими членами. Культура речи. Правильное построение предложений с обособленными определениями и обстоятельствами. Стилистическая роль обособленных и необособленных членов предложения и сопоставимых с ними синтаксических конструкций (обособленных определений и составных сказуемых, обособленных обстоятельств, выраженных деепричастными оборотами, и простых сказуемых). Обособленные обстоятельства, выраженные деепричастными оборотами, как средство связи предложений в тексте.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ПРЯМАЯ И КОСВЕННАЯ РЕЧЬ (8 ч.) Способы передачи чужой речи: прямая и косвенная речь. Строение предложений с прямой речью. Знаки препинания при прямой речи. Цитата как способ передачи чужой речи. Выделение цитаты знаками препинания. Диалог. Интонация предложений с прямой речью. Интонационное своеобразие диалога. Культура речи. Замена прямой речи косвенной. Стилистические возможности разных способов передачи чужой речи. Уроки повторения и закрепления изученного (резервные уроки) – 1 ч.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b/>
          <w:sz w:val="24"/>
          <w:szCs w:val="24"/>
          <w:shd w:val="clear" w:color="auto" w:fill="FFFFFF"/>
        </w:rPr>
      </w:pP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b/>
          <w:sz w:val="24"/>
          <w:szCs w:val="24"/>
          <w:shd w:val="clear" w:color="auto" w:fill="FFFFFF"/>
        </w:rPr>
        <w:t>9 КЛАСС</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О ЯЗЫКЕ – 1 ч.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РЕЧЬ – 17 ч. Систематизация сведений о тексте, стилях, типах речи, строении текста; расширение представления о языковых средствах, характерных для различных стилей речи. С т и л и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е ч и. Углубление знаний о стилях речи: художественный стиль речи и язык художественного произведения. Ж а н </w:t>
      </w:r>
      <w:proofErr w:type="gramStart"/>
      <w:r w:rsidRPr="00AF6D8A">
        <w:rPr>
          <w:rFonts w:ascii="Times New Roman" w:eastAsia="Calibri" w:hAnsi="Times New Roman" w:cs="Times New Roman"/>
          <w:sz w:val="24"/>
          <w:szCs w:val="24"/>
          <w:shd w:val="clear" w:color="auto" w:fill="FFFFFF"/>
        </w:rPr>
        <w:t>р</w:t>
      </w:r>
      <w:proofErr w:type="gramEnd"/>
      <w:r w:rsidRPr="00AF6D8A">
        <w:rPr>
          <w:rFonts w:ascii="Times New Roman" w:eastAsia="Calibri" w:hAnsi="Times New Roman" w:cs="Times New Roman"/>
          <w:sz w:val="24"/>
          <w:szCs w:val="24"/>
          <w:shd w:val="clear" w:color="auto" w:fill="FFFFFF"/>
        </w:rPr>
        <w:t xml:space="preserve"> ы п у б л и ц и с т и к и: эссе, путевые заметки, рецензия. Особенности их строения: коммуникативная задача, содержательно-композиционные особенности жанра, типологическая структура текста, характерные языковые и речевые средства. Д е </w:t>
      </w:r>
      <w:proofErr w:type="gramStart"/>
      <w:r w:rsidRPr="00AF6D8A">
        <w:rPr>
          <w:rFonts w:ascii="Times New Roman" w:eastAsia="Calibri" w:hAnsi="Times New Roman" w:cs="Times New Roman"/>
          <w:sz w:val="24"/>
          <w:szCs w:val="24"/>
          <w:shd w:val="clear" w:color="auto" w:fill="FFFFFF"/>
        </w:rPr>
        <w:t>л</w:t>
      </w:r>
      <w:proofErr w:type="gramEnd"/>
      <w:r w:rsidRPr="00AF6D8A">
        <w:rPr>
          <w:rFonts w:ascii="Times New Roman" w:eastAsia="Calibri" w:hAnsi="Times New Roman" w:cs="Times New Roman"/>
          <w:sz w:val="24"/>
          <w:szCs w:val="24"/>
          <w:shd w:val="clear" w:color="auto" w:fill="FFFFFF"/>
        </w:rPr>
        <w:t xml:space="preserve"> о в ы е б у м а г и: заявление, доверенность, расписка, автобиография, стандартная форма, специфическая официально-деловая лексика и фразеология.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ЯЗЫК. ПРАВОПИСАНИЕ. КУЛЬТУРА РЕЧИ ОБОБЩЕНИЕ ИЗУЧЕННОГО В 5—8 КЛАССАХ – 14 ч. Основные единицы языка и их особенности (звуки, морфемы, слова, словосочетания, предложения). Лексическое и грамматическое значения слова. Части речи и их смысловые, морфологические и синтаксические признаки. Основные правила правописания.</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СИНТАКСИС СЛОЖНОГО ПРЕДЛОЖЕНИЯ – 60 ч.</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 СЛОЖНОЕ ПРЕДЛОЖЕНИЕ </w:t>
      </w:r>
      <w:proofErr w:type="gramStart"/>
      <w:r w:rsidRPr="00AF6D8A">
        <w:rPr>
          <w:rFonts w:ascii="Times New Roman" w:eastAsia="Calibri" w:hAnsi="Times New Roman" w:cs="Times New Roman"/>
          <w:sz w:val="24"/>
          <w:szCs w:val="24"/>
          <w:shd w:val="clear" w:color="auto" w:fill="FFFFFF"/>
        </w:rPr>
        <w:t xml:space="preserve">( </w:t>
      </w:r>
      <w:proofErr w:type="gramEnd"/>
      <w:r w:rsidRPr="00AF6D8A">
        <w:rPr>
          <w:rFonts w:ascii="Times New Roman" w:eastAsia="Calibri" w:hAnsi="Times New Roman" w:cs="Times New Roman"/>
          <w:sz w:val="24"/>
          <w:szCs w:val="24"/>
          <w:shd w:val="clear" w:color="auto" w:fill="FFFFFF"/>
        </w:rPr>
        <w:t xml:space="preserve">4 ч.) 18 Сложное предложение и его признаки. Сложные предложения с союзами и без союзов. Классификация сложных предложений: </w:t>
      </w:r>
      <w:proofErr w:type="gramStart"/>
      <w:r w:rsidRPr="00AF6D8A">
        <w:rPr>
          <w:rFonts w:ascii="Times New Roman" w:eastAsia="Calibri" w:hAnsi="Times New Roman" w:cs="Times New Roman"/>
          <w:sz w:val="24"/>
          <w:szCs w:val="24"/>
          <w:shd w:val="clear" w:color="auto" w:fill="FFFFFF"/>
        </w:rPr>
        <w:t>сложносочинённые</w:t>
      </w:r>
      <w:proofErr w:type="gramEnd"/>
      <w:r w:rsidRPr="00AF6D8A">
        <w:rPr>
          <w:rFonts w:ascii="Times New Roman" w:eastAsia="Calibri" w:hAnsi="Times New Roman" w:cs="Times New Roman"/>
          <w:sz w:val="24"/>
          <w:szCs w:val="24"/>
          <w:shd w:val="clear" w:color="auto" w:fill="FFFFFF"/>
        </w:rPr>
        <w:t xml:space="preserve">, сложноподчинённые, бессоюзные. Выдающиеся лингвисты: Д. Н. </w:t>
      </w:r>
      <w:proofErr w:type="spellStart"/>
      <w:r w:rsidRPr="00AF6D8A">
        <w:rPr>
          <w:rFonts w:ascii="Times New Roman" w:eastAsia="Calibri" w:hAnsi="Times New Roman" w:cs="Times New Roman"/>
          <w:sz w:val="24"/>
          <w:szCs w:val="24"/>
          <w:shd w:val="clear" w:color="auto" w:fill="FFFFFF"/>
        </w:rPr>
        <w:t>Овсянико</w:t>
      </w:r>
      <w:proofErr w:type="spellEnd"/>
      <w:r w:rsidRPr="00AF6D8A">
        <w:rPr>
          <w:rFonts w:ascii="Times New Roman" w:eastAsia="Calibri" w:hAnsi="Times New Roman" w:cs="Times New Roman"/>
          <w:sz w:val="24"/>
          <w:szCs w:val="24"/>
          <w:shd w:val="clear" w:color="auto" w:fill="FFFFFF"/>
        </w:rPr>
        <w:t xml:space="preserve">-Куликовский.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СЛОЖНОСОЧИНЁННОЕ ПРЕДЛОЖЕНИЕ (4 ч.) Строение сложносочинённого предложения и средства связи в нём: интонация и сочинительные союзы (соединительные, разделительные и противительные). Смысловые отношения между частями сложносочинённого предложения. Запятая между частями сложносочинённого предложения. Интонация сложносочинённого предложения. Культура речи. Синонимика сложносочинённых предложений с различными союзами. Стилистические особенности сложносочинённого предложения и ряда простых предложений.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lastRenderedPageBreak/>
        <w:t xml:space="preserve">СЛОЖНОПОДЧИНЁННОЕ ПРЕДЛОЖЕНИЕ (31 ч.) Строение сложноподчинённого предложения: главное и придаточное предложения в его составе; средства связи в сложноподчинённом предложении. </w:t>
      </w:r>
      <w:proofErr w:type="gramStart"/>
      <w:r w:rsidRPr="00AF6D8A">
        <w:rPr>
          <w:rFonts w:ascii="Times New Roman" w:eastAsia="Calibri" w:hAnsi="Times New Roman" w:cs="Times New Roman"/>
          <w:sz w:val="24"/>
          <w:szCs w:val="24"/>
          <w:shd w:val="clear" w:color="auto" w:fill="FFFFFF"/>
        </w:rPr>
        <w:t>Основные виды сложноподчинённых предложений: определительные, изъяснительные, обстоятельственные (места, времени, образа действия и степени, цели, условия, причины, уступительные, сравнительные, следствия).</w:t>
      </w:r>
      <w:proofErr w:type="gramEnd"/>
      <w:r w:rsidRPr="00AF6D8A">
        <w:rPr>
          <w:rFonts w:ascii="Times New Roman" w:eastAsia="Calibri" w:hAnsi="Times New Roman" w:cs="Times New Roman"/>
          <w:sz w:val="24"/>
          <w:szCs w:val="24"/>
          <w:shd w:val="clear" w:color="auto" w:fill="FFFFFF"/>
        </w:rPr>
        <w:t xml:space="preserve"> Место придаточного предложения по отношению к главному. Предложения с несколькими придаточными. Знаки препинания между главным и придаточным предложениями. Интонация сложноподчинённого предложения. Выдающиеся лингвисты: С.И. Абакумов, Л.Ю. Максимов, А. А. </w:t>
      </w:r>
      <w:proofErr w:type="spellStart"/>
      <w:r w:rsidRPr="00AF6D8A">
        <w:rPr>
          <w:rFonts w:ascii="Times New Roman" w:eastAsia="Calibri" w:hAnsi="Times New Roman" w:cs="Times New Roman"/>
          <w:sz w:val="24"/>
          <w:szCs w:val="24"/>
          <w:shd w:val="clear" w:color="auto" w:fill="FFFFFF"/>
        </w:rPr>
        <w:t>Потебня</w:t>
      </w:r>
      <w:proofErr w:type="spellEnd"/>
      <w:r w:rsidRPr="00AF6D8A">
        <w:rPr>
          <w:rFonts w:ascii="Times New Roman" w:eastAsia="Calibri" w:hAnsi="Times New Roman" w:cs="Times New Roman"/>
          <w:sz w:val="24"/>
          <w:szCs w:val="24"/>
          <w:shd w:val="clear" w:color="auto" w:fill="FFFFFF"/>
        </w:rPr>
        <w:t xml:space="preserve">. Культура речи. Устранение и предупреждение ошибок, связанных с построением сложных союзных предложений. Синонимика сложных союзных предложений. Стилистические особенности сложноподчинённого и простого предложений. Наблюдение за использованием сложноподчинённых предложений разного вида в разных типах речи. БЕССОЮЗНОЕ СЛОЖНОЕ ПРЕДЛОЖЕНИЕ (10 ч.) Смысловые отношения между простыми предложениями в составе бессоюзного сложного предложения. Интонация бессоюзного сложного предложения. Знаки препинания в бессоюзном сложном предложении. Культура речи. Выразительные особенности бессоюзных предложений. Синонимика простых и сложных предложений с союзами и без союзов. </w:t>
      </w:r>
    </w:p>
    <w:p w:rsidR="00F775DB" w:rsidRPr="00AF6D8A" w:rsidRDefault="00F775DB" w:rsidP="00F775DB">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r w:rsidRPr="00AF6D8A">
        <w:rPr>
          <w:rFonts w:ascii="Times New Roman" w:eastAsia="Calibri" w:hAnsi="Times New Roman" w:cs="Times New Roman"/>
          <w:sz w:val="24"/>
          <w:szCs w:val="24"/>
          <w:shd w:val="clear" w:color="auto" w:fill="FFFFFF"/>
        </w:rPr>
        <w:t xml:space="preserve">СЛОЖНОЕ ПРЕДЛОЖЕНИЕ С РАЗНЫМИ ВИДАМИ СВЯЗИ (11 ч.) Сложное предложение с разными видами союзной и бессоюзной связи. Знаки препинания в нём. Период. Интонационные особенности сложных предложений с разными видами связи. Культура речи. Правильное построение сложных предложений с разными видами связи. Уместное их употребление (преимущественно в книжной речи). Стилистические особенности сложного предложения с разными видами связи. Уроки повторения и закрепления изученного (резервные уроки) – 10 ч. </w:t>
      </w:r>
    </w:p>
    <w:p w:rsidR="00F775DB" w:rsidRPr="00AF6D8A" w:rsidRDefault="00F775DB" w:rsidP="00F775DB">
      <w:pPr>
        <w:widowControl w:val="0"/>
        <w:spacing w:after="0" w:line="240" w:lineRule="auto"/>
        <w:ind w:firstLine="320"/>
        <w:jc w:val="both"/>
        <w:rPr>
          <w:rFonts w:ascii="Times New Roman" w:eastAsia="Calibri" w:hAnsi="Times New Roman" w:cs="Times New Roman"/>
          <w:sz w:val="24"/>
          <w:szCs w:val="24"/>
        </w:rPr>
      </w:pPr>
    </w:p>
    <w:p w:rsidR="00F775DB" w:rsidRPr="00AF6D8A" w:rsidRDefault="00F775DB" w:rsidP="00AF6D8A">
      <w:pPr>
        <w:keepNext/>
        <w:keepLines/>
        <w:widowControl w:val="0"/>
        <w:spacing w:after="0" w:line="240" w:lineRule="auto"/>
        <w:jc w:val="both"/>
        <w:outlineLvl w:val="2"/>
        <w:rPr>
          <w:rFonts w:ascii="Times New Roman" w:eastAsia="Calibri" w:hAnsi="Times New Roman" w:cs="Times New Roman"/>
          <w:sz w:val="24"/>
          <w:szCs w:val="24"/>
          <w:shd w:val="clear" w:color="auto" w:fill="FFFFFF"/>
        </w:rPr>
      </w:pPr>
    </w:p>
    <w:bookmarkEnd w:id="1"/>
    <w:p w:rsidR="00934CD9" w:rsidRDefault="00091A4A" w:rsidP="00934CD9">
      <w:pPr>
        <w:spacing w:after="0" w:line="240" w:lineRule="auto"/>
        <w:jc w:val="center"/>
        <w:rPr>
          <w:rFonts w:ascii="Times New Roman" w:eastAsia="Times New Roman" w:hAnsi="Times New Roman" w:cs="Times New Roman"/>
          <w:b/>
          <w:sz w:val="28"/>
          <w:szCs w:val="28"/>
          <w:lang w:eastAsia="ru-RU"/>
        </w:rPr>
      </w:pPr>
      <w:r w:rsidRPr="00934CD9">
        <w:rPr>
          <w:rFonts w:ascii="Times New Roman" w:eastAsia="Times New Roman" w:hAnsi="Times New Roman" w:cs="Times New Roman"/>
          <w:b/>
          <w:sz w:val="28"/>
          <w:szCs w:val="28"/>
          <w:lang w:eastAsia="ru-RU"/>
        </w:rPr>
        <w:t xml:space="preserve">Тематическое планирование </w:t>
      </w:r>
    </w:p>
    <w:p w:rsidR="00091A4A" w:rsidRDefault="00091A4A" w:rsidP="00934CD9">
      <w:pPr>
        <w:spacing w:after="0" w:line="240" w:lineRule="auto"/>
        <w:jc w:val="center"/>
        <w:rPr>
          <w:rFonts w:ascii="Times New Roman" w:eastAsia="Times New Roman" w:hAnsi="Times New Roman" w:cs="Times New Roman"/>
          <w:b/>
          <w:sz w:val="28"/>
          <w:szCs w:val="28"/>
          <w:lang w:eastAsia="ru-RU"/>
        </w:rPr>
      </w:pPr>
      <w:r w:rsidRPr="00934CD9">
        <w:rPr>
          <w:rFonts w:ascii="Times New Roman" w:eastAsia="Times New Roman" w:hAnsi="Times New Roman" w:cs="Times New Roman"/>
          <w:b/>
          <w:sz w:val="28"/>
          <w:szCs w:val="28"/>
          <w:lang w:eastAsia="ru-RU"/>
        </w:rPr>
        <w:t>с определением основных видов учебной деятельности</w:t>
      </w:r>
    </w:p>
    <w:p w:rsidR="00934CD9" w:rsidRPr="00934CD9" w:rsidRDefault="00934CD9" w:rsidP="00934CD9">
      <w:pPr>
        <w:spacing w:after="0" w:line="240" w:lineRule="auto"/>
        <w:jc w:val="center"/>
        <w:rPr>
          <w:rFonts w:ascii="Times New Roman" w:eastAsia="Calibri" w:hAnsi="Times New Roman" w:cs="Times New Roman"/>
          <w:b/>
          <w:sz w:val="28"/>
          <w:szCs w:val="28"/>
        </w:rPr>
      </w:pPr>
    </w:p>
    <w:p w:rsidR="00864FF0" w:rsidRPr="00AF6D8A" w:rsidRDefault="00864FF0" w:rsidP="00AF6D8A">
      <w:pPr>
        <w:autoSpaceDE w:val="0"/>
        <w:autoSpaceDN w:val="0"/>
        <w:adjustRightInd w:val="0"/>
        <w:spacing w:after="0" w:line="240" w:lineRule="auto"/>
        <w:jc w:val="both"/>
        <w:rPr>
          <w:rFonts w:ascii="Times New Roman" w:eastAsia="Times New Roman" w:hAnsi="Times New Roman" w:cs="Times New Roman"/>
          <w:b/>
          <w:bCs/>
          <w:smallCaps/>
          <w:sz w:val="24"/>
          <w:szCs w:val="24"/>
          <w:lang w:eastAsia="ru-RU"/>
        </w:rPr>
      </w:pPr>
      <w:r w:rsidRPr="00AF6D8A">
        <w:rPr>
          <w:rFonts w:ascii="Times New Roman" w:eastAsia="Times New Roman" w:hAnsi="Times New Roman" w:cs="Times New Roman"/>
          <w:b/>
          <w:bCs/>
          <w:smallCaps/>
          <w:sz w:val="24"/>
          <w:szCs w:val="24"/>
          <w:lang w:eastAsia="ru-RU"/>
        </w:rPr>
        <w:t>тематическое планирование</w:t>
      </w:r>
      <w:r w:rsidR="001C2510" w:rsidRPr="00AF6D8A">
        <w:rPr>
          <w:rFonts w:ascii="Times New Roman" w:eastAsia="Times New Roman" w:hAnsi="Times New Roman" w:cs="Times New Roman"/>
          <w:b/>
          <w:bCs/>
          <w:smallCaps/>
          <w:sz w:val="24"/>
          <w:szCs w:val="24"/>
          <w:lang w:eastAsia="ru-RU"/>
        </w:rPr>
        <w:t xml:space="preserve"> </w:t>
      </w:r>
      <w:r w:rsidRPr="00AF6D8A">
        <w:rPr>
          <w:rFonts w:ascii="Times New Roman" w:eastAsia="Times New Roman" w:hAnsi="Times New Roman" w:cs="Times New Roman"/>
          <w:b/>
          <w:bCs/>
          <w:smallCaps/>
          <w:sz w:val="24"/>
          <w:szCs w:val="24"/>
          <w:lang w:eastAsia="ru-RU"/>
        </w:rPr>
        <w:t>уроков русского языка в 5 классе</w:t>
      </w:r>
      <w:r w:rsidR="009061CA" w:rsidRPr="00AF6D8A">
        <w:rPr>
          <w:rFonts w:ascii="Times New Roman" w:eastAsia="Times New Roman" w:hAnsi="Times New Roman" w:cs="Times New Roman"/>
          <w:b/>
          <w:bCs/>
          <w:smallCaps/>
          <w:sz w:val="24"/>
          <w:szCs w:val="24"/>
          <w:lang w:eastAsia="ru-RU"/>
        </w:rPr>
        <w:t>. 4 часа (14</w:t>
      </w:r>
      <w:r w:rsidRPr="00AF6D8A">
        <w:rPr>
          <w:rFonts w:ascii="Times New Roman" w:eastAsia="Times New Roman" w:hAnsi="Times New Roman" w:cs="Times New Roman"/>
          <w:b/>
          <w:bCs/>
          <w:smallCaps/>
          <w:sz w:val="24"/>
          <w:szCs w:val="24"/>
          <w:lang w:eastAsia="ru-RU"/>
        </w:rPr>
        <w:t>0 ч.)</w:t>
      </w:r>
    </w:p>
    <w:tbl>
      <w:tblPr>
        <w:tblStyle w:val="19"/>
        <w:tblW w:w="9994" w:type="dxa"/>
        <w:tblLayout w:type="fixed"/>
        <w:tblLook w:val="0600" w:firstRow="0" w:lastRow="0" w:firstColumn="0" w:lastColumn="0" w:noHBand="1" w:noVBand="1"/>
      </w:tblPr>
      <w:tblGrid>
        <w:gridCol w:w="709"/>
        <w:gridCol w:w="3722"/>
        <w:gridCol w:w="1206"/>
        <w:gridCol w:w="4357"/>
      </w:tblGrid>
      <w:tr w:rsidR="00864FF0" w:rsidRPr="00AF6D8A" w:rsidTr="002B7DA8">
        <w:trPr>
          <w:trHeight w:val="150"/>
        </w:trPr>
        <w:tc>
          <w:tcPr>
            <w:tcW w:w="709" w:type="dxa"/>
          </w:tcPr>
          <w:p w:rsidR="00864FF0" w:rsidRPr="00AF6D8A" w:rsidRDefault="00864FF0" w:rsidP="00AF6D8A">
            <w:pPr>
              <w:autoSpaceDE w:val="0"/>
              <w:autoSpaceDN w:val="0"/>
              <w:adjustRightInd w:val="0"/>
              <w:jc w:val="both"/>
              <w:rPr>
                <w:rFonts w:ascii="Times New Roman" w:eastAsia="Times New Roman" w:hAnsi="Times New Roman" w:cs="Times New Roman"/>
                <w:b/>
                <w:bCs/>
                <w:sz w:val="24"/>
                <w:szCs w:val="24"/>
              </w:rPr>
            </w:pPr>
            <w:r w:rsidRPr="00AF6D8A">
              <w:rPr>
                <w:rFonts w:ascii="Times New Roman" w:eastAsia="Times New Roman" w:hAnsi="Times New Roman" w:cs="Times New Roman"/>
                <w:b/>
                <w:bCs/>
                <w:sz w:val="24"/>
                <w:szCs w:val="24"/>
              </w:rPr>
              <w:t>№</w:t>
            </w:r>
          </w:p>
        </w:tc>
        <w:tc>
          <w:tcPr>
            <w:tcW w:w="3722" w:type="dxa"/>
          </w:tcPr>
          <w:p w:rsidR="00864FF0" w:rsidRPr="00AF6D8A" w:rsidRDefault="00864FF0" w:rsidP="00AF6D8A">
            <w:pPr>
              <w:autoSpaceDE w:val="0"/>
              <w:autoSpaceDN w:val="0"/>
              <w:adjustRightInd w:val="0"/>
              <w:ind w:left="446" w:firstLine="14"/>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b/>
                <w:bCs/>
                <w:spacing w:val="-20"/>
                <w:sz w:val="24"/>
                <w:szCs w:val="24"/>
              </w:rPr>
              <w:t>Тема урока</w:t>
            </w:r>
          </w:p>
        </w:tc>
        <w:tc>
          <w:tcPr>
            <w:tcW w:w="1206" w:type="dxa"/>
            <w:textDirection w:val="btLr"/>
          </w:tcPr>
          <w:p w:rsidR="00864FF0" w:rsidRPr="00AF6D8A" w:rsidRDefault="00864FF0" w:rsidP="00AF6D8A">
            <w:pPr>
              <w:autoSpaceDE w:val="0"/>
              <w:autoSpaceDN w:val="0"/>
              <w:adjustRightInd w:val="0"/>
              <w:jc w:val="both"/>
              <w:rPr>
                <w:rFonts w:ascii="Times New Roman" w:eastAsia="Times New Roman" w:hAnsi="Times New Roman" w:cs="Times New Roman"/>
                <w:b/>
                <w:bCs/>
                <w:spacing w:val="-20"/>
                <w:sz w:val="24"/>
                <w:szCs w:val="24"/>
                <w:lang w:val="en-US"/>
              </w:rPr>
            </w:pPr>
          </w:p>
        </w:tc>
        <w:tc>
          <w:tcPr>
            <w:tcW w:w="4357" w:type="dxa"/>
          </w:tcPr>
          <w:p w:rsidR="00864FF0" w:rsidRPr="00AF6D8A" w:rsidRDefault="00860BE6" w:rsidP="00AF6D8A">
            <w:pPr>
              <w:autoSpaceDE w:val="0"/>
              <w:autoSpaceDN w:val="0"/>
              <w:adjustRightInd w:val="0"/>
              <w:jc w:val="both"/>
              <w:rPr>
                <w:rFonts w:ascii="Times New Roman" w:eastAsia="Times New Roman" w:hAnsi="Times New Roman" w:cs="Times New Roman"/>
                <w:bCs/>
                <w:spacing w:val="-20"/>
                <w:sz w:val="24"/>
                <w:szCs w:val="24"/>
              </w:rPr>
            </w:pPr>
            <w:r w:rsidRPr="00AF6D8A">
              <w:rPr>
                <w:rFonts w:ascii="Times New Roman" w:eastAsia="Times New Roman" w:hAnsi="Times New Roman" w:cs="Times New Roman"/>
                <w:bCs/>
                <w:spacing w:val="-20"/>
                <w:sz w:val="24"/>
                <w:szCs w:val="24"/>
              </w:rPr>
              <w:t>Примечания</w:t>
            </w:r>
          </w:p>
        </w:tc>
      </w:tr>
      <w:tr w:rsidR="00864FF0" w:rsidRPr="00AF6D8A" w:rsidTr="002B7DA8">
        <w:trPr>
          <w:trHeight w:val="150"/>
        </w:trPr>
        <w:tc>
          <w:tcPr>
            <w:tcW w:w="709" w:type="dxa"/>
          </w:tcPr>
          <w:p w:rsidR="00864FF0" w:rsidRPr="00AF6D8A" w:rsidRDefault="00864FF0" w:rsidP="00AF6D8A">
            <w:pPr>
              <w:autoSpaceDE w:val="0"/>
              <w:autoSpaceDN w:val="0"/>
              <w:adjustRightInd w:val="0"/>
              <w:ind w:firstLine="283"/>
              <w:jc w:val="both"/>
              <w:rPr>
                <w:rFonts w:ascii="Times New Roman" w:eastAsia="Times New Roman" w:hAnsi="Times New Roman" w:cs="Times New Roman"/>
                <w:sz w:val="24"/>
                <w:szCs w:val="24"/>
              </w:rPr>
            </w:pPr>
          </w:p>
        </w:tc>
        <w:tc>
          <w:tcPr>
            <w:tcW w:w="3722" w:type="dxa"/>
          </w:tcPr>
          <w:p w:rsidR="00864FF0" w:rsidRPr="00AF6D8A" w:rsidRDefault="00864FF0" w:rsidP="00AF6D8A">
            <w:pPr>
              <w:autoSpaceDE w:val="0"/>
              <w:autoSpaceDN w:val="0"/>
              <w:adjustRightInd w:val="0"/>
              <w:ind w:firstLine="283"/>
              <w:jc w:val="both"/>
              <w:rPr>
                <w:rFonts w:ascii="Times New Roman" w:eastAsia="Times New Roman" w:hAnsi="Times New Roman" w:cs="Times New Roman"/>
                <w:sz w:val="24"/>
                <w:szCs w:val="24"/>
              </w:rPr>
            </w:pPr>
          </w:p>
        </w:tc>
        <w:tc>
          <w:tcPr>
            <w:tcW w:w="1206" w:type="dxa"/>
          </w:tcPr>
          <w:p w:rsidR="00864FF0" w:rsidRPr="00AF6D8A" w:rsidRDefault="0017323A" w:rsidP="00AF6D8A">
            <w:pPr>
              <w:autoSpaceDE w:val="0"/>
              <w:autoSpaceDN w:val="0"/>
              <w:adjustRightInd w:val="0"/>
              <w:ind w:hanging="442"/>
              <w:jc w:val="both"/>
              <w:rPr>
                <w:rFonts w:ascii="Times New Roman" w:eastAsia="Times New Roman" w:hAnsi="Times New Roman" w:cs="Times New Roman"/>
                <w:spacing w:val="-10"/>
                <w:sz w:val="24"/>
                <w:szCs w:val="24"/>
              </w:rPr>
            </w:pPr>
            <w:proofErr w:type="gramStart"/>
            <w:r w:rsidRPr="00AF6D8A">
              <w:rPr>
                <w:rFonts w:ascii="Times New Roman" w:eastAsia="Times New Roman" w:hAnsi="Times New Roman" w:cs="Times New Roman"/>
                <w:spacing w:val="-10"/>
                <w:sz w:val="24"/>
                <w:szCs w:val="24"/>
              </w:rPr>
              <w:t>Ко</w:t>
            </w:r>
            <w:proofErr w:type="gramEnd"/>
            <w:r w:rsidRPr="00AF6D8A">
              <w:rPr>
                <w:rFonts w:ascii="Times New Roman" w:eastAsia="Times New Roman" w:hAnsi="Times New Roman" w:cs="Times New Roman"/>
                <w:spacing w:val="-10"/>
                <w:sz w:val="24"/>
                <w:szCs w:val="24"/>
              </w:rPr>
              <w:t xml:space="preserve">       </w:t>
            </w:r>
            <w:r w:rsidR="00B40B59" w:rsidRPr="00AF6D8A">
              <w:rPr>
                <w:rFonts w:ascii="Times New Roman" w:eastAsia="Times New Roman" w:hAnsi="Times New Roman" w:cs="Times New Roman"/>
                <w:spacing w:val="-10"/>
                <w:sz w:val="24"/>
                <w:szCs w:val="24"/>
              </w:rPr>
              <w:t xml:space="preserve">Количество часов </w:t>
            </w:r>
          </w:p>
        </w:tc>
        <w:tc>
          <w:tcPr>
            <w:tcW w:w="4357" w:type="dxa"/>
          </w:tcPr>
          <w:p w:rsidR="00864FF0" w:rsidRPr="00AF6D8A" w:rsidRDefault="00864FF0" w:rsidP="00AF6D8A">
            <w:pPr>
              <w:autoSpaceDE w:val="0"/>
              <w:autoSpaceDN w:val="0"/>
              <w:adjustRightInd w:val="0"/>
              <w:ind w:firstLine="283"/>
              <w:jc w:val="both"/>
              <w:rPr>
                <w:rFonts w:ascii="Times New Roman" w:eastAsia="Times New Roman" w:hAnsi="Times New Roman" w:cs="Times New Roman"/>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A02016">
              <w:rPr>
                <w:rFonts w:ascii="Times New Roman" w:eastAsia="Times New Roman" w:hAnsi="Times New Roman" w:cs="Times New Roman"/>
                <w:spacing w:val="-10"/>
                <w:sz w:val="24"/>
                <w:szCs w:val="24"/>
              </w:rPr>
              <w:t>1</w:t>
            </w:r>
          </w:p>
        </w:tc>
        <w:tc>
          <w:tcPr>
            <w:tcW w:w="3722" w:type="dxa"/>
          </w:tcPr>
          <w:p w:rsidR="00864FF0" w:rsidRPr="00AF6D8A" w:rsidRDefault="00A02016" w:rsidP="00AF6D8A">
            <w:pPr>
              <w:autoSpaceDE w:val="0"/>
              <w:autoSpaceDN w:val="0"/>
              <w:adjustRightInd w:val="0"/>
              <w:ind w:firstLine="19"/>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1. </w:t>
            </w:r>
            <w:r w:rsidR="00864FF0" w:rsidRPr="00AF6D8A">
              <w:rPr>
                <w:rFonts w:ascii="Times New Roman" w:eastAsia="Times New Roman" w:hAnsi="Times New Roman" w:cs="Times New Roman"/>
                <w:spacing w:val="-10"/>
                <w:sz w:val="24"/>
                <w:szCs w:val="24"/>
              </w:rPr>
              <w:t>Наука о рус</w:t>
            </w:r>
            <w:r w:rsidR="00864FF0" w:rsidRPr="00AF6D8A">
              <w:rPr>
                <w:rFonts w:ascii="Times New Roman" w:eastAsia="Times New Roman" w:hAnsi="Times New Roman" w:cs="Times New Roman"/>
                <w:spacing w:val="-10"/>
                <w:sz w:val="24"/>
                <w:szCs w:val="24"/>
              </w:rPr>
              <w:softHyphen/>
              <w:t>ском языке, ее основные разделы</w:t>
            </w:r>
          </w:p>
        </w:tc>
        <w:tc>
          <w:tcPr>
            <w:tcW w:w="1206"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разделы лин</w:t>
            </w:r>
            <w:r w:rsidRPr="00AF6D8A">
              <w:rPr>
                <w:rFonts w:ascii="Times New Roman" w:eastAsia="Times New Roman" w:hAnsi="Times New Roman" w:cs="Times New Roman"/>
                <w:spacing w:val="-10"/>
                <w:sz w:val="24"/>
                <w:szCs w:val="24"/>
              </w:rPr>
              <w:softHyphen/>
              <w:t>гвистики, основные разделы языка и речи</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tc>
        <w:tc>
          <w:tcPr>
            <w:tcW w:w="3722"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         </w:t>
            </w:r>
            <w:r w:rsidR="00A02016">
              <w:rPr>
                <w:rFonts w:ascii="Times New Roman" w:eastAsia="Times New Roman" w:hAnsi="Times New Roman" w:cs="Times New Roman"/>
                <w:spacing w:val="-10"/>
                <w:sz w:val="24"/>
                <w:szCs w:val="24"/>
              </w:rPr>
              <w:t xml:space="preserve">2. </w:t>
            </w:r>
            <w:r w:rsidRPr="00AF6D8A">
              <w:rPr>
                <w:rFonts w:ascii="Times New Roman" w:eastAsia="Times New Roman" w:hAnsi="Times New Roman" w:cs="Times New Roman"/>
                <w:spacing w:val="-10"/>
                <w:sz w:val="24"/>
                <w:szCs w:val="24"/>
              </w:rPr>
              <w:t>Язык и чело</w:t>
            </w:r>
            <w:r w:rsidRPr="00AF6D8A">
              <w:rPr>
                <w:rFonts w:ascii="Times New Roman" w:eastAsia="Times New Roman" w:hAnsi="Times New Roman" w:cs="Times New Roman"/>
                <w:spacing w:val="-10"/>
                <w:sz w:val="24"/>
                <w:szCs w:val="24"/>
              </w:rPr>
              <w:softHyphen/>
              <w:t>век. Общение устное</w:t>
            </w:r>
          </w:p>
          <w:p w:rsidR="00864FF0" w:rsidRPr="00AF6D8A" w:rsidRDefault="00864FF0" w:rsidP="00AF6D8A">
            <w:pPr>
              <w:autoSpaceDE w:val="0"/>
              <w:autoSpaceDN w:val="0"/>
              <w:adjustRightInd w:val="0"/>
              <w:ind w:left="280"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          и письменное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B40B59" w:rsidRPr="00AF6D8A" w:rsidRDefault="00B40B59" w:rsidP="00AF6D8A">
            <w:pPr>
              <w:jc w:val="both"/>
              <w:rPr>
                <w:rFonts w:ascii="Times New Roman" w:eastAsia="Times New Roman" w:hAnsi="Times New Roman" w:cs="Times New Roman"/>
                <w:sz w:val="24"/>
                <w:szCs w:val="24"/>
              </w:rPr>
            </w:pP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Знать, чем отличается устная речь </w:t>
            </w:r>
            <w:proofErr w:type="gramStart"/>
            <w:r w:rsidRPr="00AF6D8A">
              <w:rPr>
                <w:rFonts w:ascii="Times New Roman" w:eastAsia="Times New Roman" w:hAnsi="Times New Roman" w:cs="Times New Roman"/>
                <w:spacing w:val="-10"/>
                <w:sz w:val="24"/>
                <w:szCs w:val="24"/>
              </w:rPr>
              <w:t>от</w:t>
            </w:r>
            <w:proofErr w:type="gramEnd"/>
            <w:r w:rsidRPr="00AF6D8A">
              <w:rPr>
                <w:rFonts w:ascii="Times New Roman" w:eastAsia="Times New Roman" w:hAnsi="Times New Roman" w:cs="Times New Roman"/>
                <w:spacing w:val="-10"/>
                <w:sz w:val="24"/>
                <w:szCs w:val="24"/>
              </w:rPr>
              <w:t xml:space="preserve"> письменной. Уметь адекватно понимать инфор</w:t>
            </w:r>
            <w:r w:rsidRPr="00AF6D8A">
              <w:rPr>
                <w:rFonts w:ascii="Times New Roman" w:eastAsia="Times New Roman" w:hAnsi="Times New Roman" w:cs="Times New Roman"/>
                <w:spacing w:val="-10"/>
                <w:sz w:val="24"/>
                <w:szCs w:val="24"/>
              </w:rPr>
              <w:softHyphen/>
              <w:t>мацию устного и письменного сообщения, осознавать зна</w:t>
            </w:r>
            <w:r w:rsidRPr="00AF6D8A">
              <w:rPr>
                <w:rFonts w:ascii="Times New Roman" w:eastAsia="Times New Roman" w:hAnsi="Times New Roman" w:cs="Times New Roman"/>
                <w:spacing w:val="-10"/>
                <w:sz w:val="24"/>
                <w:szCs w:val="24"/>
              </w:rPr>
              <w:softHyphen/>
              <w:t>чение родного языка в жизни человека и общества, пони</w:t>
            </w:r>
            <w:r w:rsidRPr="00AF6D8A">
              <w:rPr>
                <w:rFonts w:ascii="Times New Roman" w:eastAsia="Times New Roman" w:hAnsi="Times New Roman" w:cs="Times New Roman"/>
                <w:spacing w:val="-10"/>
                <w:sz w:val="24"/>
                <w:szCs w:val="24"/>
              </w:rPr>
              <w:softHyphen/>
              <w:t>мать, что язык - универсаль</w:t>
            </w:r>
            <w:r w:rsidRPr="00AF6D8A">
              <w:rPr>
                <w:rFonts w:ascii="Times New Roman" w:eastAsia="Times New Roman" w:hAnsi="Times New Roman" w:cs="Times New Roman"/>
                <w:spacing w:val="-10"/>
                <w:sz w:val="24"/>
                <w:szCs w:val="24"/>
              </w:rPr>
              <w:softHyphen/>
              <w:t>ное средство общения, сво</w:t>
            </w:r>
            <w:r w:rsidRPr="00AF6D8A">
              <w:rPr>
                <w:rFonts w:ascii="Times New Roman" w:eastAsia="Times New Roman" w:hAnsi="Times New Roman" w:cs="Times New Roman"/>
                <w:spacing w:val="-10"/>
                <w:sz w:val="24"/>
                <w:szCs w:val="24"/>
              </w:rPr>
              <w:softHyphen/>
              <w:t>бодное владение родным языком - признак культуры человека</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39" w:firstLine="3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   Р./р. Стили речи</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3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признаки раз</w:t>
            </w:r>
            <w:r w:rsidRPr="00AF6D8A">
              <w:rPr>
                <w:rFonts w:ascii="Times New Roman" w:eastAsia="Times New Roman" w:hAnsi="Times New Roman" w:cs="Times New Roman"/>
                <w:spacing w:val="-10"/>
                <w:sz w:val="24"/>
                <w:szCs w:val="24"/>
              </w:rPr>
              <w:softHyphen/>
              <w:t>говорного, научного стиля, языка художественной лите</w:t>
            </w:r>
            <w:r w:rsidRPr="00AF6D8A">
              <w:rPr>
                <w:rFonts w:ascii="Times New Roman" w:eastAsia="Times New Roman" w:hAnsi="Times New Roman" w:cs="Times New Roman"/>
                <w:spacing w:val="-10"/>
                <w:sz w:val="24"/>
                <w:szCs w:val="24"/>
              </w:rPr>
              <w:softHyphen/>
              <w:t>ратуры, уметь опознавать стиль, соответствующий си</w:t>
            </w:r>
            <w:r w:rsidRPr="00AF6D8A">
              <w:rPr>
                <w:rFonts w:ascii="Times New Roman" w:eastAsia="Times New Roman" w:hAnsi="Times New Roman" w:cs="Times New Roman"/>
                <w:spacing w:val="-10"/>
                <w:sz w:val="24"/>
                <w:szCs w:val="24"/>
              </w:rPr>
              <w:softHyphen/>
              <w:t>туации общения, теме, целям</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w:t>
            </w:r>
          </w:p>
        </w:tc>
        <w:tc>
          <w:tcPr>
            <w:tcW w:w="3722" w:type="dxa"/>
          </w:tcPr>
          <w:p w:rsidR="00864FF0" w:rsidRPr="00AF6D8A" w:rsidRDefault="00864FF0" w:rsidP="00AF6D8A">
            <w:pPr>
              <w:autoSpaceDE w:val="0"/>
              <w:autoSpaceDN w:val="0"/>
              <w:adjustRightInd w:val="0"/>
              <w:ind w:firstLine="3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Контрольный диктант. Анализ диктанта.</w:t>
            </w:r>
          </w:p>
        </w:tc>
        <w:tc>
          <w:tcPr>
            <w:tcW w:w="1206"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грамотно писать, опре</w:t>
            </w:r>
            <w:r w:rsidRPr="00AF6D8A">
              <w:rPr>
                <w:rFonts w:ascii="Times New Roman" w:eastAsia="Times New Roman" w:hAnsi="Times New Roman" w:cs="Times New Roman"/>
                <w:spacing w:val="-10"/>
                <w:sz w:val="24"/>
                <w:szCs w:val="24"/>
              </w:rPr>
              <w:softHyphen/>
              <w:t>делять изученные части речи, соотносить звук и букву</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Звуки и буквы. Произношение и правописа</w:t>
            </w:r>
            <w:r w:rsidRPr="00AF6D8A">
              <w:rPr>
                <w:rFonts w:ascii="Times New Roman" w:eastAsia="Times New Roman" w:hAnsi="Times New Roman" w:cs="Times New Roman"/>
                <w:spacing w:val="-10"/>
                <w:sz w:val="24"/>
                <w:szCs w:val="24"/>
              </w:rPr>
              <w:softHyphen/>
              <w:t>ние</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в чем заключается раз</w:t>
            </w:r>
            <w:r w:rsidRPr="00AF6D8A">
              <w:rPr>
                <w:rFonts w:ascii="Times New Roman" w:eastAsia="Times New Roman" w:hAnsi="Times New Roman" w:cs="Times New Roman"/>
                <w:spacing w:val="-10"/>
                <w:sz w:val="24"/>
                <w:szCs w:val="24"/>
              </w:rPr>
              <w:softHyphen/>
              <w:t xml:space="preserve">личие между буквой и звуком, что звуки делятся на </w:t>
            </w:r>
            <w:r w:rsidRPr="00AF6D8A">
              <w:rPr>
                <w:rFonts w:ascii="Times New Roman" w:eastAsia="Times New Roman" w:hAnsi="Times New Roman" w:cs="Times New Roman"/>
                <w:spacing w:val="-10"/>
                <w:sz w:val="24"/>
                <w:szCs w:val="24"/>
              </w:rPr>
              <w:lastRenderedPageBreak/>
              <w:t>гласные-согласные, гласные бывают ударные и безударные, обра</w:t>
            </w:r>
            <w:r w:rsidRPr="00AF6D8A">
              <w:rPr>
                <w:rFonts w:ascii="Times New Roman" w:eastAsia="Times New Roman" w:hAnsi="Times New Roman" w:cs="Times New Roman"/>
                <w:spacing w:val="-10"/>
                <w:sz w:val="24"/>
                <w:szCs w:val="24"/>
              </w:rPr>
              <w:softHyphen/>
              <w:t>зуют слоги, согласные делят</w:t>
            </w:r>
            <w:r w:rsidRPr="00AF6D8A">
              <w:rPr>
                <w:rFonts w:ascii="Times New Roman" w:eastAsia="Times New Roman" w:hAnsi="Times New Roman" w:cs="Times New Roman"/>
                <w:spacing w:val="-10"/>
                <w:sz w:val="24"/>
                <w:szCs w:val="24"/>
              </w:rPr>
              <w:softHyphen/>
              <w:t xml:space="preserve">ся на парные - непарные, глухие - звонкие, мягкие </w:t>
            </w:r>
            <w:proofErr w:type="gramStart"/>
            <w:r w:rsidRPr="00AF6D8A">
              <w:rPr>
                <w:rFonts w:ascii="Times New Roman" w:eastAsia="Times New Roman" w:hAnsi="Times New Roman" w:cs="Times New Roman"/>
                <w:spacing w:val="-10"/>
                <w:sz w:val="24"/>
                <w:szCs w:val="24"/>
              </w:rPr>
              <w:t>-т</w:t>
            </w:r>
            <w:proofErr w:type="gramEnd"/>
            <w:r w:rsidRPr="00AF6D8A">
              <w:rPr>
                <w:rFonts w:ascii="Times New Roman" w:eastAsia="Times New Roman" w:hAnsi="Times New Roman" w:cs="Times New Roman"/>
                <w:spacing w:val="-10"/>
                <w:sz w:val="24"/>
                <w:szCs w:val="24"/>
              </w:rPr>
              <w:t>вердые; уметь различать буквенный и звуковой состав слова, делить слова на слоги для переноса, выделять на слух звуки и называть их</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Орфограмма</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орфограмма, опознавательные признаки орфограмм, уметь находить орфограммы в разных морфе</w:t>
            </w:r>
            <w:r w:rsidRPr="00AF6D8A">
              <w:rPr>
                <w:rFonts w:ascii="Times New Roman" w:eastAsia="Times New Roman" w:hAnsi="Times New Roman" w:cs="Times New Roman"/>
                <w:spacing w:val="-10"/>
                <w:sz w:val="24"/>
                <w:szCs w:val="24"/>
              </w:rPr>
              <w:softHyphen/>
              <w:t>мах, дифференцировать их</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29" w:hanging="29"/>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Правописание проверяемых безударных гласных в </w:t>
            </w:r>
            <w:proofErr w:type="gramStart"/>
            <w:r w:rsidRPr="00AF6D8A">
              <w:rPr>
                <w:rFonts w:ascii="Times New Roman" w:eastAsia="Times New Roman" w:hAnsi="Times New Roman" w:cs="Times New Roman"/>
                <w:spacing w:val="-10"/>
                <w:sz w:val="24"/>
                <w:szCs w:val="24"/>
              </w:rPr>
              <w:t>корне слова</w:t>
            </w:r>
            <w:proofErr w:type="gramEnd"/>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left="29" w:hanging="2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Знать определение </w:t>
            </w:r>
            <w:proofErr w:type="spellStart"/>
            <w:proofErr w:type="gramStart"/>
            <w:r w:rsidRPr="00AF6D8A">
              <w:rPr>
                <w:rFonts w:ascii="Times New Roman" w:eastAsia="Times New Roman" w:hAnsi="Times New Roman" w:cs="Times New Roman"/>
                <w:spacing w:val="-10"/>
                <w:sz w:val="24"/>
                <w:szCs w:val="24"/>
              </w:rPr>
              <w:t>одноко-ренных</w:t>
            </w:r>
            <w:proofErr w:type="spellEnd"/>
            <w:proofErr w:type="gramEnd"/>
            <w:r w:rsidRPr="00AF6D8A">
              <w:rPr>
                <w:rFonts w:ascii="Times New Roman" w:eastAsia="Times New Roman" w:hAnsi="Times New Roman" w:cs="Times New Roman"/>
                <w:spacing w:val="-10"/>
                <w:sz w:val="24"/>
                <w:szCs w:val="24"/>
              </w:rPr>
              <w:t xml:space="preserve"> слов. Уметь подбирать провероч</w:t>
            </w:r>
            <w:r w:rsidRPr="00AF6D8A">
              <w:rPr>
                <w:rFonts w:ascii="Times New Roman" w:eastAsia="Times New Roman" w:hAnsi="Times New Roman" w:cs="Times New Roman"/>
                <w:spacing w:val="-10"/>
                <w:sz w:val="24"/>
                <w:szCs w:val="24"/>
              </w:rPr>
              <w:softHyphen/>
              <w:t>ное слово, определять уда</w:t>
            </w:r>
            <w:r w:rsidRPr="00AF6D8A">
              <w:rPr>
                <w:rFonts w:ascii="Times New Roman" w:eastAsia="Times New Roman" w:hAnsi="Times New Roman" w:cs="Times New Roman"/>
                <w:spacing w:val="-10"/>
                <w:sz w:val="24"/>
                <w:szCs w:val="24"/>
              </w:rPr>
              <w:softHyphen/>
              <w:t>рение в слове, называть ударные и безударные глас</w:t>
            </w:r>
            <w:r w:rsidRPr="00AF6D8A">
              <w:rPr>
                <w:rFonts w:ascii="Times New Roman" w:eastAsia="Times New Roman" w:hAnsi="Times New Roman" w:cs="Times New Roman"/>
                <w:spacing w:val="-10"/>
                <w:sz w:val="24"/>
                <w:szCs w:val="24"/>
              </w:rPr>
              <w:softHyphen/>
              <w:t>ные</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422"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Правописание проверяемых согласных в </w:t>
            </w:r>
            <w:proofErr w:type="gramStart"/>
            <w:r w:rsidRPr="00AF6D8A">
              <w:rPr>
                <w:rFonts w:ascii="Times New Roman" w:eastAsia="Times New Roman" w:hAnsi="Times New Roman" w:cs="Times New Roman"/>
                <w:spacing w:val="-10"/>
                <w:sz w:val="24"/>
                <w:szCs w:val="24"/>
              </w:rPr>
              <w:t>корне слова</w:t>
            </w:r>
            <w:proofErr w:type="gramEnd"/>
          </w:p>
        </w:tc>
        <w:tc>
          <w:tcPr>
            <w:tcW w:w="1206"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сильные и слабые пози</w:t>
            </w:r>
            <w:r w:rsidRPr="00AF6D8A">
              <w:rPr>
                <w:rFonts w:ascii="Times New Roman" w:eastAsia="Times New Roman" w:hAnsi="Times New Roman" w:cs="Times New Roman"/>
                <w:spacing w:val="-10"/>
                <w:sz w:val="24"/>
                <w:szCs w:val="24"/>
              </w:rPr>
              <w:softHyphen/>
              <w:t>ции согласных.</w:t>
            </w:r>
          </w:p>
          <w:p w:rsidR="00864FF0" w:rsidRPr="00AF6D8A" w:rsidRDefault="00864FF0" w:rsidP="00AF6D8A">
            <w:pPr>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проверять согласные, находящиеся в слабой позиции</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Правописание непроизноси</w:t>
            </w:r>
            <w:r w:rsidRPr="00AF6D8A">
              <w:rPr>
                <w:rFonts w:ascii="Times New Roman" w:eastAsia="Times New Roman" w:hAnsi="Times New Roman" w:cs="Times New Roman"/>
                <w:spacing w:val="-10"/>
                <w:sz w:val="24"/>
                <w:szCs w:val="24"/>
              </w:rPr>
              <w:softHyphen/>
              <w:t>мых соглас</w:t>
            </w:r>
            <w:r w:rsidRPr="00AF6D8A">
              <w:rPr>
                <w:rFonts w:ascii="Times New Roman" w:eastAsia="Times New Roman" w:hAnsi="Times New Roman" w:cs="Times New Roman"/>
                <w:spacing w:val="-10"/>
                <w:sz w:val="24"/>
                <w:szCs w:val="24"/>
              </w:rPr>
              <w:softHyphen/>
              <w:t xml:space="preserve">ных в </w:t>
            </w:r>
            <w:proofErr w:type="gramStart"/>
            <w:r w:rsidRPr="00AF6D8A">
              <w:rPr>
                <w:rFonts w:ascii="Times New Roman" w:eastAsia="Times New Roman" w:hAnsi="Times New Roman" w:cs="Times New Roman"/>
                <w:spacing w:val="-10"/>
                <w:sz w:val="24"/>
                <w:szCs w:val="24"/>
              </w:rPr>
              <w:t>корне слова</w:t>
            </w:r>
            <w:proofErr w:type="gramEnd"/>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ab/>
              <w:t>1</w:t>
            </w:r>
          </w:p>
        </w:tc>
        <w:tc>
          <w:tcPr>
            <w:tcW w:w="4357" w:type="dxa"/>
          </w:tcPr>
          <w:p w:rsidR="00864FF0" w:rsidRPr="00AF6D8A" w:rsidRDefault="00864FF0" w:rsidP="00AF6D8A">
            <w:pPr>
              <w:autoSpaceDE w:val="0"/>
              <w:autoSpaceDN w:val="0"/>
              <w:adjustRightInd w:val="0"/>
              <w:ind w:left="24" w:hanging="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безошибочно писать</w:t>
            </w:r>
            <w:r w:rsidR="00B40B59" w:rsidRPr="00AF6D8A">
              <w:rPr>
                <w:rFonts w:ascii="Times New Roman" w:eastAsia="Times New Roman" w:hAnsi="Times New Roman" w:cs="Times New Roman"/>
                <w:spacing w:val="-10"/>
                <w:sz w:val="24"/>
                <w:szCs w:val="24"/>
              </w:rPr>
              <w:t xml:space="preserve"> слова, про</w:t>
            </w:r>
            <w:r w:rsidRPr="00AF6D8A">
              <w:rPr>
                <w:rFonts w:ascii="Times New Roman" w:eastAsia="Times New Roman" w:hAnsi="Times New Roman" w:cs="Times New Roman"/>
                <w:spacing w:val="-10"/>
                <w:sz w:val="24"/>
                <w:szCs w:val="24"/>
              </w:rPr>
              <w:t>верять</w:t>
            </w:r>
            <w:r w:rsidR="00B40B59" w:rsidRPr="00AF6D8A">
              <w:rPr>
                <w:rFonts w:ascii="Times New Roman" w:eastAsia="Times New Roman" w:hAnsi="Times New Roman" w:cs="Times New Roman"/>
                <w:spacing w:val="-10"/>
                <w:sz w:val="24"/>
                <w:szCs w:val="24"/>
              </w:rPr>
              <w:t xml:space="preserve"> </w:t>
            </w:r>
            <w:proofErr w:type="gramStart"/>
            <w:r w:rsidRPr="00AF6D8A">
              <w:rPr>
                <w:rFonts w:ascii="Times New Roman" w:eastAsia="Times New Roman" w:hAnsi="Times New Roman" w:cs="Times New Roman"/>
                <w:spacing w:val="-10"/>
                <w:sz w:val="24"/>
                <w:szCs w:val="24"/>
              </w:rPr>
              <w:t>написанное</w:t>
            </w:r>
            <w:proofErr w:type="gramEnd"/>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0</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29"/>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i/>
                <w:iCs/>
                <w:sz w:val="24"/>
                <w:szCs w:val="24"/>
              </w:rPr>
              <w:t xml:space="preserve">и, у, а </w:t>
            </w:r>
            <w:r w:rsidRPr="00AF6D8A">
              <w:rPr>
                <w:rFonts w:ascii="Times New Roman" w:eastAsia="Times New Roman" w:hAnsi="Times New Roman" w:cs="Times New Roman"/>
                <w:spacing w:val="-10"/>
                <w:sz w:val="24"/>
                <w:szCs w:val="24"/>
              </w:rPr>
              <w:t>после шипя</w:t>
            </w:r>
            <w:r w:rsidRPr="00AF6D8A">
              <w:rPr>
                <w:rFonts w:ascii="Times New Roman" w:eastAsia="Times New Roman" w:hAnsi="Times New Roman" w:cs="Times New Roman"/>
                <w:spacing w:val="-10"/>
                <w:sz w:val="24"/>
                <w:szCs w:val="24"/>
              </w:rPr>
              <w:softHyphen/>
              <w:t>щих</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ab/>
              <w:t>1</w:t>
            </w:r>
          </w:p>
        </w:tc>
        <w:tc>
          <w:tcPr>
            <w:tcW w:w="4357"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Уметь безошибочно писать слова, проверять </w:t>
            </w:r>
            <w:proofErr w:type="gramStart"/>
            <w:r w:rsidRPr="00AF6D8A">
              <w:rPr>
                <w:rFonts w:ascii="Times New Roman" w:eastAsia="Times New Roman" w:hAnsi="Times New Roman" w:cs="Times New Roman"/>
                <w:spacing w:val="-10"/>
                <w:sz w:val="24"/>
                <w:szCs w:val="24"/>
              </w:rPr>
              <w:t>написанное</w:t>
            </w:r>
            <w:proofErr w:type="gramEnd"/>
            <w:r w:rsidRPr="00AF6D8A">
              <w:rPr>
                <w:rFonts w:ascii="Times New Roman" w:eastAsia="Times New Roman" w:hAnsi="Times New Roman" w:cs="Times New Roman"/>
                <w:spacing w:val="-10"/>
                <w:sz w:val="24"/>
                <w:szCs w:val="24"/>
              </w:rPr>
              <w:t>, опознавая признаки орфо</w:t>
            </w:r>
            <w:r w:rsidRPr="00AF6D8A">
              <w:rPr>
                <w:rFonts w:ascii="Times New Roman" w:eastAsia="Times New Roman" w:hAnsi="Times New Roman" w:cs="Times New Roman"/>
                <w:spacing w:val="-10"/>
                <w:sz w:val="24"/>
                <w:szCs w:val="24"/>
              </w:rPr>
              <w:softHyphen/>
              <w:t>граммы</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1</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14"/>
              <w:jc w:val="center"/>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Разделитель</w:t>
            </w:r>
            <w:r w:rsidRPr="00AF6D8A">
              <w:rPr>
                <w:rFonts w:ascii="Times New Roman" w:eastAsia="Times New Roman" w:hAnsi="Times New Roman" w:cs="Times New Roman"/>
                <w:spacing w:val="-10"/>
                <w:sz w:val="24"/>
                <w:szCs w:val="24"/>
              </w:rPr>
              <w:softHyphen/>
              <w:t xml:space="preserve">ные </w:t>
            </w:r>
            <w:r w:rsidRPr="00AF6D8A">
              <w:rPr>
                <w:rFonts w:ascii="Times New Roman" w:eastAsia="Times New Roman" w:hAnsi="Times New Roman" w:cs="Times New Roman"/>
                <w:b/>
                <w:bCs/>
                <w:spacing w:val="-20"/>
                <w:sz w:val="24"/>
                <w:szCs w:val="24"/>
              </w:rPr>
              <w:t xml:space="preserve">ъ </w:t>
            </w:r>
            <w:r w:rsidRPr="00AF6D8A">
              <w:rPr>
                <w:rFonts w:ascii="Times New Roman" w:eastAsia="Times New Roman" w:hAnsi="Times New Roman" w:cs="Times New Roman"/>
                <w:spacing w:val="-10"/>
                <w:sz w:val="24"/>
                <w:szCs w:val="24"/>
              </w:rPr>
              <w:t xml:space="preserve">и </w:t>
            </w:r>
            <w:r w:rsidRPr="00AF6D8A">
              <w:rPr>
                <w:rFonts w:ascii="Times New Roman" w:eastAsia="Times New Roman" w:hAnsi="Times New Roman" w:cs="Times New Roman"/>
                <w:b/>
                <w:bCs/>
                <w:spacing w:val="-20"/>
                <w:sz w:val="24"/>
                <w:szCs w:val="24"/>
              </w:rPr>
              <w:t>ь</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опознавать признаки орфограммы, безошибочно писать слова, объяснять при</w:t>
            </w:r>
            <w:r w:rsidRPr="00AF6D8A">
              <w:rPr>
                <w:rFonts w:ascii="Times New Roman" w:eastAsia="Times New Roman" w:hAnsi="Times New Roman" w:cs="Times New Roman"/>
                <w:spacing w:val="-10"/>
                <w:sz w:val="24"/>
                <w:szCs w:val="24"/>
              </w:rPr>
              <w:softHyphen/>
              <w:t>чину количественного несо</w:t>
            </w:r>
            <w:r w:rsidRPr="00AF6D8A">
              <w:rPr>
                <w:rFonts w:ascii="Times New Roman" w:eastAsia="Times New Roman" w:hAnsi="Times New Roman" w:cs="Times New Roman"/>
                <w:spacing w:val="-10"/>
                <w:sz w:val="24"/>
                <w:szCs w:val="24"/>
              </w:rPr>
              <w:softHyphen/>
              <w:t>ответствия букв и звуков в словах с Ъ, Ь, определять функцию Ь для смягчения предшествующей согласной</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2</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Текст</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признаки тек</w:t>
            </w:r>
            <w:r w:rsidRPr="00AF6D8A">
              <w:rPr>
                <w:rFonts w:ascii="Times New Roman" w:eastAsia="Times New Roman" w:hAnsi="Times New Roman" w:cs="Times New Roman"/>
                <w:spacing w:val="-10"/>
                <w:sz w:val="24"/>
                <w:szCs w:val="24"/>
              </w:rPr>
              <w:softHyphen/>
              <w:t>ста, уметь отличать текст от предложений на тему, уметь строить текст</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3</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Обучаю</w:t>
            </w:r>
            <w:r w:rsidRPr="00AF6D8A">
              <w:rPr>
                <w:rFonts w:ascii="Times New Roman" w:eastAsia="Times New Roman" w:hAnsi="Times New Roman" w:cs="Times New Roman"/>
                <w:spacing w:val="-10"/>
                <w:sz w:val="24"/>
                <w:szCs w:val="24"/>
              </w:rPr>
              <w:softHyphen/>
              <w:t>щее изложе</w:t>
            </w:r>
            <w:r w:rsidRPr="00AF6D8A">
              <w:rPr>
                <w:rFonts w:ascii="Times New Roman" w:eastAsia="Times New Roman" w:hAnsi="Times New Roman" w:cs="Times New Roman"/>
                <w:spacing w:val="-10"/>
                <w:sz w:val="24"/>
                <w:szCs w:val="24"/>
              </w:rPr>
              <w:softHyphen/>
              <w:t>ние (на осно</w:t>
            </w:r>
            <w:r w:rsidRPr="00AF6D8A">
              <w:rPr>
                <w:rFonts w:ascii="Times New Roman" w:eastAsia="Times New Roman" w:hAnsi="Times New Roman" w:cs="Times New Roman"/>
                <w:spacing w:val="-10"/>
                <w:sz w:val="24"/>
                <w:szCs w:val="24"/>
              </w:rPr>
              <w:softHyphen/>
              <w:t>ве упр. 66)</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B40B59" w:rsidRPr="00AF6D8A" w:rsidRDefault="00B40B59" w:rsidP="00AF6D8A">
            <w:pPr>
              <w:jc w:val="both"/>
              <w:rPr>
                <w:rFonts w:ascii="Times New Roman" w:eastAsia="Times New Roman" w:hAnsi="Times New Roman" w:cs="Times New Roman"/>
                <w:sz w:val="24"/>
                <w:szCs w:val="24"/>
              </w:rPr>
            </w:pP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передавать содержа</w:t>
            </w:r>
            <w:r w:rsidRPr="00AF6D8A">
              <w:rPr>
                <w:rFonts w:ascii="Times New Roman" w:eastAsia="Times New Roman" w:hAnsi="Times New Roman" w:cs="Times New Roman"/>
                <w:spacing w:val="-10"/>
                <w:sz w:val="24"/>
                <w:szCs w:val="24"/>
              </w:rPr>
              <w:softHyphen/>
              <w:t>ние текста от третьего лица, выделять в тексте главную, второстепенную информа</w:t>
            </w:r>
            <w:r w:rsidRPr="00AF6D8A">
              <w:rPr>
                <w:rFonts w:ascii="Times New Roman" w:eastAsia="Times New Roman" w:hAnsi="Times New Roman" w:cs="Times New Roman"/>
                <w:spacing w:val="-10"/>
                <w:sz w:val="24"/>
                <w:szCs w:val="24"/>
              </w:rPr>
              <w:softHyphen/>
              <w:t>цию, отвечать на вопросы по содержанию, владеть изу</w:t>
            </w:r>
            <w:r w:rsidRPr="00AF6D8A">
              <w:rPr>
                <w:rFonts w:ascii="Times New Roman" w:eastAsia="Times New Roman" w:hAnsi="Times New Roman" w:cs="Times New Roman"/>
                <w:spacing w:val="-10"/>
                <w:sz w:val="24"/>
                <w:szCs w:val="24"/>
              </w:rPr>
              <w:softHyphen/>
              <w:t>чающим видом чтения</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4</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131"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Части речи</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определения частей речи, последовательность распознавания частей речи, уметь различать части речи по вопросу, значению, мор</w:t>
            </w:r>
            <w:r w:rsidRPr="00AF6D8A">
              <w:rPr>
                <w:rFonts w:ascii="Times New Roman" w:eastAsia="Times New Roman" w:hAnsi="Times New Roman" w:cs="Times New Roman"/>
                <w:spacing w:val="-10"/>
                <w:sz w:val="24"/>
                <w:szCs w:val="24"/>
              </w:rPr>
              <w:softHyphen/>
              <w:t>фологическим признакам, приводить свои примеры</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5</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Глагол</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находить глагол в предложении, определять его время, лицо и число, исполь</w:t>
            </w:r>
            <w:r w:rsidRPr="00AF6D8A">
              <w:rPr>
                <w:rFonts w:ascii="Times New Roman" w:eastAsia="Times New Roman" w:hAnsi="Times New Roman" w:cs="Times New Roman"/>
                <w:spacing w:val="-10"/>
                <w:sz w:val="24"/>
                <w:szCs w:val="24"/>
              </w:rPr>
              <w:softHyphen/>
              <w:t>зовать глаголы в речи, пра</w:t>
            </w:r>
            <w:r w:rsidRPr="00AF6D8A">
              <w:rPr>
                <w:rFonts w:ascii="Times New Roman" w:eastAsia="Times New Roman" w:hAnsi="Times New Roman" w:cs="Times New Roman"/>
                <w:spacing w:val="-10"/>
                <w:sz w:val="24"/>
                <w:szCs w:val="24"/>
              </w:rPr>
              <w:softHyphen/>
              <w:t>вильно писать гласные в лич</w:t>
            </w:r>
            <w:r w:rsidRPr="00AF6D8A">
              <w:rPr>
                <w:rFonts w:ascii="Times New Roman" w:eastAsia="Times New Roman" w:hAnsi="Times New Roman" w:cs="Times New Roman"/>
                <w:spacing w:val="-10"/>
                <w:sz w:val="24"/>
                <w:szCs w:val="24"/>
              </w:rPr>
              <w:softHyphen/>
              <w:t xml:space="preserve">ных окончаниях глаголов, </w:t>
            </w:r>
            <w:r w:rsidRPr="00AF6D8A">
              <w:rPr>
                <w:rFonts w:ascii="Times New Roman" w:eastAsia="Times New Roman" w:hAnsi="Times New Roman" w:cs="Times New Roman"/>
                <w:b/>
                <w:bCs/>
                <w:spacing w:val="-20"/>
                <w:sz w:val="24"/>
                <w:szCs w:val="24"/>
              </w:rPr>
              <w:t xml:space="preserve">Ь </w:t>
            </w:r>
            <w:r w:rsidRPr="00AF6D8A">
              <w:rPr>
                <w:rFonts w:ascii="Times New Roman" w:eastAsia="Times New Roman" w:hAnsi="Times New Roman" w:cs="Times New Roman"/>
                <w:spacing w:val="-10"/>
                <w:sz w:val="24"/>
                <w:szCs w:val="24"/>
              </w:rPr>
              <w:t>в глаголах 2 лица</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76A44" w:rsidRPr="00AF6D8A">
              <w:rPr>
                <w:rFonts w:ascii="Times New Roman" w:eastAsia="Times New Roman" w:hAnsi="Times New Roman" w:cs="Times New Roman"/>
                <w:spacing w:val="-10"/>
                <w:sz w:val="24"/>
                <w:szCs w:val="24"/>
              </w:rPr>
              <w:t>6</w:t>
            </w:r>
          </w:p>
        </w:tc>
        <w:tc>
          <w:tcPr>
            <w:tcW w:w="3722" w:type="dxa"/>
          </w:tcPr>
          <w:p w:rsidR="00864FF0" w:rsidRPr="00AF6D8A" w:rsidRDefault="00864FF0" w:rsidP="00934CD9">
            <w:pPr>
              <w:autoSpaceDE w:val="0"/>
              <w:autoSpaceDN w:val="0"/>
              <w:adjustRightInd w:val="0"/>
              <w:ind w:firstLine="5"/>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b/>
                <w:bCs/>
                <w:i/>
                <w:iCs/>
                <w:sz w:val="24"/>
                <w:szCs w:val="24"/>
              </w:rPr>
              <w:t>-</w:t>
            </w:r>
            <w:proofErr w:type="spellStart"/>
            <w:r w:rsidRPr="00AF6D8A">
              <w:rPr>
                <w:rFonts w:ascii="Times New Roman" w:eastAsia="Times New Roman" w:hAnsi="Times New Roman" w:cs="Times New Roman"/>
                <w:b/>
                <w:bCs/>
                <w:i/>
                <w:iCs/>
                <w:sz w:val="24"/>
                <w:szCs w:val="24"/>
              </w:rPr>
              <w:t>тся</w:t>
            </w:r>
            <w:r w:rsidRPr="00AF6D8A">
              <w:rPr>
                <w:rFonts w:ascii="Times New Roman" w:eastAsia="Times New Roman" w:hAnsi="Times New Roman" w:cs="Times New Roman"/>
                <w:spacing w:val="-10"/>
                <w:sz w:val="24"/>
                <w:szCs w:val="24"/>
              </w:rPr>
              <w:t>и</w:t>
            </w:r>
            <w:proofErr w:type="spellEnd"/>
            <w:r w:rsidRPr="00AF6D8A">
              <w:rPr>
                <w:rFonts w:ascii="Times New Roman" w:eastAsia="Times New Roman" w:hAnsi="Times New Roman" w:cs="Times New Roman"/>
                <w:spacing w:val="-10"/>
                <w:sz w:val="24"/>
                <w:szCs w:val="24"/>
              </w:rPr>
              <w:t xml:space="preserve"> </w:t>
            </w:r>
            <w:proofErr w:type="gramStart"/>
            <w:r w:rsidRPr="00AF6D8A">
              <w:rPr>
                <w:rFonts w:ascii="Times New Roman" w:eastAsia="Times New Roman" w:hAnsi="Times New Roman" w:cs="Times New Roman"/>
                <w:b/>
                <w:bCs/>
                <w:i/>
                <w:iCs/>
                <w:sz w:val="24"/>
                <w:szCs w:val="24"/>
              </w:rPr>
              <w:t>-</w:t>
            </w:r>
            <w:proofErr w:type="spellStart"/>
            <w:r w:rsidRPr="00AF6D8A">
              <w:rPr>
                <w:rFonts w:ascii="Times New Roman" w:eastAsia="Times New Roman" w:hAnsi="Times New Roman" w:cs="Times New Roman"/>
                <w:b/>
                <w:bCs/>
                <w:i/>
                <w:iCs/>
                <w:sz w:val="24"/>
                <w:szCs w:val="24"/>
              </w:rPr>
              <w:t>т</w:t>
            </w:r>
            <w:proofErr w:type="gramEnd"/>
            <w:r w:rsidRPr="00AF6D8A">
              <w:rPr>
                <w:rFonts w:ascii="Times New Roman" w:eastAsia="Times New Roman" w:hAnsi="Times New Roman" w:cs="Times New Roman"/>
                <w:b/>
                <w:bCs/>
                <w:i/>
                <w:iCs/>
                <w:sz w:val="24"/>
                <w:szCs w:val="24"/>
              </w:rPr>
              <w:t>ься</w:t>
            </w:r>
            <w:r w:rsidRPr="00AF6D8A">
              <w:rPr>
                <w:rFonts w:ascii="Times New Roman" w:eastAsia="Times New Roman" w:hAnsi="Times New Roman" w:cs="Times New Roman"/>
                <w:spacing w:val="-10"/>
                <w:sz w:val="24"/>
                <w:szCs w:val="24"/>
              </w:rPr>
              <w:t>в</w:t>
            </w:r>
            <w:proofErr w:type="spellEnd"/>
            <w:r w:rsidRPr="00AF6D8A">
              <w:rPr>
                <w:rFonts w:ascii="Times New Roman" w:eastAsia="Times New Roman" w:hAnsi="Times New Roman" w:cs="Times New Roman"/>
                <w:spacing w:val="-10"/>
                <w:sz w:val="24"/>
                <w:szCs w:val="24"/>
              </w:rPr>
              <w:t xml:space="preserve"> гла</w:t>
            </w:r>
            <w:r w:rsidRPr="00AF6D8A">
              <w:rPr>
                <w:rFonts w:ascii="Times New Roman" w:eastAsia="Times New Roman" w:hAnsi="Times New Roman" w:cs="Times New Roman"/>
                <w:spacing w:val="-10"/>
                <w:sz w:val="24"/>
                <w:szCs w:val="24"/>
              </w:rPr>
              <w:softHyphen/>
              <w:t>голах</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правильно ставить во</w:t>
            </w:r>
            <w:r w:rsidRPr="00AF6D8A">
              <w:rPr>
                <w:rFonts w:ascii="Times New Roman" w:eastAsia="Times New Roman" w:hAnsi="Times New Roman" w:cs="Times New Roman"/>
                <w:spacing w:val="-10"/>
                <w:sz w:val="24"/>
                <w:szCs w:val="24"/>
              </w:rPr>
              <w:softHyphen/>
              <w:t xml:space="preserve">просы к глаголу на </w:t>
            </w:r>
            <w:proofErr w:type="gramStart"/>
            <w:r w:rsidRPr="00AF6D8A">
              <w:rPr>
                <w:rFonts w:ascii="Times New Roman" w:eastAsia="Times New Roman" w:hAnsi="Times New Roman" w:cs="Times New Roman"/>
                <w:b/>
                <w:bCs/>
                <w:spacing w:val="-20"/>
                <w:sz w:val="24"/>
                <w:szCs w:val="24"/>
              </w:rPr>
              <w:t>-</w:t>
            </w:r>
            <w:proofErr w:type="spellStart"/>
            <w:r w:rsidRPr="00AF6D8A">
              <w:rPr>
                <w:rFonts w:ascii="Times New Roman" w:eastAsia="Times New Roman" w:hAnsi="Times New Roman" w:cs="Times New Roman"/>
                <w:b/>
                <w:bCs/>
                <w:spacing w:val="-20"/>
                <w:sz w:val="24"/>
                <w:szCs w:val="24"/>
              </w:rPr>
              <w:t>т</w:t>
            </w:r>
            <w:proofErr w:type="gramEnd"/>
            <w:r w:rsidRPr="00AF6D8A">
              <w:rPr>
                <w:rFonts w:ascii="Times New Roman" w:eastAsia="Times New Roman" w:hAnsi="Times New Roman" w:cs="Times New Roman"/>
                <w:b/>
                <w:bCs/>
                <w:spacing w:val="-20"/>
                <w:sz w:val="24"/>
                <w:szCs w:val="24"/>
              </w:rPr>
              <w:t>ся</w:t>
            </w:r>
            <w:proofErr w:type="spellEnd"/>
            <w:r w:rsidRPr="00AF6D8A">
              <w:rPr>
                <w:rFonts w:ascii="Times New Roman" w:eastAsia="Times New Roman" w:hAnsi="Times New Roman" w:cs="Times New Roman"/>
                <w:b/>
                <w:bCs/>
                <w:spacing w:val="-20"/>
                <w:sz w:val="24"/>
                <w:szCs w:val="24"/>
              </w:rPr>
              <w:t xml:space="preserve">, </w:t>
            </w:r>
            <w:r w:rsidRPr="00AF6D8A">
              <w:rPr>
                <w:rFonts w:ascii="Times New Roman" w:eastAsia="Times New Roman" w:hAnsi="Times New Roman" w:cs="Times New Roman"/>
                <w:spacing w:val="-10"/>
                <w:sz w:val="24"/>
                <w:szCs w:val="24"/>
              </w:rPr>
              <w:t>по</w:t>
            </w:r>
            <w:r w:rsidRPr="00AF6D8A">
              <w:rPr>
                <w:rFonts w:ascii="Times New Roman" w:eastAsia="Times New Roman" w:hAnsi="Times New Roman" w:cs="Times New Roman"/>
                <w:spacing w:val="-10"/>
                <w:sz w:val="24"/>
                <w:szCs w:val="24"/>
              </w:rPr>
              <w:softHyphen/>
              <w:t>нимать, от какого условия за</w:t>
            </w:r>
            <w:r w:rsidRPr="00AF6D8A">
              <w:rPr>
                <w:rFonts w:ascii="Times New Roman" w:eastAsia="Times New Roman" w:hAnsi="Times New Roman" w:cs="Times New Roman"/>
                <w:spacing w:val="-10"/>
                <w:sz w:val="24"/>
                <w:szCs w:val="24"/>
              </w:rPr>
              <w:softHyphen/>
              <w:t xml:space="preserve">висит выбор </w:t>
            </w:r>
            <w:r w:rsidRPr="00AF6D8A">
              <w:rPr>
                <w:rFonts w:ascii="Times New Roman" w:eastAsia="Times New Roman" w:hAnsi="Times New Roman" w:cs="Times New Roman"/>
                <w:b/>
                <w:bCs/>
                <w:spacing w:val="-20"/>
                <w:sz w:val="24"/>
                <w:szCs w:val="24"/>
              </w:rPr>
              <w:t xml:space="preserve">Ь, </w:t>
            </w:r>
            <w:r w:rsidRPr="00AF6D8A">
              <w:rPr>
                <w:rFonts w:ascii="Times New Roman" w:eastAsia="Times New Roman" w:hAnsi="Times New Roman" w:cs="Times New Roman"/>
                <w:spacing w:val="-10"/>
                <w:sz w:val="24"/>
                <w:szCs w:val="24"/>
              </w:rPr>
              <w:t>устно объяс</w:t>
            </w:r>
            <w:r w:rsidRPr="00AF6D8A">
              <w:rPr>
                <w:rFonts w:ascii="Times New Roman" w:eastAsia="Times New Roman" w:hAnsi="Times New Roman" w:cs="Times New Roman"/>
                <w:spacing w:val="-10"/>
                <w:sz w:val="24"/>
                <w:szCs w:val="24"/>
              </w:rPr>
              <w:softHyphen/>
              <w:t>нять выбор написания</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5"/>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w:t>
            </w:r>
            <w:proofErr w:type="gramStart"/>
            <w:r w:rsidRPr="00AF6D8A">
              <w:rPr>
                <w:rFonts w:ascii="Times New Roman" w:eastAsia="Times New Roman" w:hAnsi="Times New Roman" w:cs="Times New Roman"/>
                <w:spacing w:val="-10"/>
                <w:sz w:val="24"/>
                <w:szCs w:val="24"/>
              </w:rPr>
              <w:t>/.</w:t>
            </w:r>
            <w:proofErr w:type="gramEnd"/>
            <w:r w:rsidRPr="00AF6D8A">
              <w:rPr>
                <w:rFonts w:ascii="Times New Roman" w:eastAsia="Times New Roman" w:hAnsi="Times New Roman" w:cs="Times New Roman"/>
                <w:spacing w:val="-10"/>
                <w:sz w:val="24"/>
                <w:szCs w:val="24"/>
              </w:rPr>
              <w:t>р. Тема текста</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понятия: широкая и уз</w:t>
            </w:r>
            <w:r w:rsidRPr="00AF6D8A">
              <w:rPr>
                <w:rFonts w:ascii="Times New Roman" w:eastAsia="Times New Roman" w:hAnsi="Times New Roman" w:cs="Times New Roman"/>
                <w:spacing w:val="-10"/>
                <w:sz w:val="24"/>
                <w:szCs w:val="24"/>
              </w:rPr>
              <w:softHyphen/>
              <w:t>кая тема, уметь соотносить тему и содержание высказы</w:t>
            </w:r>
            <w:r w:rsidRPr="00AF6D8A">
              <w:rPr>
                <w:rFonts w:ascii="Times New Roman" w:eastAsia="Times New Roman" w:hAnsi="Times New Roman" w:cs="Times New Roman"/>
                <w:spacing w:val="-10"/>
                <w:sz w:val="24"/>
                <w:szCs w:val="24"/>
              </w:rPr>
              <w:softHyphen/>
              <w:t>вания, определять границы темы</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4" w:hanging="14"/>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Личные окон</w:t>
            </w:r>
            <w:r w:rsidRPr="00AF6D8A">
              <w:rPr>
                <w:rFonts w:ascii="Times New Roman" w:eastAsia="Times New Roman" w:hAnsi="Times New Roman" w:cs="Times New Roman"/>
                <w:spacing w:val="-10"/>
                <w:sz w:val="24"/>
                <w:szCs w:val="24"/>
              </w:rPr>
              <w:softHyphen/>
              <w:t>чания глаго</w:t>
            </w:r>
            <w:r w:rsidRPr="00AF6D8A">
              <w:rPr>
                <w:rFonts w:ascii="Times New Roman" w:eastAsia="Times New Roman" w:hAnsi="Times New Roman" w:cs="Times New Roman"/>
                <w:spacing w:val="-10"/>
                <w:sz w:val="24"/>
                <w:szCs w:val="24"/>
              </w:rPr>
              <w:softHyphen/>
              <w:t xml:space="preserve">лов. </w:t>
            </w:r>
            <w:r w:rsidRPr="00AF6D8A">
              <w:rPr>
                <w:rFonts w:ascii="Times New Roman" w:eastAsia="Times New Roman" w:hAnsi="Times New Roman" w:cs="Times New Roman"/>
                <w:b/>
                <w:bCs/>
                <w:i/>
                <w:iCs/>
                <w:sz w:val="24"/>
                <w:szCs w:val="24"/>
              </w:rPr>
              <w:t xml:space="preserve">Не </w:t>
            </w:r>
            <w:r w:rsidRPr="00AF6D8A">
              <w:rPr>
                <w:rFonts w:ascii="Times New Roman" w:eastAsia="Times New Roman" w:hAnsi="Times New Roman" w:cs="Times New Roman"/>
                <w:spacing w:val="-10"/>
                <w:sz w:val="24"/>
                <w:szCs w:val="24"/>
              </w:rPr>
              <w:t>с гла</w:t>
            </w:r>
            <w:r w:rsidRPr="00AF6D8A">
              <w:rPr>
                <w:rFonts w:ascii="Times New Roman" w:eastAsia="Times New Roman" w:hAnsi="Times New Roman" w:cs="Times New Roman"/>
                <w:spacing w:val="-10"/>
                <w:sz w:val="24"/>
                <w:szCs w:val="24"/>
              </w:rPr>
              <w:softHyphen/>
              <w:t>голами</w:t>
            </w:r>
          </w:p>
          <w:p w:rsidR="00864FF0" w:rsidRPr="00AF6D8A" w:rsidRDefault="00864FF0" w:rsidP="00934CD9">
            <w:pPr>
              <w:autoSpaceDE w:val="0"/>
              <w:autoSpaceDN w:val="0"/>
              <w:adjustRightInd w:val="0"/>
              <w:jc w:val="center"/>
              <w:rPr>
                <w:rFonts w:ascii="Times New Roman" w:eastAsia="Times New Roman" w:hAnsi="Times New Roman" w:cs="Times New Roman"/>
                <w:sz w:val="24"/>
                <w:szCs w:val="24"/>
              </w:rPr>
            </w:pP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p w:rsidR="00864FF0" w:rsidRPr="00AF6D8A" w:rsidRDefault="00B76A44"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Знать правило написания </w:t>
            </w:r>
            <w:r w:rsidRPr="00AF6D8A">
              <w:rPr>
                <w:rFonts w:ascii="Times New Roman" w:eastAsia="Times New Roman" w:hAnsi="Times New Roman" w:cs="Times New Roman"/>
                <w:b/>
                <w:bCs/>
                <w:i/>
                <w:iCs/>
                <w:sz w:val="24"/>
                <w:szCs w:val="24"/>
              </w:rPr>
              <w:t xml:space="preserve">НЕ </w:t>
            </w:r>
            <w:r w:rsidRPr="00AF6D8A">
              <w:rPr>
                <w:rFonts w:ascii="Times New Roman" w:eastAsia="Times New Roman" w:hAnsi="Times New Roman" w:cs="Times New Roman"/>
                <w:spacing w:val="-10"/>
                <w:sz w:val="24"/>
                <w:szCs w:val="24"/>
              </w:rPr>
              <w:t>с глаголом. Уметь определить написание, спряжение глаго</w:t>
            </w:r>
            <w:r w:rsidRPr="00AF6D8A">
              <w:rPr>
                <w:rFonts w:ascii="Times New Roman" w:eastAsia="Times New Roman" w:hAnsi="Times New Roman" w:cs="Times New Roman"/>
                <w:spacing w:val="-10"/>
                <w:sz w:val="24"/>
                <w:szCs w:val="24"/>
              </w:rPr>
              <w:softHyphen/>
              <w:t>ла и выбрать гласную в лич</w:t>
            </w:r>
            <w:r w:rsidRPr="00AF6D8A">
              <w:rPr>
                <w:rFonts w:ascii="Times New Roman" w:eastAsia="Times New Roman" w:hAnsi="Times New Roman" w:cs="Times New Roman"/>
                <w:spacing w:val="-10"/>
                <w:sz w:val="24"/>
                <w:szCs w:val="24"/>
              </w:rPr>
              <w:softHyphen/>
              <w:t>ных окончаниях</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Имя сущест</w:t>
            </w:r>
            <w:r w:rsidRPr="00AF6D8A">
              <w:rPr>
                <w:rFonts w:ascii="Times New Roman" w:eastAsia="Times New Roman" w:hAnsi="Times New Roman" w:cs="Times New Roman"/>
                <w:spacing w:val="-10"/>
                <w:sz w:val="24"/>
                <w:szCs w:val="24"/>
              </w:rPr>
              <w:softHyphen/>
              <w:t>вительное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находить имя сущест</w:t>
            </w:r>
            <w:r w:rsidRPr="00AF6D8A">
              <w:rPr>
                <w:rFonts w:ascii="Times New Roman" w:eastAsia="Times New Roman" w:hAnsi="Times New Roman" w:cs="Times New Roman"/>
                <w:spacing w:val="-10"/>
                <w:sz w:val="24"/>
                <w:szCs w:val="24"/>
              </w:rPr>
              <w:softHyphen/>
              <w:t>вительное в предложениях и тексте, определять их род, число, падеж</w:t>
            </w:r>
          </w:p>
        </w:tc>
      </w:tr>
      <w:tr w:rsidR="00864FF0" w:rsidRPr="00AF6D8A" w:rsidTr="002B7DA8">
        <w:trPr>
          <w:trHeight w:val="150"/>
        </w:trPr>
        <w:tc>
          <w:tcPr>
            <w:tcW w:w="709"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B76A44" w:rsidRPr="00AF6D8A">
              <w:rPr>
                <w:rFonts w:ascii="Times New Roman" w:eastAsia="Times New Roman" w:hAnsi="Times New Roman" w:cs="Times New Roman"/>
                <w:spacing w:val="-10"/>
                <w:sz w:val="24"/>
                <w:szCs w:val="24"/>
              </w:rPr>
              <w:t>0</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i/>
                <w:iCs/>
                <w:spacing w:val="-10"/>
                <w:sz w:val="24"/>
                <w:szCs w:val="24"/>
              </w:rPr>
              <w:t xml:space="preserve">е - ив </w:t>
            </w:r>
            <w:proofErr w:type="gramStart"/>
            <w:r w:rsidRPr="00AF6D8A">
              <w:rPr>
                <w:rFonts w:ascii="Times New Roman" w:eastAsia="Times New Roman" w:hAnsi="Times New Roman" w:cs="Times New Roman"/>
                <w:spacing w:val="-10"/>
                <w:sz w:val="24"/>
                <w:szCs w:val="24"/>
              </w:rPr>
              <w:t>окончаниях</w:t>
            </w:r>
            <w:proofErr w:type="gramEnd"/>
            <w:r w:rsidRPr="00AF6D8A">
              <w:rPr>
                <w:rFonts w:ascii="Times New Roman" w:eastAsia="Times New Roman" w:hAnsi="Times New Roman" w:cs="Times New Roman"/>
                <w:spacing w:val="-10"/>
                <w:sz w:val="24"/>
                <w:szCs w:val="24"/>
              </w:rPr>
              <w:t xml:space="preserve"> существи</w:t>
            </w:r>
            <w:r w:rsidRPr="00AF6D8A">
              <w:rPr>
                <w:rFonts w:ascii="Times New Roman" w:eastAsia="Times New Roman" w:hAnsi="Times New Roman" w:cs="Times New Roman"/>
                <w:spacing w:val="-10"/>
                <w:sz w:val="24"/>
                <w:szCs w:val="24"/>
              </w:rPr>
              <w:softHyphen/>
              <w:t>тельных</w:t>
            </w:r>
          </w:p>
        </w:tc>
        <w:tc>
          <w:tcPr>
            <w:tcW w:w="1206" w:type="dxa"/>
          </w:tcPr>
          <w:p w:rsidR="00864FF0" w:rsidRPr="00AF6D8A" w:rsidRDefault="00B40B59"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безошибочно делать выбор орфограммы</w:t>
            </w:r>
          </w:p>
        </w:tc>
      </w:tr>
      <w:tr w:rsidR="00864FF0" w:rsidRPr="00AF6D8A" w:rsidTr="002B7DA8">
        <w:trPr>
          <w:trHeight w:val="150"/>
        </w:trPr>
        <w:tc>
          <w:tcPr>
            <w:tcW w:w="709"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B76A44" w:rsidRPr="00AF6D8A">
              <w:rPr>
                <w:rFonts w:ascii="Times New Roman" w:eastAsia="Times New Roman" w:hAnsi="Times New Roman" w:cs="Times New Roman"/>
                <w:spacing w:val="-10"/>
                <w:sz w:val="24"/>
                <w:szCs w:val="24"/>
              </w:rPr>
              <w:t>1</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Имя прилага</w:t>
            </w:r>
            <w:r w:rsidRPr="00AF6D8A">
              <w:rPr>
                <w:rFonts w:ascii="Times New Roman" w:eastAsia="Times New Roman" w:hAnsi="Times New Roman" w:cs="Times New Roman"/>
                <w:spacing w:val="-10"/>
                <w:sz w:val="24"/>
                <w:szCs w:val="24"/>
              </w:rPr>
              <w:softHyphen/>
              <w:t>тельное</w:t>
            </w:r>
          </w:p>
        </w:tc>
        <w:tc>
          <w:tcPr>
            <w:tcW w:w="1206" w:type="dxa"/>
          </w:tcPr>
          <w:p w:rsidR="00864FF0" w:rsidRPr="00AF6D8A" w:rsidRDefault="00B40B59"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определение имени прилагательного как части речи. Уметь задавать вопро</w:t>
            </w:r>
            <w:r w:rsidRPr="00AF6D8A">
              <w:rPr>
                <w:rFonts w:ascii="Times New Roman" w:eastAsia="Times New Roman" w:hAnsi="Times New Roman" w:cs="Times New Roman"/>
                <w:spacing w:val="-10"/>
                <w:sz w:val="24"/>
                <w:szCs w:val="24"/>
              </w:rPr>
              <w:softHyphen/>
              <w:t>сы от существительного к прилагательному, правильно писать окончание прилага</w:t>
            </w:r>
            <w:r w:rsidRPr="00AF6D8A">
              <w:rPr>
                <w:rFonts w:ascii="Times New Roman" w:eastAsia="Times New Roman" w:hAnsi="Times New Roman" w:cs="Times New Roman"/>
                <w:spacing w:val="-10"/>
                <w:sz w:val="24"/>
                <w:szCs w:val="24"/>
              </w:rPr>
              <w:softHyphen/>
              <w:t>тельных, определяя их род, число, падеж</w:t>
            </w:r>
          </w:p>
        </w:tc>
      </w:tr>
      <w:tr w:rsidR="00864FF0" w:rsidRPr="00AF6D8A" w:rsidTr="002B7DA8">
        <w:trPr>
          <w:trHeight w:val="150"/>
        </w:trPr>
        <w:tc>
          <w:tcPr>
            <w:tcW w:w="709" w:type="dxa"/>
          </w:tcPr>
          <w:p w:rsidR="00864FF0" w:rsidRPr="00AF6D8A" w:rsidRDefault="00B76A44"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ind w:left="10" w:hanging="10"/>
              <w:jc w:val="center"/>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Сочине</w:t>
            </w:r>
            <w:r w:rsidRPr="00AF6D8A">
              <w:rPr>
                <w:rFonts w:ascii="Times New Roman" w:eastAsia="Times New Roman" w:hAnsi="Times New Roman" w:cs="Times New Roman"/>
                <w:spacing w:val="-10"/>
                <w:sz w:val="24"/>
                <w:szCs w:val="24"/>
              </w:rPr>
              <w:softHyphen/>
              <w:t xml:space="preserve">ние по картине А. А. </w:t>
            </w:r>
            <w:proofErr w:type="spellStart"/>
            <w:r w:rsidRPr="00AF6D8A">
              <w:rPr>
                <w:rFonts w:ascii="Times New Roman" w:eastAsia="Times New Roman" w:hAnsi="Times New Roman" w:cs="Times New Roman"/>
                <w:spacing w:val="-10"/>
                <w:sz w:val="24"/>
                <w:szCs w:val="24"/>
              </w:rPr>
              <w:t>Пластова</w:t>
            </w:r>
            <w:proofErr w:type="spellEnd"/>
            <w:r w:rsidRPr="00AF6D8A">
              <w:rPr>
                <w:rFonts w:ascii="Times New Roman" w:eastAsia="Times New Roman" w:hAnsi="Times New Roman" w:cs="Times New Roman"/>
                <w:spacing w:val="-10"/>
                <w:sz w:val="24"/>
                <w:szCs w:val="24"/>
              </w:rPr>
              <w:t xml:space="preserve"> «Летом»</w:t>
            </w:r>
          </w:p>
        </w:tc>
        <w:tc>
          <w:tcPr>
            <w:tcW w:w="1206" w:type="dxa"/>
          </w:tcPr>
          <w:p w:rsidR="00864FF0" w:rsidRPr="00AF6D8A" w:rsidRDefault="00B76A44"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формулировать тему, создавать свой текст по лич</w:t>
            </w:r>
            <w:r w:rsidRPr="00AF6D8A">
              <w:rPr>
                <w:rFonts w:ascii="Times New Roman" w:eastAsia="Times New Roman" w:hAnsi="Times New Roman" w:cs="Times New Roman"/>
                <w:spacing w:val="-10"/>
                <w:sz w:val="24"/>
                <w:szCs w:val="24"/>
              </w:rPr>
              <w:softHyphen/>
              <w:t>ным впечатлениям и по кар</w:t>
            </w:r>
            <w:r w:rsidRPr="00AF6D8A">
              <w:rPr>
                <w:rFonts w:ascii="Times New Roman" w:eastAsia="Times New Roman" w:hAnsi="Times New Roman" w:cs="Times New Roman"/>
                <w:spacing w:val="-10"/>
                <w:sz w:val="24"/>
                <w:szCs w:val="24"/>
              </w:rPr>
              <w:softHyphen/>
              <w:t>тине в соответствии с темой, последовательно излагать мысли, соблюдать абзацы, соизмерять части сочинения, научиться видеть речевые недочеты и грамматические ошибки</w:t>
            </w:r>
          </w:p>
        </w:tc>
      </w:tr>
      <w:tr w:rsidR="00864FF0" w:rsidRPr="00AF6D8A" w:rsidTr="002B7DA8">
        <w:trPr>
          <w:trHeight w:val="150"/>
        </w:trPr>
        <w:tc>
          <w:tcPr>
            <w:tcW w:w="709"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B76A44" w:rsidRPr="00AF6D8A">
              <w:rPr>
                <w:rFonts w:ascii="Times New Roman" w:eastAsia="Times New Roman" w:hAnsi="Times New Roman" w:cs="Times New Roman"/>
                <w:spacing w:val="-10"/>
                <w:sz w:val="24"/>
                <w:szCs w:val="24"/>
              </w:rPr>
              <w:t>3</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Местоимение</w:t>
            </w:r>
          </w:p>
        </w:tc>
        <w:tc>
          <w:tcPr>
            <w:tcW w:w="1206" w:type="dxa"/>
          </w:tcPr>
          <w:p w:rsidR="00864FF0" w:rsidRPr="00AF6D8A" w:rsidRDefault="00B40B59"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личные местоимения, опознавать их в тексте, уметь их употреблять с предлогами в письменной и устной речи</w:t>
            </w:r>
          </w:p>
        </w:tc>
      </w:tr>
      <w:tr w:rsidR="00864FF0" w:rsidRPr="00AF6D8A" w:rsidTr="002B7DA8">
        <w:trPr>
          <w:trHeight w:val="150"/>
        </w:trPr>
        <w:tc>
          <w:tcPr>
            <w:tcW w:w="709" w:type="dxa"/>
          </w:tcPr>
          <w:p w:rsidR="00864FF0" w:rsidRPr="00AF6D8A" w:rsidRDefault="00864FF0" w:rsidP="00AF6D8A">
            <w:pPr>
              <w:jc w:val="both"/>
              <w:rPr>
                <w:rFonts w:ascii="Times New Roman" w:eastAsia="Times New Roman" w:hAnsi="Times New Roman" w:cs="Times New Roman"/>
                <w:spacing w:val="-10"/>
                <w:sz w:val="24"/>
                <w:szCs w:val="24"/>
              </w:rPr>
            </w:pPr>
          </w:p>
          <w:p w:rsidR="00864FF0" w:rsidRPr="00AF6D8A" w:rsidRDefault="00B76A44"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ind w:left="10" w:hanging="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Контрольный диктант по те</w:t>
            </w:r>
            <w:r w:rsidRPr="00AF6D8A">
              <w:rPr>
                <w:rFonts w:ascii="Times New Roman" w:eastAsia="Times New Roman" w:hAnsi="Times New Roman" w:cs="Times New Roman"/>
                <w:spacing w:val="-10"/>
                <w:sz w:val="24"/>
                <w:szCs w:val="24"/>
              </w:rPr>
              <w:softHyphen/>
              <w:t>ме «Повторе</w:t>
            </w:r>
            <w:r w:rsidRPr="00AF6D8A">
              <w:rPr>
                <w:rFonts w:ascii="Times New Roman" w:eastAsia="Times New Roman" w:hAnsi="Times New Roman" w:cs="Times New Roman"/>
                <w:spacing w:val="-10"/>
                <w:sz w:val="24"/>
                <w:szCs w:val="24"/>
              </w:rPr>
              <w:softHyphen/>
              <w:t xml:space="preserve">ние </w:t>
            </w:r>
            <w:proofErr w:type="gramStart"/>
            <w:r w:rsidRPr="00AF6D8A">
              <w:rPr>
                <w:rFonts w:ascii="Times New Roman" w:eastAsia="Times New Roman" w:hAnsi="Times New Roman" w:cs="Times New Roman"/>
                <w:spacing w:val="-10"/>
                <w:sz w:val="24"/>
                <w:szCs w:val="24"/>
              </w:rPr>
              <w:t>изученно</w:t>
            </w:r>
            <w:r w:rsidRPr="00AF6D8A">
              <w:rPr>
                <w:rFonts w:ascii="Times New Roman" w:eastAsia="Times New Roman" w:hAnsi="Times New Roman" w:cs="Times New Roman"/>
                <w:spacing w:val="-10"/>
                <w:sz w:val="24"/>
                <w:szCs w:val="24"/>
              </w:rPr>
              <w:softHyphen/>
              <w:t>го</w:t>
            </w:r>
            <w:proofErr w:type="gramEnd"/>
            <w:r w:rsidRPr="00AF6D8A">
              <w:rPr>
                <w:rFonts w:ascii="Times New Roman" w:eastAsia="Times New Roman" w:hAnsi="Times New Roman" w:cs="Times New Roman"/>
                <w:spacing w:val="-10"/>
                <w:sz w:val="24"/>
                <w:szCs w:val="24"/>
              </w:rPr>
              <w:t xml:space="preserve"> в 1-4 клас</w:t>
            </w:r>
            <w:r w:rsidRPr="00AF6D8A">
              <w:rPr>
                <w:rFonts w:ascii="Times New Roman" w:eastAsia="Times New Roman" w:hAnsi="Times New Roman" w:cs="Times New Roman"/>
                <w:spacing w:val="-10"/>
                <w:sz w:val="24"/>
                <w:szCs w:val="24"/>
              </w:rPr>
              <w:softHyphen/>
              <w:t>сах»</w:t>
            </w:r>
          </w:p>
        </w:tc>
        <w:tc>
          <w:tcPr>
            <w:tcW w:w="1206" w:type="dxa"/>
          </w:tcPr>
          <w:p w:rsidR="00864FF0" w:rsidRPr="00AF6D8A" w:rsidRDefault="00B40B59"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грамотно писать, определять изученные части речи, соотносить звук и букву</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Синтаксис. Пунктуация</w:t>
            </w:r>
          </w:p>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видеть границы пред</w:t>
            </w:r>
            <w:r w:rsidRPr="00AF6D8A">
              <w:rPr>
                <w:rFonts w:ascii="Times New Roman" w:eastAsia="Times New Roman" w:hAnsi="Times New Roman" w:cs="Times New Roman"/>
                <w:spacing w:val="-10"/>
                <w:sz w:val="24"/>
                <w:szCs w:val="24"/>
              </w:rPr>
              <w:softHyphen/>
              <w:t>ложений, выделять словосо</w:t>
            </w:r>
            <w:r w:rsidRPr="00AF6D8A">
              <w:rPr>
                <w:rFonts w:ascii="Times New Roman" w:eastAsia="Times New Roman" w:hAnsi="Times New Roman" w:cs="Times New Roman"/>
                <w:spacing w:val="-10"/>
                <w:sz w:val="24"/>
                <w:szCs w:val="24"/>
              </w:rPr>
              <w:softHyphen/>
              <w:t>четания в предложении, на</w:t>
            </w:r>
            <w:r w:rsidRPr="00AF6D8A">
              <w:rPr>
                <w:rFonts w:ascii="Times New Roman" w:eastAsia="Times New Roman" w:hAnsi="Times New Roman" w:cs="Times New Roman"/>
                <w:spacing w:val="-10"/>
                <w:sz w:val="24"/>
                <w:szCs w:val="24"/>
              </w:rPr>
              <w:softHyphen/>
              <w:t>ходить грамматическую осно</w:t>
            </w:r>
            <w:r w:rsidRPr="00AF6D8A">
              <w:rPr>
                <w:rFonts w:ascii="Times New Roman" w:eastAsia="Times New Roman" w:hAnsi="Times New Roman" w:cs="Times New Roman"/>
                <w:spacing w:val="-10"/>
                <w:sz w:val="24"/>
                <w:szCs w:val="24"/>
              </w:rPr>
              <w:softHyphen/>
              <w:t>ву предложения, использо</w:t>
            </w:r>
            <w:r w:rsidRPr="00AF6D8A">
              <w:rPr>
                <w:rFonts w:ascii="Times New Roman" w:eastAsia="Times New Roman" w:hAnsi="Times New Roman" w:cs="Times New Roman"/>
                <w:spacing w:val="-10"/>
                <w:sz w:val="24"/>
                <w:szCs w:val="24"/>
              </w:rPr>
              <w:softHyphen/>
              <w:t>вать точное и выразительное словосочетание для дости</w:t>
            </w:r>
            <w:r w:rsidRPr="00AF6D8A">
              <w:rPr>
                <w:rFonts w:ascii="Times New Roman" w:eastAsia="Times New Roman" w:hAnsi="Times New Roman" w:cs="Times New Roman"/>
                <w:spacing w:val="-10"/>
                <w:sz w:val="24"/>
                <w:szCs w:val="24"/>
              </w:rPr>
              <w:softHyphen/>
              <w:t>жения ясности, образности речи</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Словосочета</w:t>
            </w:r>
            <w:r w:rsidRPr="00AF6D8A">
              <w:rPr>
                <w:rFonts w:ascii="Times New Roman" w:eastAsia="Times New Roman" w:hAnsi="Times New Roman" w:cs="Times New Roman"/>
                <w:spacing w:val="-10"/>
                <w:sz w:val="24"/>
                <w:szCs w:val="24"/>
              </w:rPr>
              <w:softHyphen/>
              <w:t>ние.</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строение словосочета</w:t>
            </w:r>
            <w:r w:rsidRPr="00AF6D8A">
              <w:rPr>
                <w:rFonts w:ascii="Times New Roman" w:eastAsia="Times New Roman" w:hAnsi="Times New Roman" w:cs="Times New Roman"/>
                <w:spacing w:val="-10"/>
                <w:sz w:val="24"/>
                <w:szCs w:val="24"/>
              </w:rPr>
              <w:softHyphen/>
              <w:t>ний, уметь определять главное и зависимое слово, составлять схемы словосочетаний</w:t>
            </w:r>
          </w:p>
        </w:tc>
      </w:tr>
      <w:tr w:rsidR="00864FF0" w:rsidRPr="00AF6D8A" w:rsidTr="002B7DA8">
        <w:trPr>
          <w:trHeight w:val="150"/>
        </w:trPr>
        <w:tc>
          <w:tcPr>
            <w:tcW w:w="709" w:type="dxa"/>
          </w:tcPr>
          <w:p w:rsidR="00864FF0" w:rsidRPr="00AF6D8A" w:rsidRDefault="00B76A44" w:rsidP="00AF6D8A">
            <w:pPr>
              <w:autoSpaceDE w:val="0"/>
              <w:autoSpaceDN w:val="0"/>
              <w:adjustRightInd w:val="0"/>
              <w:ind w:firstLine="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29"/>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Разбор сло</w:t>
            </w:r>
            <w:r w:rsidRPr="00AF6D8A">
              <w:rPr>
                <w:rFonts w:ascii="Times New Roman" w:eastAsia="Times New Roman" w:hAnsi="Times New Roman" w:cs="Times New Roman"/>
                <w:spacing w:val="-10"/>
                <w:sz w:val="24"/>
                <w:szCs w:val="24"/>
              </w:rPr>
              <w:softHyphen/>
              <w:t>восочетания</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композиционные эле</w:t>
            </w:r>
            <w:r w:rsidRPr="00AF6D8A">
              <w:rPr>
                <w:rFonts w:ascii="Times New Roman" w:eastAsia="Times New Roman" w:hAnsi="Times New Roman" w:cs="Times New Roman"/>
                <w:spacing w:val="-10"/>
                <w:sz w:val="24"/>
                <w:szCs w:val="24"/>
              </w:rPr>
              <w:softHyphen/>
              <w:t>менты письма, уметь состав</w:t>
            </w:r>
            <w:r w:rsidRPr="00AF6D8A">
              <w:rPr>
                <w:rFonts w:ascii="Times New Roman" w:eastAsia="Times New Roman" w:hAnsi="Times New Roman" w:cs="Times New Roman"/>
                <w:spacing w:val="-10"/>
                <w:sz w:val="24"/>
                <w:szCs w:val="24"/>
              </w:rPr>
              <w:softHyphen/>
              <w:t>лять текст письма, знать, ка</w:t>
            </w:r>
            <w:r w:rsidRPr="00AF6D8A">
              <w:rPr>
                <w:rFonts w:ascii="Times New Roman" w:eastAsia="Times New Roman" w:hAnsi="Times New Roman" w:cs="Times New Roman"/>
                <w:spacing w:val="-10"/>
                <w:sz w:val="24"/>
                <w:szCs w:val="24"/>
              </w:rPr>
              <w:softHyphen/>
              <w:t>кими бывают письма</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     </w:t>
            </w:r>
            <w:r w:rsidR="00B76A44" w:rsidRPr="00AF6D8A">
              <w:rPr>
                <w:rFonts w:ascii="Times New Roman" w:eastAsia="Times New Roman" w:hAnsi="Times New Roman" w:cs="Times New Roman"/>
                <w:spacing w:val="-10"/>
                <w:sz w:val="24"/>
                <w:szCs w:val="24"/>
              </w:rPr>
              <w:t>28</w:t>
            </w:r>
            <w:r w:rsidRPr="00AF6D8A">
              <w:rPr>
                <w:rFonts w:ascii="Times New Roman" w:eastAsia="Times New Roman" w:hAnsi="Times New Roman" w:cs="Times New Roman"/>
                <w:spacing w:val="-10"/>
                <w:sz w:val="24"/>
                <w:szCs w:val="24"/>
              </w:rPr>
              <w:t xml:space="preserve">.     </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порядок разбора про</w:t>
            </w:r>
            <w:r w:rsidRPr="00AF6D8A">
              <w:rPr>
                <w:rFonts w:ascii="Times New Roman" w:eastAsia="Times New Roman" w:hAnsi="Times New Roman" w:cs="Times New Roman"/>
                <w:spacing w:val="-10"/>
                <w:sz w:val="24"/>
                <w:szCs w:val="24"/>
              </w:rPr>
              <w:softHyphen/>
              <w:t>стого предложения, уметь разбирать предложение устно и письменно. Уметь соблю</w:t>
            </w:r>
            <w:r w:rsidRPr="00AF6D8A">
              <w:rPr>
                <w:rFonts w:ascii="Times New Roman" w:eastAsia="Times New Roman" w:hAnsi="Times New Roman" w:cs="Times New Roman"/>
                <w:spacing w:val="-10"/>
                <w:sz w:val="24"/>
                <w:szCs w:val="24"/>
              </w:rPr>
              <w:softHyphen/>
              <w:t>дать в практике письма орфо</w:t>
            </w:r>
            <w:r w:rsidRPr="00AF6D8A">
              <w:rPr>
                <w:rFonts w:ascii="Times New Roman" w:eastAsia="Times New Roman" w:hAnsi="Times New Roman" w:cs="Times New Roman"/>
                <w:spacing w:val="-10"/>
                <w:sz w:val="24"/>
                <w:szCs w:val="24"/>
              </w:rPr>
              <w:softHyphen/>
              <w:t>графические и пунктуацион</w:t>
            </w:r>
            <w:r w:rsidRPr="00AF6D8A">
              <w:rPr>
                <w:rFonts w:ascii="Times New Roman" w:eastAsia="Times New Roman" w:hAnsi="Times New Roman" w:cs="Times New Roman"/>
                <w:spacing w:val="-10"/>
                <w:sz w:val="24"/>
                <w:szCs w:val="24"/>
              </w:rPr>
              <w:softHyphen/>
              <w:t>ные нормы, составлять пред</w:t>
            </w:r>
            <w:r w:rsidRPr="00AF6D8A">
              <w:rPr>
                <w:rFonts w:ascii="Times New Roman" w:eastAsia="Times New Roman" w:hAnsi="Times New Roman" w:cs="Times New Roman"/>
                <w:spacing w:val="-10"/>
                <w:sz w:val="24"/>
                <w:szCs w:val="24"/>
              </w:rPr>
              <w:softHyphen/>
              <w:t>ложения по заданной схеме</w:t>
            </w:r>
          </w:p>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29</w:t>
            </w:r>
          </w:p>
        </w:tc>
        <w:tc>
          <w:tcPr>
            <w:tcW w:w="3722" w:type="dxa"/>
          </w:tcPr>
          <w:p w:rsidR="00864FF0" w:rsidRPr="00AF6D8A" w:rsidRDefault="00864FF0" w:rsidP="00934CD9">
            <w:pPr>
              <w:autoSpaceDE w:val="0"/>
              <w:autoSpaceDN w:val="0"/>
              <w:adjustRightInd w:val="0"/>
              <w:ind w:left="5" w:hanging="5"/>
              <w:jc w:val="center"/>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Сжатое изложение «Старый пень»</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p w:rsidR="00864FF0" w:rsidRPr="00AF6D8A" w:rsidRDefault="00B76A44"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отличать простое пред</w:t>
            </w:r>
            <w:r w:rsidRPr="00AF6D8A">
              <w:rPr>
                <w:rFonts w:ascii="Times New Roman" w:eastAsia="Times New Roman" w:hAnsi="Times New Roman" w:cs="Times New Roman"/>
                <w:spacing w:val="-10"/>
                <w:sz w:val="24"/>
                <w:szCs w:val="24"/>
              </w:rPr>
              <w:softHyphen/>
              <w:t>ложение от сложного, выде</w:t>
            </w:r>
            <w:r w:rsidRPr="00AF6D8A">
              <w:rPr>
                <w:rFonts w:ascii="Times New Roman" w:eastAsia="Times New Roman" w:hAnsi="Times New Roman" w:cs="Times New Roman"/>
                <w:spacing w:val="-10"/>
                <w:sz w:val="24"/>
                <w:szCs w:val="24"/>
              </w:rPr>
              <w:softHyphen/>
              <w:t xml:space="preserve">лять в них грамматические основы, характеризовать предложение по </w:t>
            </w:r>
            <w:r w:rsidRPr="00AF6D8A">
              <w:rPr>
                <w:rFonts w:ascii="Times New Roman" w:eastAsia="Times New Roman" w:hAnsi="Times New Roman" w:cs="Times New Roman"/>
                <w:spacing w:val="-10"/>
                <w:sz w:val="24"/>
                <w:szCs w:val="24"/>
              </w:rPr>
              <w:lastRenderedPageBreak/>
              <w:t>количеству грамматических основ, вла</w:t>
            </w:r>
            <w:r w:rsidRPr="00AF6D8A">
              <w:rPr>
                <w:rFonts w:ascii="Times New Roman" w:eastAsia="Times New Roman" w:hAnsi="Times New Roman" w:cs="Times New Roman"/>
                <w:spacing w:val="-10"/>
                <w:sz w:val="24"/>
                <w:szCs w:val="24"/>
              </w:rPr>
              <w:softHyphen/>
              <w:t>деть правильным способом действия при применении изученных правил пунктуации</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3</w:t>
            </w:r>
            <w:r w:rsidR="00B76A44" w:rsidRPr="00AF6D8A">
              <w:rPr>
                <w:rFonts w:ascii="Times New Roman" w:eastAsia="Times New Roman" w:hAnsi="Times New Roman" w:cs="Times New Roman"/>
                <w:spacing w:val="-10"/>
                <w:sz w:val="24"/>
                <w:szCs w:val="24"/>
              </w:rPr>
              <w:t>0</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Виды</w:t>
            </w:r>
          </w:p>
          <w:p w:rsidR="00864FF0" w:rsidRPr="00AF6D8A" w:rsidRDefault="00864FF0" w:rsidP="00934CD9">
            <w:pPr>
              <w:autoSpaceDE w:val="0"/>
              <w:autoSpaceDN w:val="0"/>
              <w:adjustRightInd w:val="0"/>
              <w:ind w:left="19" w:hanging="19"/>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предложений по цели высказывания</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порядок синтаксиче</w:t>
            </w:r>
            <w:r w:rsidRPr="00AF6D8A">
              <w:rPr>
                <w:rFonts w:ascii="Times New Roman" w:eastAsia="Times New Roman" w:hAnsi="Times New Roman" w:cs="Times New Roman"/>
                <w:spacing w:val="-10"/>
                <w:sz w:val="24"/>
                <w:szCs w:val="24"/>
              </w:rPr>
              <w:softHyphen/>
              <w:t>ского разбора сложного предложения.</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делать синтаксический разбор сложного предложения по плану. Знать условия по</w:t>
            </w:r>
            <w:r w:rsidRPr="00AF6D8A">
              <w:rPr>
                <w:rFonts w:ascii="Times New Roman" w:eastAsia="Times New Roman" w:hAnsi="Times New Roman" w:cs="Times New Roman"/>
                <w:spacing w:val="-10"/>
                <w:sz w:val="24"/>
                <w:szCs w:val="24"/>
              </w:rPr>
              <w:softHyphen/>
              <w:t>становки знаков препинания в простом предложении, соблю</w:t>
            </w:r>
            <w:r w:rsidRPr="00AF6D8A">
              <w:rPr>
                <w:rFonts w:ascii="Times New Roman" w:eastAsia="Times New Roman" w:hAnsi="Times New Roman" w:cs="Times New Roman"/>
                <w:spacing w:val="-10"/>
                <w:sz w:val="24"/>
                <w:szCs w:val="24"/>
              </w:rPr>
              <w:softHyphen/>
              <w:t>дать верную интонацию конца предложения, устно объяснять постановку знаков препинания в предложениях изученных синтаксических конструкций и использовать на письме спе</w:t>
            </w:r>
            <w:r w:rsidRPr="00AF6D8A">
              <w:rPr>
                <w:rFonts w:ascii="Times New Roman" w:eastAsia="Times New Roman" w:hAnsi="Times New Roman" w:cs="Times New Roman"/>
                <w:spacing w:val="-10"/>
                <w:sz w:val="24"/>
                <w:szCs w:val="24"/>
              </w:rPr>
              <w:softHyphen/>
              <w:t>циальные графические обо</w:t>
            </w:r>
            <w:r w:rsidRPr="00AF6D8A">
              <w:rPr>
                <w:rFonts w:ascii="Times New Roman" w:eastAsia="Times New Roman" w:hAnsi="Times New Roman" w:cs="Times New Roman"/>
                <w:spacing w:val="-10"/>
                <w:sz w:val="24"/>
                <w:szCs w:val="24"/>
              </w:rPr>
              <w:softHyphen/>
              <w:t>значения, самостоятельно подбирать примеры на изучен</w:t>
            </w:r>
            <w:r w:rsidRPr="00AF6D8A">
              <w:rPr>
                <w:rFonts w:ascii="Times New Roman" w:eastAsia="Times New Roman" w:hAnsi="Times New Roman" w:cs="Times New Roman"/>
                <w:spacing w:val="-10"/>
                <w:sz w:val="24"/>
                <w:szCs w:val="24"/>
              </w:rPr>
              <w:softHyphen/>
              <w:t>ные пунктуационные правила, уметь опираться на смысловой и интонационный анализ предложения при синтаксиче</w:t>
            </w:r>
            <w:r w:rsidRPr="00AF6D8A">
              <w:rPr>
                <w:rFonts w:ascii="Times New Roman" w:eastAsia="Times New Roman" w:hAnsi="Times New Roman" w:cs="Times New Roman"/>
                <w:spacing w:val="-10"/>
                <w:sz w:val="24"/>
                <w:szCs w:val="24"/>
              </w:rPr>
              <w:softHyphen/>
              <w:t>ском разборе</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w:t>
            </w:r>
            <w:r w:rsidR="00B76A44" w:rsidRPr="00AF6D8A">
              <w:rPr>
                <w:rFonts w:ascii="Times New Roman" w:eastAsia="Times New Roman" w:hAnsi="Times New Roman" w:cs="Times New Roman"/>
                <w:spacing w:val="-10"/>
                <w:sz w:val="24"/>
                <w:szCs w:val="24"/>
              </w:rPr>
              <w:t>1</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19"/>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Восклицательные предложения</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прямая речь. Уметь правильно произносить предложения с прямой речью и грамотно расставлять знаки препинания при прямой речи, находить предложения с пря</w:t>
            </w:r>
            <w:r w:rsidRPr="00AF6D8A">
              <w:rPr>
                <w:rFonts w:ascii="Times New Roman" w:eastAsia="Times New Roman" w:hAnsi="Times New Roman" w:cs="Times New Roman"/>
                <w:spacing w:val="-10"/>
                <w:sz w:val="24"/>
                <w:szCs w:val="24"/>
              </w:rPr>
              <w:softHyphen/>
              <w:t>мой речью</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w:t>
            </w:r>
            <w:r w:rsidR="00B76A44" w:rsidRPr="00AF6D8A">
              <w:rPr>
                <w:rFonts w:ascii="Times New Roman" w:eastAsia="Times New Roman" w:hAnsi="Times New Roman" w:cs="Times New Roman"/>
                <w:spacing w:val="-10"/>
                <w:sz w:val="24"/>
                <w:szCs w:val="24"/>
              </w:rPr>
              <w:t>2</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Члены</w:t>
            </w:r>
          </w:p>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предложения. Подлежащее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анализировать и кон</w:t>
            </w:r>
            <w:r w:rsidRPr="00AF6D8A">
              <w:rPr>
                <w:rFonts w:ascii="Times New Roman" w:eastAsia="Times New Roman" w:hAnsi="Times New Roman" w:cs="Times New Roman"/>
                <w:spacing w:val="-10"/>
                <w:sz w:val="24"/>
                <w:szCs w:val="24"/>
              </w:rPr>
              <w:softHyphen/>
              <w:t>струировать предложения с прямой речью, составлять их</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Сказуемое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схемы, правильно и вырази</w:t>
            </w:r>
            <w:r w:rsidRPr="00AF6D8A">
              <w:rPr>
                <w:rFonts w:ascii="Times New Roman" w:eastAsia="Times New Roman" w:hAnsi="Times New Roman" w:cs="Times New Roman"/>
                <w:spacing w:val="-10"/>
                <w:sz w:val="24"/>
                <w:szCs w:val="24"/>
              </w:rPr>
              <w:softHyphen/>
              <w:t>тельно читать их, употреб</w:t>
            </w:r>
            <w:r w:rsidRPr="00AF6D8A">
              <w:rPr>
                <w:rFonts w:ascii="Times New Roman" w:eastAsia="Times New Roman" w:hAnsi="Times New Roman" w:cs="Times New Roman"/>
                <w:spacing w:val="-10"/>
                <w:sz w:val="24"/>
                <w:szCs w:val="24"/>
              </w:rPr>
              <w:softHyphen/>
              <w:t>лять вежливые формы обра</w:t>
            </w:r>
            <w:r w:rsidRPr="00AF6D8A">
              <w:rPr>
                <w:rFonts w:ascii="Times New Roman" w:eastAsia="Times New Roman" w:hAnsi="Times New Roman" w:cs="Times New Roman"/>
                <w:spacing w:val="-10"/>
                <w:sz w:val="24"/>
                <w:szCs w:val="24"/>
              </w:rPr>
              <w:softHyphen/>
              <w:t>щения, заменять прямую речь косвенной и наоборот</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34" w:hanging="34"/>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Тире между подлежащим и сказуемым</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диалог. Уметь правильно оформлять диалог на письме, правильно ставить знаки препинания при диалоге, составлять диалоги на заданную тему, вести диа</w:t>
            </w:r>
            <w:r w:rsidRPr="00AF6D8A">
              <w:rPr>
                <w:rFonts w:ascii="Times New Roman" w:eastAsia="Times New Roman" w:hAnsi="Times New Roman" w:cs="Times New Roman"/>
                <w:spacing w:val="-10"/>
                <w:sz w:val="24"/>
                <w:szCs w:val="24"/>
              </w:rPr>
              <w:softHyphen/>
              <w:t>лог, интонационно правильно читать диалог</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24"/>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Распростра</w:t>
            </w:r>
            <w:r w:rsidRPr="00AF6D8A">
              <w:rPr>
                <w:rFonts w:ascii="Times New Roman" w:eastAsia="Times New Roman" w:hAnsi="Times New Roman" w:cs="Times New Roman"/>
                <w:spacing w:val="-10"/>
                <w:sz w:val="24"/>
                <w:szCs w:val="24"/>
              </w:rPr>
              <w:softHyphen/>
              <w:t>ненные и не</w:t>
            </w:r>
            <w:r w:rsidRPr="00AF6D8A">
              <w:rPr>
                <w:rFonts w:ascii="Times New Roman" w:eastAsia="Times New Roman" w:hAnsi="Times New Roman" w:cs="Times New Roman"/>
                <w:spacing w:val="-10"/>
                <w:sz w:val="24"/>
                <w:szCs w:val="24"/>
              </w:rPr>
              <w:softHyphen/>
              <w:t>распростра</w:t>
            </w:r>
            <w:r w:rsidRPr="00AF6D8A">
              <w:rPr>
                <w:rFonts w:ascii="Times New Roman" w:eastAsia="Times New Roman" w:hAnsi="Times New Roman" w:cs="Times New Roman"/>
                <w:spacing w:val="-10"/>
                <w:sz w:val="24"/>
                <w:szCs w:val="24"/>
              </w:rPr>
              <w:softHyphen/>
              <w:t>ненные предложения</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изучают синтаксис и пунктуация, уметь состав</w:t>
            </w:r>
            <w:r w:rsidRPr="00AF6D8A">
              <w:rPr>
                <w:rFonts w:ascii="Times New Roman" w:eastAsia="Times New Roman" w:hAnsi="Times New Roman" w:cs="Times New Roman"/>
                <w:spacing w:val="-10"/>
                <w:sz w:val="24"/>
                <w:szCs w:val="24"/>
              </w:rPr>
              <w:softHyphen/>
              <w:t>лять  простые   и  сложные предложения изученных ви</w:t>
            </w:r>
            <w:r w:rsidRPr="00AF6D8A">
              <w:rPr>
                <w:rFonts w:ascii="Times New Roman" w:eastAsia="Times New Roman" w:hAnsi="Times New Roman" w:cs="Times New Roman"/>
                <w:spacing w:val="-10"/>
                <w:sz w:val="24"/>
                <w:szCs w:val="24"/>
              </w:rPr>
              <w:softHyphen/>
              <w:t>дов, самостоятельно подби</w:t>
            </w:r>
            <w:r w:rsidRPr="00AF6D8A">
              <w:rPr>
                <w:rFonts w:ascii="Times New Roman" w:eastAsia="Times New Roman" w:hAnsi="Times New Roman" w:cs="Times New Roman"/>
                <w:spacing w:val="-10"/>
                <w:sz w:val="24"/>
                <w:szCs w:val="24"/>
              </w:rPr>
              <w:softHyphen/>
              <w:t>рать примеры на изученные правила пунктуации,  конст</w:t>
            </w:r>
            <w:r w:rsidRPr="00AF6D8A">
              <w:rPr>
                <w:rFonts w:ascii="Times New Roman" w:eastAsia="Times New Roman" w:hAnsi="Times New Roman" w:cs="Times New Roman"/>
                <w:spacing w:val="-10"/>
                <w:sz w:val="24"/>
                <w:szCs w:val="24"/>
              </w:rPr>
              <w:softHyphen/>
              <w:t>руировать предложения</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w:t>
            </w:r>
            <w:r w:rsidR="00B76A44" w:rsidRPr="00AF6D8A">
              <w:rPr>
                <w:rFonts w:ascii="Times New Roman" w:eastAsia="Times New Roman" w:hAnsi="Times New Roman" w:cs="Times New Roman"/>
                <w:spacing w:val="-10"/>
                <w:sz w:val="24"/>
                <w:szCs w:val="24"/>
              </w:rPr>
              <w:t>6</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Второстепен</w:t>
            </w:r>
            <w:r w:rsidRPr="00AF6D8A">
              <w:rPr>
                <w:rFonts w:ascii="Times New Roman" w:eastAsia="Times New Roman" w:hAnsi="Times New Roman" w:cs="Times New Roman"/>
                <w:spacing w:val="-10"/>
                <w:sz w:val="24"/>
                <w:szCs w:val="24"/>
              </w:rPr>
              <w:softHyphen/>
              <w:t>ные члены предложения. Дополнение</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изучают синтаксис и пунктуация, уметь состав</w:t>
            </w:r>
            <w:r w:rsidRPr="00AF6D8A">
              <w:rPr>
                <w:rFonts w:ascii="Times New Roman" w:eastAsia="Times New Roman" w:hAnsi="Times New Roman" w:cs="Times New Roman"/>
                <w:spacing w:val="-10"/>
                <w:sz w:val="24"/>
                <w:szCs w:val="24"/>
              </w:rPr>
              <w:softHyphen/>
              <w:t>лять   простые   и   сложные предложения изученных ви</w:t>
            </w:r>
            <w:r w:rsidRPr="00AF6D8A">
              <w:rPr>
                <w:rFonts w:ascii="Times New Roman" w:eastAsia="Times New Roman" w:hAnsi="Times New Roman" w:cs="Times New Roman"/>
                <w:spacing w:val="-10"/>
                <w:sz w:val="24"/>
                <w:szCs w:val="24"/>
              </w:rPr>
              <w:softHyphen/>
              <w:t>дов, самостоятельно подби</w:t>
            </w:r>
            <w:r w:rsidRPr="00AF6D8A">
              <w:rPr>
                <w:rFonts w:ascii="Times New Roman" w:eastAsia="Times New Roman" w:hAnsi="Times New Roman" w:cs="Times New Roman"/>
                <w:spacing w:val="-10"/>
                <w:sz w:val="24"/>
                <w:szCs w:val="24"/>
              </w:rPr>
              <w:softHyphen/>
              <w:t>рать примеры на изученные правила пунктуации, конст</w:t>
            </w:r>
            <w:r w:rsidRPr="00AF6D8A">
              <w:rPr>
                <w:rFonts w:ascii="Times New Roman" w:eastAsia="Times New Roman" w:hAnsi="Times New Roman" w:cs="Times New Roman"/>
                <w:spacing w:val="-10"/>
                <w:sz w:val="24"/>
                <w:szCs w:val="24"/>
              </w:rPr>
              <w:softHyphen/>
              <w:t>руировать предложения</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Определение</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ab/>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понимать основное со</w:t>
            </w:r>
            <w:r w:rsidRPr="00AF6D8A">
              <w:rPr>
                <w:rFonts w:ascii="Times New Roman" w:eastAsia="Times New Roman" w:hAnsi="Times New Roman" w:cs="Times New Roman"/>
                <w:spacing w:val="-10"/>
                <w:sz w:val="24"/>
                <w:szCs w:val="24"/>
              </w:rPr>
              <w:softHyphen/>
              <w:t>держание текста, выделять ос</w:t>
            </w:r>
            <w:r w:rsidRPr="00AF6D8A">
              <w:rPr>
                <w:rFonts w:ascii="Times New Roman" w:eastAsia="Times New Roman" w:hAnsi="Times New Roman" w:cs="Times New Roman"/>
                <w:spacing w:val="-10"/>
                <w:sz w:val="24"/>
                <w:szCs w:val="24"/>
              </w:rPr>
              <w:softHyphen/>
              <w:t>новную  мысль,   структурные части, выделять в тексте глав</w:t>
            </w:r>
            <w:r w:rsidRPr="00AF6D8A">
              <w:rPr>
                <w:rFonts w:ascii="Times New Roman" w:eastAsia="Times New Roman" w:hAnsi="Times New Roman" w:cs="Times New Roman"/>
                <w:spacing w:val="-10"/>
                <w:sz w:val="24"/>
                <w:szCs w:val="24"/>
              </w:rPr>
              <w:softHyphen/>
            </w:r>
            <w:r w:rsidRPr="00AF6D8A">
              <w:rPr>
                <w:rFonts w:ascii="Times New Roman" w:eastAsia="Times New Roman" w:hAnsi="Times New Roman" w:cs="Times New Roman"/>
                <w:spacing w:val="-10"/>
                <w:sz w:val="24"/>
                <w:szCs w:val="24"/>
              </w:rPr>
              <w:lastRenderedPageBreak/>
              <w:t>ную и второстепенную инфор</w:t>
            </w:r>
            <w:r w:rsidRPr="00AF6D8A">
              <w:rPr>
                <w:rFonts w:ascii="Times New Roman" w:eastAsia="Times New Roman" w:hAnsi="Times New Roman" w:cs="Times New Roman"/>
                <w:spacing w:val="-10"/>
                <w:sz w:val="24"/>
                <w:szCs w:val="24"/>
              </w:rPr>
              <w:softHyphen/>
              <w:t>мацию</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38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14" w:hanging="14"/>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Обстоятель</w:t>
            </w:r>
            <w:r w:rsidRPr="00AF6D8A">
              <w:rPr>
                <w:rFonts w:ascii="Times New Roman" w:eastAsia="Times New Roman" w:hAnsi="Times New Roman" w:cs="Times New Roman"/>
                <w:spacing w:val="-10"/>
                <w:sz w:val="24"/>
                <w:szCs w:val="24"/>
              </w:rPr>
              <w:softHyphen/>
              <w:t>ство</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композиционные эле</w:t>
            </w:r>
            <w:r w:rsidRPr="00AF6D8A">
              <w:rPr>
                <w:rFonts w:ascii="Times New Roman" w:eastAsia="Times New Roman" w:hAnsi="Times New Roman" w:cs="Times New Roman"/>
                <w:spacing w:val="-10"/>
                <w:sz w:val="24"/>
                <w:szCs w:val="24"/>
              </w:rPr>
              <w:softHyphen/>
              <w:t>менты письма, уметь состав</w:t>
            </w:r>
            <w:r w:rsidRPr="00AF6D8A">
              <w:rPr>
                <w:rFonts w:ascii="Times New Roman" w:eastAsia="Times New Roman" w:hAnsi="Times New Roman" w:cs="Times New Roman"/>
                <w:spacing w:val="-10"/>
                <w:sz w:val="24"/>
                <w:szCs w:val="24"/>
              </w:rPr>
              <w:softHyphen/>
              <w:t>лять текст письма, знать, ка</w:t>
            </w:r>
            <w:r w:rsidRPr="00AF6D8A">
              <w:rPr>
                <w:rFonts w:ascii="Times New Roman" w:eastAsia="Times New Roman" w:hAnsi="Times New Roman" w:cs="Times New Roman"/>
                <w:spacing w:val="-10"/>
                <w:sz w:val="24"/>
                <w:szCs w:val="24"/>
              </w:rPr>
              <w:softHyphen/>
              <w:t>кими бывают письма</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39</w:t>
            </w:r>
          </w:p>
        </w:tc>
        <w:tc>
          <w:tcPr>
            <w:tcW w:w="3722" w:type="dxa"/>
          </w:tcPr>
          <w:p w:rsidR="00864FF0" w:rsidRPr="00AF6D8A" w:rsidRDefault="00864FF0" w:rsidP="00934CD9">
            <w:pPr>
              <w:autoSpaceDE w:val="0"/>
              <w:autoSpaceDN w:val="0"/>
              <w:adjustRightInd w:val="0"/>
              <w:ind w:firstLine="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Однородные члены</w:t>
            </w:r>
          </w:p>
          <w:p w:rsidR="00864FF0" w:rsidRPr="00AF6D8A" w:rsidRDefault="00864FF0" w:rsidP="00934CD9">
            <w:pPr>
              <w:autoSpaceDE w:val="0"/>
              <w:autoSpaceDN w:val="0"/>
              <w:adjustRightInd w:val="0"/>
              <w:ind w:firstLine="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предложения. Знаки препи</w:t>
            </w:r>
            <w:r w:rsidRPr="00AF6D8A">
              <w:rPr>
                <w:rFonts w:ascii="Times New Roman" w:eastAsia="Times New Roman" w:hAnsi="Times New Roman" w:cs="Times New Roman"/>
                <w:spacing w:val="-10"/>
                <w:sz w:val="24"/>
                <w:szCs w:val="24"/>
              </w:rPr>
              <w:softHyphen/>
              <w:t>нания при од</w:t>
            </w:r>
            <w:r w:rsidRPr="00AF6D8A">
              <w:rPr>
                <w:rFonts w:ascii="Times New Roman" w:eastAsia="Times New Roman" w:hAnsi="Times New Roman" w:cs="Times New Roman"/>
                <w:spacing w:val="-10"/>
                <w:sz w:val="24"/>
                <w:szCs w:val="24"/>
              </w:rPr>
              <w:softHyphen/>
              <w:t>нородных членах</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p w:rsidR="00864FF0" w:rsidRPr="00AF6D8A" w:rsidRDefault="00B76A44"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порядок разбора про</w:t>
            </w:r>
            <w:r w:rsidRPr="00AF6D8A">
              <w:rPr>
                <w:rFonts w:ascii="Times New Roman" w:eastAsia="Times New Roman" w:hAnsi="Times New Roman" w:cs="Times New Roman"/>
                <w:spacing w:val="-10"/>
                <w:sz w:val="24"/>
                <w:szCs w:val="24"/>
              </w:rPr>
              <w:softHyphen/>
              <w:t>стого предложения, уметь разбирать предложение устно и письменно. Уметь соблю</w:t>
            </w:r>
            <w:r w:rsidRPr="00AF6D8A">
              <w:rPr>
                <w:rFonts w:ascii="Times New Roman" w:eastAsia="Times New Roman" w:hAnsi="Times New Roman" w:cs="Times New Roman"/>
                <w:spacing w:val="-10"/>
                <w:sz w:val="24"/>
                <w:szCs w:val="24"/>
              </w:rPr>
              <w:softHyphen/>
              <w:t>дать в практике письма орфо</w:t>
            </w:r>
            <w:r w:rsidRPr="00AF6D8A">
              <w:rPr>
                <w:rFonts w:ascii="Times New Roman" w:eastAsia="Times New Roman" w:hAnsi="Times New Roman" w:cs="Times New Roman"/>
                <w:spacing w:val="-10"/>
                <w:sz w:val="24"/>
                <w:szCs w:val="24"/>
              </w:rPr>
              <w:softHyphen/>
              <w:t>графические и пунктуацион</w:t>
            </w:r>
            <w:r w:rsidRPr="00AF6D8A">
              <w:rPr>
                <w:rFonts w:ascii="Times New Roman" w:eastAsia="Times New Roman" w:hAnsi="Times New Roman" w:cs="Times New Roman"/>
                <w:spacing w:val="-10"/>
                <w:sz w:val="24"/>
                <w:szCs w:val="24"/>
              </w:rPr>
              <w:softHyphen/>
              <w:t>ные нормы, составлять пред</w:t>
            </w:r>
            <w:r w:rsidRPr="00AF6D8A">
              <w:rPr>
                <w:rFonts w:ascii="Times New Roman" w:eastAsia="Times New Roman" w:hAnsi="Times New Roman" w:cs="Times New Roman"/>
                <w:spacing w:val="-10"/>
                <w:sz w:val="24"/>
                <w:szCs w:val="24"/>
              </w:rPr>
              <w:softHyphen/>
              <w:t>ложения по заданной схеме</w:t>
            </w:r>
          </w:p>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40</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left="5" w:hanging="5"/>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Обобщающие слова при од</w:t>
            </w:r>
            <w:r w:rsidRPr="00AF6D8A">
              <w:rPr>
                <w:rFonts w:ascii="Times New Roman" w:eastAsia="Times New Roman" w:hAnsi="Times New Roman" w:cs="Times New Roman"/>
                <w:spacing w:val="-10"/>
                <w:sz w:val="24"/>
                <w:szCs w:val="24"/>
              </w:rPr>
              <w:softHyphen/>
              <w:t>нородных членах</w:t>
            </w:r>
          </w:p>
        </w:tc>
        <w:tc>
          <w:tcPr>
            <w:tcW w:w="1206" w:type="dxa"/>
          </w:tcPr>
          <w:p w:rsidR="00B40B59"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отличать простое пред</w:t>
            </w:r>
            <w:r w:rsidRPr="00AF6D8A">
              <w:rPr>
                <w:rFonts w:ascii="Times New Roman" w:eastAsia="Times New Roman" w:hAnsi="Times New Roman" w:cs="Times New Roman"/>
                <w:spacing w:val="-10"/>
                <w:sz w:val="24"/>
                <w:szCs w:val="24"/>
              </w:rPr>
              <w:softHyphen/>
              <w:t>ложение от сложного, выде</w:t>
            </w:r>
            <w:r w:rsidRPr="00AF6D8A">
              <w:rPr>
                <w:rFonts w:ascii="Times New Roman" w:eastAsia="Times New Roman" w:hAnsi="Times New Roman" w:cs="Times New Roman"/>
                <w:spacing w:val="-10"/>
                <w:sz w:val="24"/>
                <w:szCs w:val="24"/>
              </w:rPr>
              <w:softHyphen/>
              <w:t>лять в них грамматические основы, характеризовать предложение по количеству грамматических основ, вла</w:t>
            </w:r>
            <w:r w:rsidRPr="00AF6D8A">
              <w:rPr>
                <w:rFonts w:ascii="Times New Roman" w:eastAsia="Times New Roman" w:hAnsi="Times New Roman" w:cs="Times New Roman"/>
                <w:spacing w:val="-10"/>
                <w:sz w:val="24"/>
                <w:szCs w:val="24"/>
              </w:rPr>
              <w:softHyphen/>
              <w:t>деть правильным способом действия при применении изученных правил пунктуации</w:t>
            </w: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w:t>
            </w:r>
            <w:r w:rsidR="00B76A44" w:rsidRPr="00AF6D8A">
              <w:rPr>
                <w:rFonts w:ascii="Times New Roman" w:eastAsia="Times New Roman" w:hAnsi="Times New Roman" w:cs="Times New Roman"/>
                <w:spacing w:val="-10"/>
                <w:sz w:val="24"/>
                <w:szCs w:val="24"/>
              </w:rPr>
              <w:t>1</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hanging="442"/>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Предложения с обращениями</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B40B59" w:rsidRPr="00AF6D8A">
              <w:rPr>
                <w:rFonts w:ascii="Times New Roman" w:eastAsia="Times New Roman" w:hAnsi="Times New Roman" w:cs="Times New Roman"/>
                <w:spacing w:val="-10"/>
                <w:sz w:val="24"/>
                <w:szCs w:val="24"/>
              </w:rPr>
              <w:tab/>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особенности обращений</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Письмо</w:t>
            </w:r>
          </w:p>
        </w:tc>
        <w:tc>
          <w:tcPr>
            <w:tcW w:w="1206" w:type="dxa"/>
          </w:tcPr>
          <w:p w:rsidR="00B40B59"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p>
          <w:p w:rsidR="00B40B59" w:rsidRPr="00AF6D8A" w:rsidRDefault="00B40B59" w:rsidP="00AF6D8A">
            <w:pPr>
              <w:jc w:val="both"/>
              <w:rPr>
                <w:rFonts w:ascii="Times New Roman" w:eastAsia="Times New Roman" w:hAnsi="Times New Roman" w:cs="Times New Roman"/>
                <w:sz w:val="24"/>
                <w:szCs w:val="24"/>
              </w:rPr>
            </w:pPr>
          </w:p>
          <w:p w:rsidR="00864FF0" w:rsidRPr="00AF6D8A" w:rsidRDefault="00B40B59"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прямая речь. Уметь правильно произносить предложения с прямой речью и грамотно расставлять знаки препинания при прямой речи, находить предложения с пря</w:t>
            </w:r>
            <w:r w:rsidRPr="00AF6D8A">
              <w:rPr>
                <w:rFonts w:ascii="Times New Roman" w:eastAsia="Times New Roman" w:hAnsi="Times New Roman" w:cs="Times New Roman"/>
                <w:spacing w:val="-10"/>
                <w:sz w:val="24"/>
                <w:szCs w:val="24"/>
              </w:rPr>
              <w:softHyphen/>
              <w:t>мой речью</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ind w:firstLine="1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Синтаксиче</w:t>
            </w:r>
            <w:r w:rsidRPr="00AF6D8A">
              <w:rPr>
                <w:rFonts w:ascii="Times New Roman" w:eastAsia="Times New Roman" w:hAnsi="Times New Roman" w:cs="Times New Roman"/>
                <w:spacing w:val="-10"/>
                <w:sz w:val="24"/>
                <w:szCs w:val="24"/>
              </w:rPr>
              <w:softHyphen/>
              <w:t>ский разбор предложения</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анализировать и кон</w:t>
            </w:r>
            <w:r w:rsidRPr="00AF6D8A">
              <w:rPr>
                <w:rFonts w:ascii="Times New Roman" w:eastAsia="Times New Roman" w:hAnsi="Times New Roman" w:cs="Times New Roman"/>
                <w:spacing w:val="-10"/>
                <w:sz w:val="24"/>
                <w:szCs w:val="24"/>
              </w:rPr>
              <w:softHyphen/>
              <w:t>струировать предложения с прямой речью, составлять их</w:t>
            </w:r>
          </w:p>
        </w:tc>
      </w:tr>
      <w:tr w:rsidR="00864FF0" w:rsidRPr="00AF6D8A" w:rsidTr="002B7DA8">
        <w:trPr>
          <w:trHeight w:val="150"/>
        </w:trPr>
        <w:tc>
          <w:tcPr>
            <w:tcW w:w="709" w:type="dxa"/>
          </w:tcPr>
          <w:p w:rsidR="00864FF0" w:rsidRPr="00AF6D8A" w:rsidRDefault="00B76A44"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Простые и</w:t>
            </w:r>
          </w:p>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сложные</w:t>
            </w:r>
          </w:p>
          <w:p w:rsidR="00864FF0" w:rsidRPr="00AF6D8A" w:rsidRDefault="00864FF0" w:rsidP="00934CD9">
            <w:pPr>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предложения</w:t>
            </w:r>
          </w:p>
        </w:tc>
        <w:tc>
          <w:tcPr>
            <w:tcW w:w="1206" w:type="dxa"/>
          </w:tcPr>
          <w:p w:rsidR="00864FF0" w:rsidRPr="00AF6D8A" w:rsidRDefault="00B40B59"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схемы, правильно и вырази</w:t>
            </w:r>
            <w:r w:rsidRPr="00AF6D8A">
              <w:rPr>
                <w:rFonts w:ascii="Times New Roman" w:eastAsia="Times New Roman" w:hAnsi="Times New Roman" w:cs="Times New Roman"/>
                <w:spacing w:val="-10"/>
                <w:sz w:val="24"/>
                <w:szCs w:val="24"/>
              </w:rPr>
              <w:softHyphen/>
              <w:t>тельно читать их, употреб</w:t>
            </w:r>
            <w:r w:rsidRPr="00AF6D8A">
              <w:rPr>
                <w:rFonts w:ascii="Times New Roman" w:eastAsia="Times New Roman" w:hAnsi="Times New Roman" w:cs="Times New Roman"/>
                <w:spacing w:val="-10"/>
                <w:sz w:val="24"/>
                <w:szCs w:val="24"/>
              </w:rPr>
              <w:softHyphen/>
              <w:t>лять вежливые формы обра</w:t>
            </w:r>
            <w:r w:rsidRPr="00AF6D8A">
              <w:rPr>
                <w:rFonts w:ascii="Times New Roman" w:eastAsia="Times New Roman" w:hAnsi="Times New Roman" w:cs="Times New Roman"/>
                <w:spacing w:val="-10"/>
                <w:sz w:val="24"/>
                <w:szCs w:val="24"/>
              </w:rPr>
              <w:softHyphen/>
              <w:t>щения, заменять прямую речь косвенной и наоборот</w:t>
            </w: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45</w:t>
            </w:r>
          </w:p>
        </w:tc>
        <w:tc>
          <w:tcPr>
            <w:tcW w:w="3722" w:type="dxa"/>
          </w:tcPr>
          <w:p w:rsidR="00864FF0" w:rsidRPr="00AF6D8A" w:rsidRDefault="00864FF0" w:rsidP="00934CD9">
            <w:pPr>
              <w:widowControl w:val="0"/>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Синтаксиче</w:t>
            </w:r>
            <w:r w:rsidRPr="00AF6D8A">
              <w:rPr>
                <w:rFonts w:ascii="Times New Roman" w:eastAsia="Times New Roman" w:hAnsi="Times New Roman" w:cs="Times New Roman"/>
                <w:spacing w:val="-10"/>
                <w:sz w:val="24"/>
                <w:szCs w:val="24"/>
              </w:rPr>
              <w:softHyphen/>
              <w:t>ский разбор сложного предложения. Пунктуацион</w:t>
            </w:r>
            <w:r w:rsidRPr="00AF6D8A">
              <w:rPr>
                <w:rFonts w:ascii="Times New Roman" w:eastAsia="Times New Roman" w:hAnsi="Times New Roman" w:cs="Times New Roman"/>
                <w:spacing w:val="-10"/>
                <w:sz w:val="24"/>
                <w:szCs w:val="24"/>
              </w:rPr>
              <w:softHyphen/>
              <w:t>ный разбор простого предложения</w:t>
            </w:r>
          </w:p>
        </w:tc>
        <w:tc>
          <w:tcPr>
            <w:tcW w:w="1206" w:type="dxa"/>
          </w:tcPr>
          <w:p w:rsidR="00864FF0" w:rsidRPr="00AF6D8A" w:rsidRDefault="00B40B59"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диалог. Уметь правильно оформлять диалог на письме, правильно ставить знаки препинания при диалоге, составлять диалоги на заданную тему, вести диа</w:t>
            </w:r>
            <w:r w:rsidRPr="00AF6D8A">
              <w:rPr>
                <w:rFonts w:ascii="Times New Roman" w:eastAsia="Times New Roman" w:hAnsi="Times New Roman" w:cs="Times New Roman"/>
                <w:spacing w:val="-10"/>
                <w:sz w:val="24"/>
                <w:szCs w:val="24"/>
              </w:rPr>
              <w:softHyphen/>
              <w:t>лог, интонационно правильно читать диалог</w:t>
            </w: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widowControl w:val="0"/>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Прямая речь</w:t>
            </w:r>
          </w:p>
        </w:tc>
        <w:tc>
          <w:tcPr>
            <w:tcW w:w="1206" w:type="dxa"/>
          </w:tcPr>
          <w:p w:rsidR="00864FF0" w:rsidRPr="00AF6D8A" w:rsidRDefault="00B40B59"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изучают синтаксис и пунктуация, уметь состав</w:t>
            </w:r>
            <w:r w:rsidRPr="00AF6D8A">
              <w:rPr>
                <w:rFonts w:ascii="Times New Roman" w:eastAsia="Times New Roman" w:hAnsi="Times New Roman" w:cs="Times New Roman"/>
                <w:spacing w:val="-10"/>
                <w:sz w:val="24"/>
                <w:szCs w:val="24"/>
              </w:rPr>
              <w:softHyphen/>
              <w:t>лять  простые   и  сложные предложения изученных ви</w:t>
            </w:r>
            <w:r w:rsidRPr="00AF6D8A">
              <w:rPr>
                <w:rFonts w:ascii="Times New Roman" w:eastAsia="Times New Roman" w:hAnsi="Times New Roman" w:cs="Times New Roman"/>
                <w:spacing w:val="-10"/>
                <w:sz w:val="24"/>
                <w:szCs w:val="24"/>
              </w:rPr>
              <w:softHyphen/>
              <w:t>дов, самостоятельно подби</w:t>
            </w:r>
            <w:r w:rsidRPr="00AF6D8A">
              <w:rPr>
                <w:rFonts w:ascii="Times New Roman" w:eastAsia="Times New Roman" w:hAnsi="Times New Roman" w:cs="Times New Roman"/>
                <w:spacing w:val="-10"/>
                <w:sz w:val="24"/>
                <w:szCs w:val="24"/>
              </w:rPr>
              <w:softHyphen/>
              <w:t>рать примеры на изученные правила пунктуации,  конст</w:t>
            </w:r>
            <w:r w:rsidRPr="00AF6D8A">
              <w:rPr>
                <w:rFonts w:ascii="Times New Roman" w:eastAsia="Times New Roman" w:hAnsi="Times New Roman" w:cs="Times New Roman"/>
                <w:spacing w:val="-10"/>
                <w:sz w:val="24"/>
                <w:szCs w:val="24"/>
              </w:rPr>
              <w:softHyphen/>
              <w:t>руировать предложения</w:t>
            </w: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widowControl w:val="0"/>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Прямая и кос</w:t>
            </w:r>
            <w:r w:rsidRPr="00AF6D8A">
              <w:rPr>
                <w:rFonts w:ascii="Times New Roman" w:eastAsia="Times New Roman" w:hAnsi="Times New Roman" w:cs="Times New Roman"/>
                <w:spacing w:val="-10"/>
                <w:sz w:val="24"/>
                <w:szCs w:val="24"/>
              </w:rPr>
              <w:softHyphen/>
              <w:t>венная речь</w:t>
            </w:r>
            <w:r w:rsidR="009061CA" w:rsidRPr="00AF6D8A">
              <w:rPr>
                <w:rFonts w:ascii="Times New Roman" w:eastAsia="Times New Roman" w:hAnsi="Times New Roman" w:cs="Times New Roman"/>
                <w:spacing w:val="-10"/>
                <w:sz w:val="24"/>
                <w:szCs w:val="24"/>
              </w:rPr>
              <w:t>. Диалог</w:t>
            </w:r>
          </w:p>
        </w:tc>
        <w:tc>
          <w:tcPr>
            <w:tcW w:w="1206" w:type="dxa"/>
          </w:tcPr>
          <w:p w:rsidR="00864FF0" w:rsidRPr="00AF6D8A" w:rsidRDefault="00B40B59"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изучают синтаксис и пунктуация, уметь состав</w:t>
            </w:r>
            <w:r w:rsidRPr="00AF6D8A">
              <w:rPr>
                <w:rFonts w:ascii="Times New Roman" w:eastAsia="Times New Roman" w:hAnsi="Times New Roman" w:cs="Times New Roman"/>
                <w:spacing w:val="-10"/>
                <w:sz w:val="24"/>
                <w:szCs w:val="24"/>
              </w:rPr>
              <w:softHyphen/>
              <w:t>лять   простые   и   сложные предложения изученных ви</w:t>
            </w:r>
            <w:r w:rsidRPr="00AF6D8A">
              <w:rPr>
                <w:rFonts w:ascii="Times New Roman" w:eastAsia="Times New Roman" w:hAnsi="Times New Roman" w:cs="Times New Roman"/>
                <w:spacing w:val="-10"/>
                <w:sz w:val="24"/>
                <w:szCs w:val="24"/>
              </w:rPr>
              <w:softHyphen/>
              <w:t>дов, самостоятельно подби</w:t>
            </w:r>
            <w:r w:rsidRPr="00AF6D8A">
              <w:rPr>
                <w:rFonts w:ascii="Times New Roman" w:eastAsia="Times New Roman" w:hAnsi="Times New Roman" w:cs="Times New Roman"/>
                <w:spacing w:val="-10"/>
                <w:sz w:val="24"/>
                <w:szCs w:val="24"/>
              </w:rPr>
              <w:softHyphen/>
              <w:t>рать примеры на изученные правила пунктуации, конст</w:t>
            </w:r>
            <w:r w:rsidRPr="00AF6D8A">
              <w:rPr>
                <w:rFonts w:ascii="Times New Roman" w:eastAsia="Times New Roman" w:hAnsi="Times New Roman" w:cs="Times New Roman"/>
                <w:spacing w:val="-10"/>
                <w:sz w:val="24"/>
                <w:szCs w:val="24"/>
              </w:rPr>
              <w:softHyphen/>
              <w:t>руировать предложения</w:t>
            </w: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48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934CD9">
            <w:pPr>
              <w:widowControl w:val="0"/>
              <w:autoSpaceDE w:val="0"/>
              <w:autoSpaceDN w:val="0"/>
              <w:adjustRightInd w:val="0"/>
              <w:jc w:val="center"/>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Повторение по теме «Синтаксис и пунктуация»</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порядок разбора про</w:t>
            </w:r>
            <w:r w:rsidRPr="00AF6D8A">
              <w:rPr>
                <w:rFonts w:ascii="Times New Roman" w:eastAsia="Times New Roman" w:hAnsi="Times New Roman" w:cs="Times New Roman"/>
                <w:spacing w:val="-10"/>
                <w:sz w:val="24"/>
                <w:szCs w:val="24"/>
              </w:rPr>
              <w:softHyphen/>
              <w:t xml:space="preserve">стого предложения, уметь разбирать предложение устно и письменно. Уметь </w:t>
            </w:r>
            <w:r w:rsidRPr="00AF6D8A">
              <w:rPr>
                <w:rFonts w:ascii="Times New Roman" w:eastAsia="Times New Roman" w:hAnsi="Times New Roman" w:cs="Times New Roman"/>
                <w:spacing w:val="-10"/>
                <w:sz w:val="24"/>
                <w:szCs w:val="24"/>
              </w:rPr>
              <w:lastRenderedPageBreak/>
              <w:t>соблю</w:t>
            </w:r>
            <w:r w:rsidRPr="00AF6D8A">
              <w:rPr>
                <w:rFonts w:ascii="Times New Roman" w:eastAsia="Times New Roman" w:hAnsi="Times New Roman" w:cs="Times New Roman"/>
                <w:spacing w:val="-10"/>
                <w:sz w:val="24"/>
                <w:szCs w:val="24"/>
              </w:rPr>
              <w:softHyphen/>
              <w:t>дать в практике письма орфо</w:t>
            </w:r>
            <w:r w:rsidRPr="00AF6D8A">
              <w:rPr>
                <w:rFonts w:ascii="Times New Roman" w:eastAsia="Times New Roman" w:hAnsi="Times New Roman" w:cs="Times New Roman"/>
                <w:spacing w:val="-10"/>
                <w:sz w:val="24"/>
                <w:szCs w:val="24"/>
              </w:rPr>
              <w:softHyphen/>
              <w:t>графические и пунктуацион</w:t>
            </w:r>
            <w:r w:rsidRPr="00AF6D8A">
              <w:rPr>
                <w:rFonts w:ascii="Times New Roman" w:eastAsia="Times New Roman" w:hAnsi="Times New Roman" w:cs="Times New Roman"/>
                <w:spacing w:val="-10"/>
                <w:sz w:val="24"/>
                <w:szCs w:val="24"/>
              </w:rPr>
              <w:softHyphen/>
              <w:t>ные нормы, составлять пред</w:t>
            </w:r>
            <w:r w:rsidRPr="00AF6D8A">
              <w:rPr>
                <w:rFonts w:ascii="Times New Roman" w:eastAsia="Times New Roman" w:hAnsi="Times New Roman" w:cs="Times New Roman"/>
                <w:spacing w:val="-10"/>
                <w:sz w:val="24"/>
                <w:szCs w:val="24"/>
              </w:rPr>
              <w:softHyphen/>
              <w:t>ложения по заданной схеме</w:t>
            </w:r>
          </w:p>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49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Контрольный диктант</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Вла</w:t>
            </w:r>
            <w:r w:rsidRPr="00AF6D8A">
              <w:rPr>
                <w:rFonts w:ascii="Times New Roman" w:eastAsia="Times New Roman" w:hAnsi="Times New Roman" w:cs="Times New Roman"/>
                <w:spacing w:val="-10"/>
                <w:sz w:val="24"/>
                <w:szCs w:val="24"/>
              </w:rPr>
              <w:softHyphen/>
              <w:t>деть правильным способом действия при применении изученных правил пунктуации</w:t>
            </w: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50</w:t>
            </w:r>
          </w:p>
        </w:tc>
        <w:tc>
          <w:tcPr>
            <w:tcW w:w="3722" w:type="dxa"/>
          </w:tcPr>
          <w:p w:rsidR="00864FF0" w:rsidRPr="00AF6D8A" w:rsidRDefault="00864FF0" w:rsidP="00AF6D8A">
            <w:pPr>
              <w:widowControl w:val="0"/>
              <w:autoSpaceDE w:val="0"/>
              <w:autoSpaceDN w:val="0"/>
              <w:adjustRightInd w:val="0"/>
              <w:ind w:left="28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Выбороч</w:t>
            </w:r>
            <w:r w:rsidRPr="00AF6D8A">
              <w:rPr>
                <w:rFonts w:ascii="Times New Roman" w:eastAsia="Times New Roman" w:hAnsi="Times New Roman" w:cs="Times New Roman"/>
                <w:spacing w:val="-10"/>
                <w:sz w:val="24"/>
                <w:szCs w:val="24"/>
              </w:rPr>
              <w:softHyphen/>
              <w:t>ное изложе</w:t>
            </w:r>
            <w:r w:rsidRPr="00AF6D8A">
              <w:rPr>
                <w:rFonts w:ascii="Times New Roman" w:eastAsia="Times New Roman" w:hAnsi="Times New Roman" w:cs="Times New Roman"/>
                <w:spacing w:val="-10"/>
                <w:sz w:val="24"/>
                <w:szCs w:val="24"/>
              </w:rPr>
              <w:softHyphen/>
              <w:t xml:space="preserve">ние </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отбирать материал для изложения</w:t>
            </w: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7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Фонетика </w:t>
            </w:r>
            <w:proofErr w:type="gramStart"/>
            <w:r w:rsidRPr="00AF6D8A">
              <w:rPr>
                <w:rFonts w:ascii="Times New Roman" w:eastAsia="Times New Roman" w:hAnsi="Times New Roman" w:cs="Times New Roman"/>
                <w:spacing w:val="-10"/>
                <w:sz w:val="24"/>
                <w:szCs w:val="24"/>
              </w:rPr>
              <w:t>-н</w:t>
            </w:r>
            <w:proofErr w:type="gramEnd"/>
            <w:r w:rsidRPr="00AF6D8A">
              <w:rPr>
                <w:rFonts w:ascii="Times New Roman" w:eastAsia="Times New Roman" w:hAnsi="Times New Roman" w:cs="Times New Roman"/>
                <w:spacing w:val="-10"/>
                <w:sz w:val="24"/>
                <w:szCs w:val="24"/>
              </w:rPr>
              <w:t>аука о звуках</w:t>
            </w:r>
          </w:p>
        </w:tc>
        <w:tc>
          <w:tcPr>
            <w:tcW w:w="1206"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firstLine="2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предмет изучения фо</w:t>
            </w:r>
            <w:r w:rsidRPr="00AF6D8A">
              <w:rPr>
                <w:rFonts w:ascii="Times New Roman" w:eastAsia="Times New Roman" w:hAnsi="Times New Roman" w:cs="Times New Roman"/>
                <w:spacing w:val="-10"/>
                <w:sz w:val="24"/>
                <w:szCs w:val="24"/>
              </w:rPr>
              <w:softHyphen/>
              <w:t>нетики и орфоэпии, разли</w:t>
            </w:r>
            <w:r w:rsidRPr="00AF6D8A">
              <w:rPr>
                <w:rFonts w:ascii="Times New Roman" w:eastAsia="Times New Roman" w:hAnsi="Times New Roman" w:cs="Times New Roman"/>
                <w:spacing w:val="-10"/>
                <w:sz w:val="24"/>
                <w:szCs w:val="24"/>
              </w:rPr>
              <w:softHyphen/>
              <w:t>чать гласные и согласные звуки, способы их образова</w:t>
            </w:r>
            <w:r w:rsidRPr="00AF6D8A">
              <w:rPr>
                <w:rFonts w:ascii="Times New Roman" w:eastAsia="Times New Roman" w:hAnsi="Times New Roman" w:cs="Times New Roman"/>
                <w:spacing w:val="-10"/>
                <w:sz w:val="24"/>
                <w:szCs w:val="24"/>
              </w:rPr>
              <w:softHyphen/>
              <w:t>ния, не смешивать звуки и буквы. Уметь различать звук и букву, гласные и согласные звуки</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особенности образова</w:t>
            </w:r>
            <w:r w:rsidRPr="00AF6D8A">
              <w:rPr>
                <w:rFonts w:ascii="Times New Roman" w:eastAsia="Times New Roman" w:hAnsi="Times New Roman" w:cs="Times New Roman"/>
                <w:spacing w:val="-10"/>
                <w:sz w:val="24"/>
                <w:szCs w:val="24"/>
              </w:rPr>
              <w:softHyphen/>
              <w:t>ния гласных звуков, различия между ударными и безудар</w:t>
            </w:r>
            <w:r w:rsidRPr="00AF6D8A">
              <w:rPr>
                <w:rFonts w:ascii="Times New Roman" w:eastAsia="Times New Roman" w:hAnsi="Times New Roman" w:cs="Times New Roman"/>
                <w:spacing w:val="-10"/>
                <w:sz w:val="24"/>
                <w:szCs w:val="24"/>
              </w:rPr>
              <w:softHyphen/>
              <w:t>ными звуками, уметь выде</w:t>
            </w:r>
            <w:r w:rsidRPr="00AF6D8A">
              <w:rPr>
                <w:rFonts w:ascii="Times New Roman" w:eastAsia="Times New Roman" w:hAnsi="Times New Roman" w:cs="Times New Roman"/>
                <w:spacing w:val="-10"/>
                <w:sz w:val="24"/>
                <w:szCs w:val="24"/>
              </w:rPr>
              <w:softHyphen/>
              <w:t>лять в слове звуки речи, да</w:t>
            </w:r>
            <w:r w:rsidRPr="00AF6D8A">
              <w:rPr>
                <w:rFonts w:ascii="Times New Roman" w:eastAsia="Times New Roman" w:hAnsi="Times New Roman" w:cs="Times New Roman"/>
                <w:spacing w:val="-10"/>
                <w:sz w:val="24"/>
                <w:szCs w:val="24"/>
              </w:rPr>
              <w:softHyphen/>
              <w:t>вать им фонетическую харак</w:t>
            </w:r>
            <w:r w:rsidRPr="00AF6D8A">
              <w:rPr>
                <w:rFonts w:ascii="Times New Roman" w:eastAsia="Times New Roman" w:hAnsi="Times New Roman" w:cs="Times New Roman"/>
                <w:spacing w:val="-10"/>
                <w:sz w:val="24"/>
                <w:szCs w:val="24"/>
              </w:rPr>
              <w:softHyphen/>
              <w:t>теристику, использовать эле</w:t>
            </w:r>
            <w:r w:rsidRPr="00AF6D8A">
              <w:rPr>
                <w:rFonts w:ascii="Times New Roman" w:eastAsia="Times New Roman" w:hAnsi="Times New Roman" w:cs="Times New Roman"/>
                <w:spacing w:val="-10"/>
                <w:sz w:val="24"/>
                <w:szCs w:val="24"/>
              </w:rPr>
              <w:softHyphen/>
              <w:t>менты упрощенной транс</w:t>
            </w:r>
            <w:r w:rsidRPr="00AF6D8A">
              <w:rPr>
                <w:rFonts w:ascii="Times New Roman" w:eastAsia="Times New Roman" w:hAnsi="Times New Roman" w:cs="Times New Roman"/>
                <w:spacing w:val="-10"/>
                <w:sz w:val="24"/>
                <w:szCs w:val="24"/>
              </w:rPr>
              <w:softHyphen/>
              <w:t>крипции, правильно произно</w:t>
            </w:r>
            <w:r w:rsidRPr="00AF6D8A">
              <w:rPr>
                <w:rFonts w:ascii="Times New Roman" w:eastAsia="Times New Roman" w:hAnsi="Times New Roman" w:cs="Times New Roman"/>
                <w:spacing w:val="-10"/>
                <w:sz w:val="24"/>
                <w:szCs w:val="24"/>
              </w:rPr>
              <w:softHyphen/>
              <w:t>сить гласные звуки</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особенности образова</w:t>
            </w:r>
            <w:r w:rsidRPr="00AF6D8A">
              <w:rPr>
                <w:rFonts w:ascii="Times New Roman" w:eastAsia="Times New Roman" w:hAnsi="Times New Roman" w:cs="Times New Roman"/>
                <w:spacing w:val="-10"/>
                <w:sz w:val="24"/>
                <w:szCs w:val="24"/>
              </w:rPr>
              <w:softHyphen/>
              <w:t>ния согласных звуков, ис</w:t>
            </w:r>
            <w:r w:rsidRPr="00AF6D8A">
              <w:rPr>
                <w:rFonts w:ascii="Times New Roman" w:eastAsia="Times New Roman" w:hAnsi="Times New Roman" w:cs="Times New Roman"/>
                <w:spacing w:val="-10"/>
                <w:sz w:val="24"/>
                <w:szCs w:val="24"/>
              </w:rPr>
              <w:softHyphen/>
              <w:t>пользовать элементы транс</w:t>
            </w:r>
            <w:r w:rsidRPr="00AF6D8A">
              <w:rPr>
                <w:rFonts w:ascii="Times New Roman" w:eastAsia="Times New Roman" w:hAnsi="Times New Roman" w:cs="Times New Roman"/>
                <w:spacing w:val="-10"/>
                <w:sz w:val="24"/>
                <w:szCs w:val="24"/>
              </w:rPr>
              <w:softHyphen/>
              <w:t>крипции для обозначения звука и объяснения написа</w:t>
            </w:r>
            <w:r w:rsidRPr="00AF6D8A">
              <w:rPr>
                <w:rFonts w:ascii="Times New Roman" w:eastAsia="Times New Roman" w:hAnsi="Times New Roman" w:cs="Times New Roman"/>
                <w:spacing w:val="-10"/>
                <w:sz w:val="24"/>
                <w:szCs w:val="24"/>
              </w:rPr>
              <w:softHyphen/>
              <w:t>ния слова, правильно произ</w:t>
            </w:r>
            <w:r w:rsidRPr="00AF6D8A">
              <w:rPr>
                <w:rFonts w:ascii="Times New Roman" w:eastAsia="Times New Roman" w:hAnsi="Times New Roman" w:cs="Times New Roman"/>
                <w:spacing w:val="-10"/>
                <w:sz w:val="24"/>
                <w:szCs w:val="24"/>
              </w:rPr>
              <w:softHyphen/>
              <w:t>носить согласные звуки, не смешивать звуки и буквы</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об изменениях звуков в речевом потоке, уметь разли</w:t>
            </w:r>
            <w:r w:rsidRPr="00AF6D8A">
              <w:rPr>
                <w:rFonts w:ascii="Times New Roman" w:eastAsia="Times New Roman" w:hAnsi="Times New Roman" w:cs="Times New Roman"/>
                <w:spacing w:val="-10"/>
                <w:sz w:val="24"/>
                <w:szCs w:val="24"/>
              </w:rPr>
              <w:softHyphen/>
              <w:t>чать сильную и слабую пози</w:t>
            </w:r>
            <w:r w:rsidRPr="00AF6D8A">
              <w:rPr>
                <w:rFonts w:ascii="Times New Roman" w:eastAsia="Times New Roman" w:hAnsi="Times New Roman" w:cs="Times New Roman"/>
                <w:spacing w:val="-10"/>
                <w:sz w:val="24"/>
                <w:szCs w:val="24"/>
              </w:rPr>
              <w:softHyphen/>
              <w:t>ции гласных и согласных, уметь выделять в слове звуки речи, давать фонетическую характеристику звукам</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различие твердых и мягких согласных, обозначе</w:t>
            </w:r>
            <w:r w:rsidRPr="00AF6D8A">
              <w:rPr>
                <w:rFonts w:ascii="Times New Roman" w:eastAsia="Times New Roman" w:hAnsi="Times New Roman" w:cs="Times New Roman"/>
                <w:spacing w:val="-10"/>
                <w:sz w:val="24"/>
                <w:szCs w:val="24"/>
              </w:rPr>
              <w:softHyphen/>
              <w:t>ние мягкости согласного при записи слова в фонетической транскрипции, парные и не</w:t>
            </w:r>
            <w:r w:rsidRPr="00AF6D8A">
              <w:rPr>
                <w:rFonts w:ascii="Times New Roman" w:eastAsia="Times New Roman" w:hAnsi="Times New Roman" w:cs="Times New Roman"/>
                <w:spacing w:val="-10"/>
                <w:sz w:val="24"/>
                <w:szCs w:val="24"/>
              </w:rPr>
              <w:softHyphen/>
              <w:t>парные согласные по твердо</w:t>
            </w:r>
            <w:r w:rsidRPr="00AF6D8A">
              <w:rPr>
                <w:rFonts w:ascii="Times New Roman" w:eastAsia="Times New Roman" w:hAnsi="Times New Roman" w:cs="Times New Roman"/>
                <w:spacing w:val="-10"/>
                <w:sz w:val="24"/>
                <w:szCs w:val="24"/>
              </w:rPr>
              <w:softHyphen/>
              <w:t>сти-мягкости, уметь разли</w:t>
            </w:r>
            <w:r w:rsidRPr="00AF6D8A">
              <w:rPr>
                <w:rFonts w:ascii="Times New Roman" w:eastAsia="Times New Roman" w:hAnsi="Times New Roman" w:cs="Times New Roman"/>
                <w:spacing w:val="-10"/>
                <w:sz w:val="24"/>
                <w:szCs w:val="24"/>
              </w:rPr>
              <w:softHyphen/>
              <w:t>чать твердые и мягкие со</w:t>
            </w:r>
            <w:r w:rsidRPr="00AF6D8A">
              <w:rPr>
                <w:rFonts w:ascii="Times New Roman" w:eastAsia="Times New Roman" w:hAnsi="Times New Roman" w:cs="Times New Roman"/>
                <w:spacing w:val="-10"/>
                <w:sz w:val="24"/>
                <w:szCs w:val="24"/>
              </w:rPr>
              <w:softHyphen/>
              <w:t>гласные, соблюдать орфо</w:t>
            </w:r>
            <w:r w:rsidRPr="00AF6D8A">
              <w:rPr>
                <w:rFonts w:ascii="Times New Roman" w:eastAsia="Times New Roman" w:hAnsi="Times New Roman" w:cs="Times New Roman"/>
                <w:spacing w:val="-10"/>
                <w:sz w:val="24"/>
                <w:szCs w:val="24"/>
              </w:rPr>
              <w:softHyphen/>
              <w:t>эпическую норму</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особенности повество</w:t>
            </w:r>
            <w:r w:rsidRPr="00AF6D8A">
              <w:rPr>
                <w:rFonts w:ascii="Times New Roman" w:eastAsia="Times New Roman" w:hAnsi="Times New Roman" w:cs="Times New Roman"/>
                <w:spacing w:val="-10"/>
                <w:sz w:val="24"/>
                <w:szCs w:val="24"/>
              </w:rPr>
              <w:softHyphen/>
              <w:t>вания как типа речи, его ком</w:t>
            </w:r>
            <w:r w:rsidRPr="00AF6D8A">
              <w:rPr>
                <w:rFonts w:ascii="Times New Roman" w:eastAsia="Times New Roman" w:hAnsi="Times New Roman" w:cs="Times New Roman"/>
                <w:spacing w:val="-10"/>
                <w:sz w:val="24"/>
                <w:szCs w:val="24"/>
              </w:rPr>
              <w:softHyphen/>
              <w:t>позицию. Уметь строить текст повествования, составлять план текста повествователь</w:t>
            </w:r>
            <w:r w:rsidRPr="00AF6D8A">
              <w:rPr>
                <w:rFonts w:ascii="Times New Roman" w:eastAsia="Times New Roman" w:hAnsi="Times New Roman" w:cs="Times New Roman"/>
                <w:spacing w:val="-10"/>
                <w:sz w:val="24"/>
                <w:szCs w:val="24"/>
              </w:rPr>
              <w:softHyphen/>
              <w:t>ного характера</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различие между звон</w:t>
            </w:r>
            <w:r w:rsidRPr="00AF6D8A">
              <w:rPr>
                <w:rFonts w:ascii="Times New Roman" w:eastAsia="Times New Roman" w:hAnsi="Times New Roman" w:cs="Times New Roman"/>
                <w:spacing w:val="-10"/>
                <w:sz w:val="24"/>
                <w:szCs w:val="24"/>
              </w:rPr>
              <w:softHyphen/>
              <w:t xml:space="preserve">кими и глухими согласными, </w:t>
            </w:r>
            <w:proofErr w:type="gramStart"/>
            <w:r w:rsidRPr="00AF6D8A">
              <w:rPr>
                <w:rFonts w:ascii="Times New Roman" w:eastAsia="Times New Roman" w:hAnsi="Times New Roman" w:cs="Times New Roman"/>
                <w:spacing w:val="-10"/>
                <w:sz w:val="24"/>
                <w:szCs w:val="24"/>
              </w:rPr>
              <w:t>непарные</w:t>
            </w:r>
            <w:proofErr w:type="gramEnd"/>
            <w:r w:rsidRPr="00AF6D8A">
              <w:rPr>
                <w:rFonts w:ascii="Times New Roman" w:eastAsia="Times New Roman" w:hAnsi="Times New Roman" w:cs="Times New Roman"/>
                <w:spacing w:val="-10"/>
                <w:sz w:val="24"/>
                <w:szCs w:val="24"/>
              </w:rPr>
              <w:t xml:space="preserve"> по звонкости-глухости, (особое внимание звуку </w:t>
            </w:r>
            <w:r w:rsidRPr="00AF6D8A">
              <w:rPr>
                <w:rFonts w:ascii="Times New Roman" w:eastAsia="Times New Roman" w:hAnsi="Times New Roman" w:cs="Times New Roman"/>
                <w:b/>
                <w:bCs/>
                <w:spacing w:val="-10"/>
                <w:sz w:val="24"/>
                <w:szCs w:val="24"/>
              </w:rPr>
              <w:t xml:space="preserve">й). </w:t>
            </w:r>
            <w:r w:rsidRPr="00AF6D8A">
              <w:rPr>
                <w:rFonts w:ascii="Times New Roman" w:eastAsia="Times New Roman" w:hAnsi="Times New Roman" w:cs="Times New Roman"/>
                <w:spacing w:val="-10"/>
                <w:sz w:val="24"/>
                <w:szCs w:val="24"/>
              </w:rPr>
              <w:t>Уметь различать звонкие и глухие согласные, правильно произносить со</w:t>
            </w:r>
            <w:r w:rsidRPr="00AF6D8A">
              <w:rPr>
                <w:rFonts w:ascii="Times New Roman" w:eastAsia="Times New Roman" w:hAnsi="Times New Roman" w:cs="Times New Roman"/>
                <w:spacing w:val="-10"/>
                <w:sz w:val="24"/>
                <w:szCs w:val="24"/>
              </w:rPr>
              <w:softHyphen/>
              <w:t>гласные звуки речи, их соче</w:t>
            </w:r>
            <w:r w:rsidRPr="00AF6D8A">
              <w:rPr>
                <w:rFonts w:ascii="Times New Roman" w:eastAsia="Times New Roman" w:hAnsi="Times New Roman" w:cs="Times New Roman"/>
                <w:spacing w:val="-10"/>
                <w:sz w:val="24"/>
                <w:szCs w:val="24"/>
              </w:rPr>
              <w:softHyphen/>
              <w:t>тания в слове, а также наи</w:t>
            </w:r>
            <w:r w:rsidRPr="00AF6D8A">
              <w:rPr>
                <w:rFonts w:ascii="Times New Roman" w:eastAsia="Times New Roman" w:hAnsi="Times New Roman" w:cs="Times New Roman"/>
                <w:spacing w:val="-10"/>
                <w:sz w:val="24"/>
                <w:szCs w:val="24"/>
              </w:rPr>
              <w:softHyphen/>
              <w:t>более употребительные сло</w:t>
            </w:r>
            <w:r w:rsidRPr="00AF6D8A">
              <w:rPr>
                <w:rFonts w:ascii="Times New Roman" w:eastAsia="Times New Roman" w:hAnsi="Times New Roman" w:cs="Times New Roman"/>
                <w:spacing w:val="-10"/>
                <w:sz w:val="24"/>
                <w:szCs w:val="24"/>
              </w:rPr>
              <w:softHyphen/>
              <w:t>ва и формы изученных час</w:t>
            </w:r>
            <w:r w:rsidRPr="00AF6D8A">
              <w:rPr>
                <w:rFonts w:ascii="Times New Roman" w:eastAsia="Times New Roman" w:hAnsi="Times New Roman" w:cs="Times New Roman"/>
                <w:spacing w:val="-10"/>
                <w:sz w:val="24"/>
                <w:szCs w:val="24"/>
              </w:rPr>
              <w:softHyphen/>
              <w:t>тей речи</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алфавит - это обо</w:t>
            </w:r>
            <w:r w:rsidRPr="00AF6D8A">
              <w:rPr>
                <w:rFonts w:ascii="Times New Roman" w:eastAsia="Times New Roman" w:hAnsi="Times New Roman" w:cs="Times New Roman"/>
                <w:spacing w:val="-10"/>
                <w:sz w:val="24"/>
                <w:szCs w:val="24"/>
              </w:rPr>
              <w:softHyphen/>
              <w:t xml:space="preserve">значение звуков на письме. Уметь правильно произносить </w:t>
            </w:r>
            <w:r w:rsidRPr="00AF6D8A">
              <w:rPr>
                <w:rFonts w:ascii="Times New Roman" w:eastAsia="Times New Roman" w:hAnsi="Times New Roman" w:cs="Times New Roman"/>
                <w:spacing w:val="-10"/>
                <w:sz w:val="24"/>
                <w:szCs w:val="24"/>
              </w:rPr>
              <w:lastRenderedPageBreak/>
              <w:t>буквы алфавита, располагать слова в алфавитном порядке, уметь пользоваться алфави</w:t>
            </w:r>
            <w:r w:rsidRPr="00AF6D8A">
              <w:rPr>
                <w:rFonts w:ascii="Times New Roman" w:eastAsia="Times New Roman" w:hAnsi="Times New Roman" w:cs="Times New Roman"/>
                <w:spacing w:val="-10"/>
                <w:sz w:val="24"/>
                <w:szCs w:val="24"/>
              </w:rPr>
              <w:softHyphen/>
              <w:t>том в практической деятель</w:t>
            </w:r>
            <w:r w:rsidRPr="00AF6D8A">
              <w:rPr>
                <w:rFonts w:ascii="Times New Roman" w:eastAsia="Times New Roman" w:hAnsi="Times New Roman" w:cs="Times New Roman"/>
                <w:spacing w:val="-10"/>
                <w:sz w:val="24"/>
                <w:szCs w:val="24"/>
              </w:rPr>
              <w:softHyphen/>
              <w:t>ности (при работе со спра</w:t>
            </w:r>
            <w:r w:rsidRPr="00AF6D8A">
              <w:rPr>
                <w:rFonts w:ascii="Times New Roman" w:eastAsia="Times New Roman" w:hAnsi="Times New Roman" w:cs="Times New Roman"/>
                <w:spacing w:val="-10"/>
                <w:sz w:val="24"/>
                <w:szCs w:val="24"/>
              </w:rPr>
              <w:softHyphen/>
              <w:t>вочной литературой)</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композиционные осо</w:t>
            </w:r>
            <w:r w:rsidRPr="00AF6D8A">
              <w:rPr>
                <w:rFonts w:ascii="Times New Roman" w:eastAsia="Times New Roman" w:hAnsi="Times New Roman" w:cs="Times New Roman"/>
                <w:spacing w:val="-10"/>
                <w:sz w:val="24"/>
                <w:szCs w:val="24"/>
              </w:rPr>
              <w:softHyphen/>
              <w:t>бенности описания. Уметь создавать текст описания кон</w:t>
            </w:r>
            <w:r w:rsidRPr="00AF6D8A">
              <w:rPr>
                <w:rFonts w:ascii="Times New Roman" w:eastAsia="Times New Roman" w:hAnsi="Times New Roman" w:cs="Times New Roman"/>
                <w:spacing w:val="-10"/>
                <w:sz w:val="24"/>
                <w:szCs w:val="24"/>
              </w:rPr>
              <w:softHyphen/>
              <w:t>кретного предмета, состав</w:t>
            </w:r>
            <w:r w:rsidRPr="00AF6D8A">
              <w:rPr>
                <w:rFonts w:ascii="Times New Roman" w:eastAsia="Times New Roman" w:hAnsi="Times New Roman" w:cs="Times New Roman"/>
                <w:spacing w:val="-10"/>
                <w:sz w:val="24"/>
                <w:szCs w:val="24"/>
              </w:rPr>
              <w:softHyphen/>
              <w:t>лять план описания</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случаи использования </w:t>
            </w:r>
            <w:r w:rsidRPr="00AF6D8A">
              <w:rPr>
                <w:rFonts w:ascii="Times New Roman" w:eastAsia="Times New Roman" w:hAnsi="Times New Roman" w:cs="Times New Roman"/>
                <w:b/>
                <w:bCs/>
                <w:spacing w:val="-10"/>
                <w:sz w:val="24"/>
                <w:szCs w:val="24"/>
              </w:rPr>
              <w:t xml:space="preserve">Ь </w:t>
            </w:r>
            <w:r w:rsidRPr="00AF6D8A">
              <w:rPr>
                <w:rFonts w:ascii="Times New Roman" w:eastAsia="Times New Roman" w:hAnsi="Times New Roman" w:cs="Times New Roman"/>
                <w:spacing w:val="-10"/>
                <w:sz w:val="24"/>
                <w:szCs w:val="24"/>
              </w:rPr>
              <w:t>для обозначения мягкости согласных, правило написа</w:t>
            </w:r>
            <w:r w:rsidRPr="00AF6D8A">
              <w:rPr>
                <w:rFonts w:ascii="Times New Roman" w:eastAsia="Times New Roman" w:hAnsi="Times New Roman" w:cs="Times New Roman"/>
                <w:spacing w:val="-10"/>
                <w:sz w:val="24"/>
                <w:szCs w:val="24"/>
              </w:rPr>
              <w:softHyphen/>
              <w:t xml:space="preserve">ния буквосочетаний </w:t>
            </w:r>
            <w:proofErr w:type="spellStart"/>
            <w:r w:rsidRPr="00AF6D8A">
              <w:rPr>
                <w:rFonts w:ascii="Times New Roman" w:eastAsia="Times New Roman" w:hAnsi="Times New Roman" w:cs="Times New Roman"/>
                <w:b/>
                <w:bCs/>
                <w:i/>
                <w:iCs/>
                <w:spacing w:val="-10"/>
                <w:sz w:val="24"/>
                <w:szCs w:val="24"/>
              </w:rPr>
              <w:t>чк</w:t>
            </w:r>
            <w:proofErr w:type="spellEnd"/>
            <w:r w:rsidRPr="00AF6D8A">
              <w:rPr>
                <w:rFonts w:ascii="Times New Roman" w:eastAsia="Times New Roman" w:hAnsi="Times New Roman" w:cs="Times New Roman"/>
                <w:b/>
                <w:bCs/>
                <w:i/>
                <w:iCs/>
                <w:spacing w:val="-10"/>
                <w:sz w:val="24"/>
                <w:szCs w:val="24"/>
              </w:rPr>
              <w:t xml:space="preserve">, </w:t>
            </w:r>
            <w:proofErr w:type="spellStart"/>
            <w:r w:rsidRPr="00AF6D8A">
              <w:rPr>
                <w:rFonts w:ascii="Times New Roman" w:eastAsia="Times New Roman" w:hAnsi="Times New Roman" w:cs="Times New Roman"/>
                <w:b/>
                <w:bCs/>
                <w:i/>
                <w:iCs/>
                <w:spacing w:val="-10"/>
                <w:sz w:val="24"/>
                <w:szCs w:val="24"/>
              </w:rPr>
              <w:t>чн</w:t>
            </w:r>
            <w:proofErr w:type="spellEnd"/>
            <w:r w:rsidRPr="00AF6D8A">
              <w:rPr>
                <w:rFonts w:ascii="Times New Roman" w:eastAsia="Times New Roman" w:hAnsi="Times New Roman" w:cs="Times New Roman"/>
                <w:b/>
                <w:bCs/>
                <w:i/>
                <w:iCs/>
                <w:spacing w:val="-10"/>
                <w:sz w:val="24"/>
                <w:szCs w:val="24"/>
              </w:rPr>
              <w:t xml:space="preserve">, </w:t>
            </w:r>
            <w:proofErr w:type="spellStart"/>
            <w:r w:rsidRPr="00AF6D8A">
              <w:rPr>
                <w:rFonts w:ascii="Times New Roman" w:eastAsia="Times New Roman" w:hAnsi="Times New Roman" w:cs="Times New Roman"/>
                <w:b/>
                <w:bCs/>
                <w:i/>
                <w:iCs/>
                <w:spacing w:val="-10"/>
                <w:sz w:val="24"/>
                <w:szCs w:val="24"/>
              </w:rPr>
              <w:t>нч</w:t>
            </w:r>
            <w:proofErr w:type="spellEnd"/>
            <w:r w:rsidRPr="00AF6D8A">
              <w:rPr>
                <w:rFonts w:ascii="Times New Roman" w:eastAsia="Times New Roman" w:hAnsi="Times New Roman" w:cs="Times New Roman"/>
                <w:b/>
                <w:bCs/>
                <w:i/>
                <w:iCs/>
                <w:spacing w:val="-10"/>
                <w:sz w:val="24"/>
                <w:szCs w:val="24"/>
              </w:rPr>
              <w:t xml:space="preserve">, </w:t>
            </w:r>
            <w:proofErr w:type="spellStart"/>
            <w:r w:rsidRPr="00AF6D8A">
              <w:rPr>
                <w:rFonts w:ascii="Times New Roman" w:eastAsia="Times New Roman" w:hAnsi="Times New Roman" w:cs="Times New Roman"/>
                <w:b/>
                <w:bCs/>
                <w:i/>
                <w:iCs/>
                <w:spacing w:val="-10"/>
                <w:sz w:val="24"/>
                <w:szCs w:val="24"/>
              </w:rPr>
              <w:t>нщ</w:t>
            </w:r>
            <w:proofErr w:type="spellEnd"/>
            <w:r w:rsidRPr="00AF6D8A">
              <w:rPr>
                <w:rFonts w:ascii="Times New Roman" w:eastAsia="Times New Roman" w:hAnsi="Times New Roman" w:cs="Times New Roman"/>
                <w:b/>
                <w:bCs/>
                <w:i/>
                <w:iCs/>
                <w:spacing w:val="-10"/>
                <w:sz w:val="24"/>
                <w:szCs w:val="24"/>
              </w:rPr>
              <w:t xml:space="preserve">, </w:t>
            </w:r>
            <w:proofErr w:type="spellStart"/>
            <w:r w:rsidRPr="00AF6D8A">
              <w:rPr>
                <w:rFonts w:ascii="Times New Roman" w:eastAsia="Times New Roman" w:hAnsi="Times New Roman" w:cs="Times New Roman"/>
                <w:b/>
                <w:bCs/>
                <w:i/>
                <w:iCs/>
                <w:spacing w:val="-10"/>
                <w:sz w:val="24"/>
                <w:szCs w:val="24"/>
              </w:rPr>
              <w:t>рщ</w:t>
            </w:r>
            <w:proofErr w:type="spellEnd"/>
            <w:r w:rsidRPr="00AF6D8A">
              <w:rPr>
                <w:rFonts w:ascii="Times New Roman" w:eastAsia="Times New Roman" w:hAnsi="Times New Roman" w:cs="Times New Roman"/>
                <w:b/>
                <w:bCs/>
                <w:i/>
                <w:iCs/>
                <w:spacing w:val="-10"/>
                <w:sz w:val="24"/>
                <w:szCs w:val="24"/>
              </w:rPr>
              <w:t xml:space="preserve">, </w:t>
            </w:r>
            <w:r w:rsidRPr="00AF6D8A">
              <w:rPr>
                <w:rFonts w:ascii="Times New Roman" w:eastAsia="Times New Roman" w:hAnsi="Times New Roman" w:cs="Times New Roman"/>
                <w:spacing w:val="-10"/>
                <w:sz w:val="24"/>
                <w:szCs w:val="24"/>
              </w:rPr>
              <w:t>уметь выбирать орфограмму для обозначения мягкости согласного на пись</w:t>
            </w:r>
            <w:r w:rsidRPr="00AF6D8A">
              <w:rPr>
                <w:rFonts w:ascii="Times New Roman" w:eastAsia="Times New Roman" w:hAnsi="Times New Roman" w:cs="Times New Roman"/>
                <w:spacing w:val="-10"/>
                <w:sz w:val="24"/>
                <w:szCs w:val="24"/>
              </w:rPr>
              <w:softHyphen/>
              <w:t>ме, проводить сопостави</w:t>
            </w:r>
            <w:r w:rsidRPr="00AF6D8A">
              <w:rPr>
                <w:rFonts w:ascii="Times New Roman" w:eastAsia="Times New Roman" w:hAnsi="Times New Roman" w:cs="Times New Roman"/>
                <w:spacing w:val="-10"/>
                <w:sz w:val="24"/>
                <w:szCs w:val="24"/>
              </w:rPr>
              <w:softHyphen/>
              <w:t>тельный анализ звука и буквы</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в каких позициях </w:t>
            </w:r>
            <w:r w:rsidRPr="00AF6D8A">
              <w:rPr>
                <w:rFonts w:ascii="Times New Roman" w:eastAsia="Times New Roman" w:hAnsi="Times New Roman" w:cs="Times New Roman"/>
                <w:b/>
                <w:bCs/>
                <w:spacing w:val="-10"/>
                <w:sz w:val="24"/>
                <w:szCs w:val="24"/>
              </w:rPr>
              <w:t xml:space="preserve">е, </w:t>
            </w:r>
            <w:r w:rsidRPr="00AF6D8A">
              <w:rPr>
                <w:rFonts w:ascii="Times New Roman" w:eastAsia="Times New Roman" w:hAnsi="Times New Roman" w:cs="Times New Roman"/>
                <w:b/>
                <w:bCs/>
                <w:i/>
                <w:iCs/>
                <w:spacing w:val="-10"/>
                <w:sz w:val="24"/>
                <w:szCs w:val="24"/>
              </w:rPr>
              <w:t xml:space="preserve">ё, ю, я </w:t>
            </w:r>
            <w:r w:rsidRPr="00AF6D8A">
              <w:rPr>
                <w:rFonts w:ascii="Times New Roman" w:eastAsia="Times New Roman" w:hAnsi="Times New Roman" w:cs="Times New Roman"/>
                <w:spacing w:val="-10"/>
                <w:sz w:val="24"/>
                <w:szCs w:val="24"/>
              </w:rPr>
              <w:t xml:space="preserve">обозначают один звук и в каких - два. Уметь выполнять фонетический разбор слов с буквами </w:t>
            </w:r>
            <w:r w:rsidRPr="00AF6D8A">
              <w:rPr>
                <w:rFonts w:ascii="Times New Roman" w:eastAsia="Times New Roman" w:hAnsi="Times New Roman" w:cs="Times New Roman"/>
                <w:b/>
                <w:bCs/>
                <w:spacing w:val="-10"/>
                <w:sz w:val="24"/>
                <w:szCs w:val="24"/>
              </w:rPr>
              <w:t xml:space="preserve">е, </w:t>
            </w:r>
            <w:r w:rsidRPr="00AF6D8A">
              <w:rPr>
                <w:rFonts w:ascii="Times New Roman" w:eastAsia="Times New Roman" w:hAnsi="Times New Roman" w:cs="Times New Roman"/>
                <w:b/>
                <w:bCs/>
                <w:i/>
                <w:iCs/>
                <w:spacing w:val="-10"/>
                <w:sz w:val="24"/>
                <w:szCs w:val="24"/>
              </w:rPr>
              <w:t>ё, ю, я</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Уметь устно объяснять выбор написания, называть звуки, обозначаемые буквами Е, </w:t>
            </w:r>
            <w:r w:rsidRPr="00AF6D8A">
              <w:rPr>
                <w:rFonts w:ascii="Times New Roman" w:eastAsia="Times New Roman" w:hAnsi="Times New Roman" w:cs="Times New Roman"/>
                <w:b/>
                <w:bCs/>
                <w:smallCaps/>
                <w:spacing w:val="-10"/>
                <w:sz w:val="24"/>
                <w:szCs w:val="24"/>
              </w:rPr>
              <w:t xml:space="preserve">ё, </w:t>
            </w:r>
            <w:proofErr w:type="gramStart"/>
            <w:r w:rsidRPr="00AF6D8A">
              <w:rPr>
                <w:rFonts w:ascii="Times New Roman" w:eastAsia="Times New Roman" w:hAnsi="Times New Roman" w:cs="Times New Roman"/>
                <w:spacing w:val="-10"/>
                <w:sz w:val="24"/>
                <w:szCs w:val="24"/>
              </w:rPr>
              <w:t>Ю</w:t>
            </w:r>
            <w:proofErr w:type="gramEnd"/>
            <w:r w:rsidRPr="00AF6D8A">
              <w:rPr>
                <w:rFonts w:ascii="Times New Roman" w:eastAsia="Times New Roman" w:hAnsi="Times New Roman" w:cs="Times New Roman"/>
                <w:spacing w:val="-10"/>
                <w:sz w:val="24"/>
                <w:szCs w:val="24"/>
              </w:rPr>
              <w:t>, Я, самостоятельно подби</w:t>
            </w:r>
            <w:r w:rsidRPr="00AF6D8A">
              <w:rPr>
                <w:rFonts w:ascii="Times New Roman" w:eastAsia="Times New Roman" w:hAnsi="Times New Roman" w:cs="Times New Roman"/>
                <w:spacing w:val="-10"/>
                <w:sz w:val="24"/>
                <w:szCs w:val="24"/>
              </w:rPr>
              <w:softHyphen/>
              <w:t>рать слова на изученное пра</w:t>
            </w:r>
            <w:r w:rsidRPr="00AF6D8A">
              <w:rPr>
                <w:rFonts w:ascii="Times New Roman" w:eastAsia="Times New Roman" w:hAnsi="Times New Roman" w:cs="Times New Roman"/>
                <w:spacing w:val="-10"/>
                <w:sz w:val="24"/>
                <w:szCs w:val="24"/>
              </w:rPr>
              <w:softHyphen/>
              <w:t>вило-</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w:t>
            </w:r>
            <w:r w:rsidRPr="00AF6D8A">
              <w:rPr>
                <w:rFonts w:ascii="Times New Roman" w:eastAsia="Times New Roman" w:hAnsi="Times New Roman" w:cs="Times New Roman"/>
                <w:spacing w:val="-10"/>
                <w:sz w:val="24"/>
                <w:szCs w:val="24"/>
              </w:rPr>
              <w:tab/>
              <w:t>о делении слов на слоги и для переноса;</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w:t>
            </w:r>
            <w:r w:rsidRPr="00AF6D8A">
              <w:rPr>
                <w:rFonts w:ascii="Times New Roman" w:eastAsia="Times New Roman" w:hAnsi="Times New Roman" w:cs="Times New Roman"/>
                <w:spacing w:val="-10"/>
                <w:sz w:val="24"/>
                <w:szCs w:val="24"/>
              </w:rPr>
              <w:tab/>
              <w:t>ударные и безударные глас</w:t>
            </w:r>
            <w:r w:rsidRPr="00AF6D8A">
              <w:rPr>
                <w:rFonts w:ascii="Times New Roman" w:eastAsia="Times New Roman" w:hAnsi="Times New Roman" w:cs="Times New Roman"/>
                <w:spacing w:val="-10"/>
                <w:sz w:val="24"/>
                <w:szCs w:val="24"/>
              </w:rPr>
              <w:softHyphen/>
              <w:t>ные.</w:t>
            </w:r>
          </w:p>
          <w:p w:rsidR="00864FF0" w:rsidRPr="00AF6D8A" w:rsidRDefault="00864FF0" w:rsidP="00AF6D8A">
            <w:pPr>
              <w:autoSpaceDE w:val="0"/>
              <w:autoSpaceDN w:val="0"/>
              <w:adjustRightInd w:val="0"/>
              <w:ind w:firstLine="29"/>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правильно ставить уда</w:t>
            </w:r>
            <w:r w:rsidRPr="00AF6D8A">
              <w:rPr>
                <w:rFonts w:ascii="Times New Roman" w:eastAsia="Times New Roman" w:hAnsi="Times New Roman" w:cs="Times New Roman"/>
                <w:spacing w:val="-10"/>
                <w:sz w:val="24"/>
                <w:szCs w:val="24"/>
              </w:rPr>
              <w:softHyphen/>
              <w:t>рение в слове, пользоваться орфоэпическим словарем, делить слова на слоги, вла</w:t>
            </w:r>
            <w:r w:rsidRPr="00AF6D8A">
              <w:rPr>
                <w:rFonts w:ascii="Times New Roman" w:eastAsia="Times New Roman" w:hAnsi="Times New Roman" w:cs="Times New Roman"/>
                <w:spacing w:val="-10"/>
                <w:sz w:val="24"/>
                <w:szCs w:val="24"/>
              </w:rPr>
              <w:softHyphen/>
              <w:t>деть основными правилами произношения в современном русском литературном языке ударных и безударных глас</w:t>
            </w:r>
            <w:r w:rsidRPr="00AF6D8A">
              <w:rPr>
                <w:rFonts w:ascii="Times New Roman" w:eastAsia="Times New Roman" w:hAnsi="Times New Roman" w:cs="Times New Roman"/>
                <w:spacing w:val="-10"/>
                <w:sz w:val="24"/>
                <w:szCs w:val="24"/>
              </w:rPr>
              <w:softHyphen/>
              <w:t>ных, некоторых согласных и сочетаний согласных</w:t>
            </w:r>
          </w:p>
        </w:tc>
      </w:tr>
      <w:tr w:rsidR="00864FF0" w:rsidRPr="00AF6D8A" w:rsidTr="002B7DA8">
        <w:trPr>
          <w:trHeight w:val="150"/>
        </w:trPr>
        <w:tc>
          <w:tcPr>
            <w:tcW w:w="709" w:type="dxa"/>
          </w:tcPr>
          <w:p w:rsidR="00864FF0" w:rsidRPr="00AF6D8A" w:rsidRDefault="001C251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422"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Гласные звуки</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Согласные звуки</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Изменение звуков в пото</w:t>
            </w:r>
            <w:r w:rsidRPr="00AF6D8A">
              <w:rPr>
                <w:rFonts w:ascii="Times New Roman" w:eastAsia="Times New Roman" w:hAnsi="Times New Roman" w:cs="Times New Roman"/>
                <w:spacing w:val="-10"/>
                <w:sz w:val="24"/>
                <w:szCs w:val="24"/>
              </w:rPr>
              <w:softHyphen/>
              <w:t>ке речи</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Согласные твердые и мягкие</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Повест</w:t>
            </w:r>
            <w:r w:rsidRPr="00AF6D8A">
              <w:rPr>
                <w:rFonts w:ascii="Times New Roman" w:eastAsia="Times New Roman" w:hAnsi="Times New Roman" w:cs="Times New Roman"/>
                <w:spacing w:val="-10"/>
                <w:sz w:val="24"/>
                <w:szCs w:val="24"/>
              </w:rPr>
              <w:softHyphen/>
              <w:t>вование</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b/>
                <w:bCs/>
                <w:spacing w:val="-10"/>
                <w:sz w:val="24"/>
                <w:szCs w:val="24"/>
              </w:rPr>
            </w:pPr>
            <w:r w:rsidRPr="00AF6D8A">
              <w:rPr>
                <w:rFonts w:ascii="Times New Roman" w:eastAsia="Times New Roman" w:hAnsi="Times New Roman" w:cs="Times New Roman"/>
                <w:b/>
                <w:bCs/>
                <w:spacing w:val="-10"/>
                <w:sz w:val="24"/>
                <w:szCs w:val="24"/>
              </w:rPr>
              <w:t>1</w:t>
            </w:r>
            <w:r w:rsidR="0095286D" w:rsidRPr="00AF6D8A">
              <w:rPr>
                <w:rFonts w:ascii="Times New Roman" w:eastAsia="Times New Roman" w:hAnsi="Times New Roman" w:cs="Times New Roman"/>
                <w:b/>
                <w:bCs/>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Согласные звонкие и глухие</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b/>
                <w:bCs/>
                <w:spacing w:val="-10"/>
                <w:sz w:val="24"/>
                <w:szCs w:val="24"/>
              </w:rPr>
            </w:pPr>
            <w:r w:rsidRPr="00AF6D8A">
              <w:rPr>
                <w:rFonts w:ascii="Times New Roman" w:eastAsia="Times New Roman" w:hAnsi="Times New Roman" w:cs="Times New Roman"/>
                <w:b/>
                <w:bCs/>
                <w:spacing w:val="-10"/>
                <w:sz w:val="24"/>
                <w:szCs w:val="24"/>
              </w:rPr>
              <w:t>1</w:t>
            </w:r>
            <w:r w:rsidR="0095286D" w:rsidRPr="00AF6D8A">
              <w:rPr>
                <w:rFonts w:ascii="Times New Roman" w:eastAsia="Times New Roman" w:hAnsi="Times New Roman" w:cs="Times New Roman"/>
                <w:b/>
                <w:bCs/>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Графика. Алфавит</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5</w:t>
            </w:r>
            <w:r w:rsidR="00864FF0" w:rsidRPr="00AF6D8A">
              <w:rPr>
                <w:rFonts w:ascii="Times New Roman" w:eastAsia="Times New Roman" w:hAnsi="Times New Roman" w:cs="Times New Roman"/>
                <w:spacing w:val="-10"/>
                <w:sz w:val="24"/>
                <w:szCs w:val="24"/>
              </w:rPr>
              <w:t>9.</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Сочине</w:t>
            </w:r>
            <w:r w:rsidRPr="00AF6D8A">
              <w:rPr>
                <w:rFonts w:ascii="Times New Roman" w:eastAsia="Times New Roman" w:hAnsi="Times New Roman" w:cs="Times New Roman"/>
                <w:spacing w:val="-10"/>
                <w:sz w:val="24"/>
                <w:szCs w:val="24"/>
              </w:rPr>
              <w:softHyphen/>
              <w:t>ние. Описа</w:t>
            </w:r>
            <w:r w:rsidRPr="00AF6D8A">
              <w:rPr>
                <w:rFonts w:ascii="Times New Roman" w:eastAsia="Times New Roman" w:hAnsi="Times New Roman" w:cs="Times New Roman"/>
                <w:spacing w:val="-10"/>
                <w:sz w:val="24"/>
                <w:szCs w:val="24"/>
              </w:rPr>
              <w:softHyphen/>
              <w:t>ние предмета</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w:t>
            </w:r>
            <w:r w:rsidR="00864FF0" w:rsidRPr="00AF6D8A">
              <w:rPr>
                <w:rFonts w:ascii="Times New Roman" w:eastAsia="Times New Roman" w:hAnsi="Times New Roman" w:cs="Times New Roman"/>
                <w:spacing w:val="-10"/>
                <w:sz w:val="24"/>
                <w:szCs w:val="24"/>
              </w:rPr>
              <w:t>0.</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b/>
                <w:bCs/>
                <w:spacing w:val="-10"/>
                <w:sz w:val="24"/>
                <w:szCs w:val="24"/>
              </w:rPr>
            </w:pPr>
            <w:r w:rsidRPr="00AF6D8A">
              <w:rPr>
                <w:rFonts w:ascii="Times New Roman" w:eastAsia="Times New Roman" w:hAnsi="Times New Roman" w:cs="Times New Roman"/>
                <w:spacing w:val="-10"/>
                <w:sz w:val="24"/>
                <w:szCs w:val="24"/>
              </w:rPr>
              <w:t>Обозначение мягкости со</w:t>
            </w:r>
            <w:r w:rsidRPr="00AF6D8A">
              <w:rPr>
                <w:rFonts w:ascii="Times New Roman" w:eastAsia="Times New Roman" w:hAnsi="Times New Roman" w:cs="Times New Roman"/>
                <w:spacing w:val="-10"/>
                <w:sz w:val="24"/>
                <w:szCs w:val="24"/>
              </w:rPr>
              <w:softHyphen/>
              <w:t>гласных с по</w:t>
            </w:r>
            <w:r w:rsidRPr="00AF6D8A">
              <w:rPr>
                <w:rFonts w:ascii="Times New Roman" w:eastAsia="Times New Roman" w:hAnsi="Times New Roman" w:cs="Times New Roman"/>
                <w:spacing w:val="-10"/>
                <w:sz w:val="24"/>
                <w:szCs w:val="24"/>
              </w:rPr>
              <w:softHyphen/>
              <w:t xml:space="preserve">мощью </w:t>
            </w:r>
            <w:r w:rsidRPr="00AF6D8A">
              <w:rPr>
                <w:rFonts w:ascii="Times New Roman" w:eastAsia="Times New Roman" w:hAnsi="Times New Roman" w:cs="Times New Roman"/>
                <w:b/>
                <w:bCs/>
                <w:spacing w:val="-10"/>
                <w:sz w:val="24"/>
                <w:szCs w:val="24"/>
              </w:rPr>
              <w:t>Ь</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B76A44"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w:t>
            </w:r>
            <w:r w:rsidR="00864FF0" w:rsidRPr="00AF6D8A">
              <w:rPr>
                <w:rFonts w:ascii="Times New Roman" w:eastAsia="Times New Roman" w:hAnsi="Times New Roman" w:cs="Times New Roman"/>
                <w:spacing w:val="-10"/>
                <w:sz w:val="24"/>
                <w:szCs w:val="24"/>
              </w:rPr>
              <w:t>1.</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b/>
                <w:bCs/>
                <w:i/>
                <w:iCs/>
                <w:spacing w:val="-10"/>
                <w:sz w:val="24"/>
                <w:szCs w:val="24"/>
              </w:rPr>
            </w:pPr>
            <w:r w:rsidRPr="00AF6D8A">
              <w:rPr>
                <w:rFonts w:ascii="Times New Roman" w:eastAsia="Times New Roman" w:hAnsi="Times New Roman" w:cs="Times New Roman"/>
                <w:spacing w:val="-10"/>
                <w:sz w:val="24"/>
                <w:szCs w:val="24"/>
              </w:rPr>
              <w:t xml:space="preserve">Двойная роль букв </w:t>
            </w:r>
            <w:r w:rsidRPr="00AF6D8A">
              <w:rPr>
                <w:rFonts w:ascii="Times New Roman" w:eastAsia="Times New Roman" w:hAnsi="Times New Roman" w:cs="Times New Roman"/>
                <w:b/>
                <w:bCs/>
                <w:i/>
                <w:iCs/>
                <w:spacing w:val="-10"/>
                <w:sz w:val="24"/>
                <w:szCs w:val="24"/>
              </w:rPr>
              <w:t xml:space="preserve">Е, Ё, </w:t>
            </w:r>
            <w:proofErr w:type="gramStart"/>
            <w:r w:rsidRPr="00AF6D8A">
              <w:rPr>
                <w:rFonts w:ascii="Times New Roman" w:eastAsia="Times New Roman" w:hAnsi="Times New Roman" w:cs="Times New Roman"/>
                <w:b/>
                <w:bCs/>
                <w:i/>
                <w:iCs/>
                <w:spacing w:val="-10"/>
                <w:sz w:val="24"/>
                <w:szCs w:val="24"/>
              </w:rPr>
              <w:t>Ю</w:t>
            </w:r>
            <w:proofErr w:type="gramEnd"/>
            <w:r w:rsidRPr="00AF6D8A">
              <w:rPr>
                <w:rFonts w:ascii="Times New Roman" w:eastAsia="Times New Roman" w:hAnsi="Times New Roman" w:cs="Times New Roman"/>
                <w:b/>
                <w:bCs/>
                <w:i/>
                <w:iCs/>
                <w:spacing w:val="-10"/>
                <w:sz w:val="24"/>
                <w:szCs w:val="24"/>
              </w:rPr>
              <w:t>, Я</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D030F6"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62.</w:t>
            </w:r>
          </w:p>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w:t>
            </w:r>
            <w:r w:rsidR="00864FF0" w:rsidRPr="00AF6D8A">
              <w:rPr>
                <w:rFonts w:ascii="Times New Roman" w:eastAsia="Times New Roman" w:hAnsi="Times New Roman" w:cs="Times New Roman"/>
                <w:spacing w:val="-10"/>
                <w:sz w:val="24"/>
                <w:szCs w:val="24"/>
              </w:rPr>
              <w:t>3</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Двойная роль букв </w:t>
            </w:r>
            <w:r w:rsidRPr="00AF6D8A">
              <w:rPr>
                <w:rFonts w:ascii="Times New Roman" w:eastAsia="Times New Roman" w:hAnsi="Times New Roman" w:cs="Times New Roman"/>
                <w:b/>
                <w:bCs/>
                <w:i/>
                <w:iCs/>
                <w:spacing w:val="-10"/>
                <w:sz w:val="24"/>
                <w:szCs w:val="24"/>
              </w:rPr>
              <w:t xml:space="preserve">Е, Ё, </w:t>
            </w:r>
            <w:proofErr w:type="gramStart"/>
            <w:r w:rsidRPr="00AF6D8A">
              <w:rPr>
                <w:rFonts w:ascii="Times New Roman" w:eastAsia="Times New Roman" w:hAnsi="Times New Roman" w:cs="Times New Roman"/>
                <w:b/>
                <w:bCs/>
                <w:i/>
                <w:iCs/>
                <w:spacing w:val="-10"/>
                <w:sz w:val="24"/>
                <w:szCs w:val="24"/>
              </w:rPr>
              <w:t>Ю</w:t>
            </w:r>
            <w:proofErr w:type="gramEnd"/>
            <w:r w:rsidRPr="00AF6D8A">
              <w:rPr>
                <w:rFonts w:ascii="Times New Roman" w:eastAsia="Times New Roman" w:hAnsi="Times New Roman" w:cs="Times New Roman"/>
                <w:b/>
                <w:bCs/>
                <w:i/>
                <w:iCs/>
                <w:spacing w:val="-10"/>
                <w:sz w:val="24"/>
                <w:szCs w:val="24"/>
              </w:rPr>
              <w:t xml:space="preserve">, Я </w:t>
            </w:r>
            <w:r w:rsidRPr="00AF6D8A">
              <w:rPr>
                <w:rFonts w:ascii="Times New Roman" w:eastAsia="Times New Roman" w:hAnsi="Times New Roman" w:cs="Times New Roman"/>
                <w:spacing w:val="-10"/>
                <w:sz w:val="24"/>
                <w:szCs w:val="24"/>
              </w:rPr>
              <w:t>(продолже</w:t>
            </w:r>
            <w:r w:rsidRPr="00AF6D8A">
              <w:rPr>
                <w:rFonts w:ascii="Times New Roman" w:eastAsia="Times New Roman" w:hAnsi="Times New Roman" w:cs="Times New Roman"/>
                <w:spacing w:val="-10"/>
                <w:sz w:val="24"/>
                <w:szCs w:val="24"/>
              </w:rPr>
              <w:softHyphen/>
              <w:t>ние)</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w:t>
            </w:r>
            <w:r w:rsidR="00864FF0" w:rsidRPr="00AF6D8A">
              <w:rPr>
                <w:rFonts w:ascii="Times New Roman" w:eastAsia="Times New Roman" w:hAnsi="Times New Roman" w:cs="Times New Roman"/>
                <w:spacing w:val="-10"/>
                <w:sz w:val="24"/>
                <w:szCs w:val="24"/>
              </w:rPr>
              <w:t>4.</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Орфоэпия. </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w:t>
            </w:r>
            <w:r w:rsidR="00864FF0" w:rsidRPr="00AF6D8A">
              <w:rPr>
                <w:rFonts w:ascii="Times New Roman" w:eastAsia="Times New Roman" w:hAnsi="Times New Roman" w:cs="Times New Roman"/>
                <w:spacing w:val="-10"/>
                <w:sz w:val="24"/>
                <w:szCs w:val="24"/>
              </w:rPr>
              <w:t>5.</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Фонетический разбор. Зву</w:t>
            </w:r>
            <w:r w:rsidRPr="00AF6D8A">
              <w:rPr>
                <w:rFonts w:ascii="Times New Roman" w:eastAsia="Times New Roman" w:hAnsi="Times New Roman" w:cs="Times New Roman"/>
                <w:spacing w:val="-10"/>
                <w:sz w:val="24"/>
                <w:szCs w:val="24"/>
              </w:rPr>
              <w:softHyphen/>
              <w:t>копись как выразитель</w:t>
            </w:r>
            <w:r w:rsidRPr="00AF6D8A">
              <w:rPr>
                <w:rFonts w:ascii="Times New Roman" w:eastAsia="Times New Roman" w:hAnsi="Times New Roman" w:cs="Times New Roman"/>
                <w:spacing w:val="-10"/>
                <w:sz w:val="24"/>
                <w:szCs w:val="24"/>
              </w:rPr>
              <w:softHyphen/>
              <w:t>ное средство устной речи</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1C251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66</w:t>
            </w:r>
            <w:r w:rsidR="00864FF0" w:rsidRPr="00AF6D8A">
              <w:rPr>
                <w:rFonts w:ascii="Times New Roman" w:eastAsia="Times New Roman" w:hAnsi="Times New Roman" w:cs="Times New Roman"/>
                <w:spacing w:val="-10"/>
                <w:sz w:val="24"/>
                <w:szCs w:val="24"/>
              </w:rPr>
              <w:t>.</w:t>
            </w:r>
          </w:p>
          <w:p w:rsidR="00864FF0" w:rsidRPr="00AF6D8A" w:rsidRDefault="001C2510"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66</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Контрольная работа по те</w:t>
            </w:r>
            <w:r w:rsidRPr="00AF6D8A">
              <w:rPr>
                <w:rFonts w:ascii="Times New Roman" w:eastAsia="Times New Roman" w:hAnsi="Times New Roman" w:cs="Times New Roman"/>
                <w:spacing w:val="-10"/>
                <w:sz w:val="24"/>
                <w:szCs w:val="24"/>
              </w:rPr>
              <w:softHyphen/>
              <w:t>ме «Фонети</w:t>
            </w:r>
            <w:r w:rsidRPr="00AF6D8A">
              <w:rPr>
                <w:rFonts w:ascii="Times New Roman" w:eastAsia="Times New Roman" w:hAnsi="Times New Roman" w:cs="Times New Roman"/>
                <w:spacing w:val="-10"/>
                <w:sz w:val="24"/>
                <w:szCs w:val="24"/>
              </w:rPr>
              <w:softHyphen/>
              <w:t>ка. Орфоэпия. Графика» и ее анализ</w:t>
            </w:r>
          </w:p>
        </w:tc>
        <w:tc>
          <w:tcPr>
            <w:tcW w:w="1206" w:type="dxa"/>
          </w:tcPr>
          <w:p w:rsidR="0095286D"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95286D" w:rsidRPr="00AF6D8A" w:rsidRDefault="0095286D" w:rsidP="00AF6D8A">
            <w:pPr>
              <w:jc w:val="both"/>
              <w:rPr>
                <w:rFonts w:ascii="Times New Roman" w:eastAsia="Times New Roman" w:hAnsi="Times New Roman" w:cs="Times New Roman"/>
                <w:sz w:val="24"/>
                <w:szCs w:val="24"/>
              </w:rPr>
            </w:pPr>
          </w:p>
          <w:p w:rsidR="00864FF0"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67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Сочине</w:t>
            </w:r>
            <w:r w:rsidRPr="00AF6D8A">
              <w:rPr>
                <w:rFonts w:ascii="Times New Roman" w:eastAsia="Times New Roman" w:hAnsi="Times New Roman" w:cs="Times New Roman"/>
                <w:spacing w:val="-10"/>
                <w:sz w:val="24"/>
                <w:szCs w:val="24"/>
              </w:rPr>
              <w:softHyphen/>
              <w:t>ние по карти</w:t>
            </w:r>
            <w:r w:rsidRPr="00AF6D8A">
              <w:rPr>
                <w:rFonts w:ascii="Times New Roman" w:eastAsia="Times New Roman" w:hAnsi="Times New Roman" w:cs="Times New Roman"/>
                <w:spacing w:val="-10"/>
                <w:sz w:val="24"/>
                <w:szCs w:val="24"/>
              </w:rPr>
              <w:softHyphen/>
              <w:t xml:space="preserve">не </w:t>
            </w:r>
            <w:proofErr w:type="spellStart"/>
            <w:r w:rsidRPr="00AF6D8A">
              <w:rPr>
                <w:rFonts w:ascii="Times New Roman" w:eastAsia="Times New Roman" w:hAnsi="Times New Roman" w:cs="Times New Roman"/>
                <w:spacing w:val="-10"/>
                <w:sz w:val="24"/>
                <w:szCs w:val="24"/>
              </w:rPr>
              <w:t>Ф.Толстого</w:t>
            </w:r>
            <w:proofErr w:type="spellEnd"/>
            <w:r w:rsidRPr="00AF6D8A">
              <w:rPr>
                <w:rFonts w:ascii="Times New Roman" w:eastAsia="Times New Roman" w:hAnsi="Times New Roman" w:cs="Times New Roman"/>
                <w:spacing w:val="-10"/>
                <w:sz w:val="24"/>
                <w:szCs w:val="24"/>
              </w:rPr>
              <w:t xml:space="preserve"> «Цветы, фрук</w:t>
            </w:r>
            <w:r w:rsidRPr="00AF6D8A">
              <w:rPr>
                <w:rFonts w:ascii="Times New Roman" w:eastAsia="Times New Roman" w:hAnsi="Times New Roman" w:cs="Times New Roman"/>
                <w:spacing w:val="-10"/>
                <w:sz w:val="24"/>
                <w:szCs w:val="24"/>
              </w:rPr>
              <w:softHyphen/>
              <w:t>ты, птица»</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работать с картиной, составлять текст-описание</w:t>
            </w:r>
          </w:p>
        </w:tc>
      </w:tr>
      <w:tr w:rsidR="00864FF0" w:rsidRPr="00AF6D8A" w:rsidTr="002B7DA8">
        <w:trPr>
          <w:trHeight w:val="150"/>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Слово и его лексическое значение</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что такое лексическое и грамматическое значение слова, понятие «словарный запас», виды толковых сло</w:t>
            </w:r>
            <w:r w:rsidRPr="00AF6D8A">
              <w:rPr>
                <w:rFonts w:ascii="Times New Roman" w:eastAsia="Times New Roman" w:hAnsi="Times New Roman" w:cs="Times New Roman"/>
                <w:spacing w:val="-10"/>
                <w:sz w:val="24"/>
                <w:szCs w:val="24"/>
              </w:rPr>
              <w:softHyphen/>
              <w:t>варей. Уметь различать лек</w:t>
            </w:r>
            <w:r w:rsidRPr="00AF6D8A">
              <w:rPr>
                <w:rFonts w:ascii="Times New Roman" w:eastAsia="Times New Roman" w:hAnsi="Times New Roman" w:cs="Times New Roman"/>
                <w:spacing w:val="-10"/>
                <w:sz w:val="24"/>
                <w:szCs w:val="24"/>
              </w:rPr>
              <w:softHyphen/>
              <w:t>сическое и грамматическое значение слов, пользоваться толковым словарем, владеть основными способами объяс</w:t>
            </w:r>
            <w:r w:rsidRPr="00AF6D8A">
              <w:rPr>
                <w:rFonts w:ascii="Times New Roman" w:eastAsia="Times New Roman" w:hAnsi="Times New Roman" w:cs="Times New Roman"/>
                <w:spacing w:val="-10"/>
                <w:sz w:val="24"/>
                <w:szCs w:val="24"/>
              </w:rPr>
              <w:softHyphen/>
              <w:t>нения лексического значения слова, определять значение слова с опорой на морфем</w:t>
            </w:r>
            <w:r w:rsidRPr="00AF6D8A">
              <w:rPr>
                <w:rFonts w:ascii="Times New Roman" w:eastAsia="Times New Roman" w:hAnsi="Times New Roman" w:cs="Times New Roman"/>
                <w:spacing w:val="-10"/>
                <w:sz w:val="24"/>
                <w:szCs w:val="24"/>
              </w:rPr>
              <w:softHyphen/>
              <w:t>ное строение</w:t>
            </w:r>
          </w:p>
        </w:tc>
      </w:tr>
      <w:tr w:rsidR="00864FF0" w:rsidRPr="00AF6D8A" w:rsidTr="002B7DA8">
        <w:trPr>
          <w:trHeight w:val="150"/>
        </w:trPr>
        <w:tc>
          <w:tcPr>
            <w:tcW w:w="709" w:type="dxa"/>
          </w:tcPr>
          <w:p w:rsidR="00864FF0" w:rsidRPr="00AF6D8A" w:rsidRDefault="001C251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69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Однозначные и многознач</w:t>
            </w:r>
            <w:r w:rsidRPr="00AF6D8A">
              <w:rPr>
                <w:rFonts w:ascii="Times New Roman" w:eastAsia="Times New Roman" w:hAnsi="Times New Roman" w:cs="Times New Roman"/>
                <w:spacing w:val="-10"/>
                <w:sz w:val="24"/>
                <w:szCs w:val="24"/>
              </w:rPr>
              <w:softHyphen/>
              <w:t>ные слова</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70</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Прямое и пе</w:t>
            </w:r>
            <w:r w:rsidRPr="00AF6D8A">
              <w:rPr>
                <w:rFonts w:ascii="Times New Roman" w:eastAsia="Times New Roman" w:hAnsi="Times New Roman" w:cs="Times New Roman"/>
                <w:spacing w:val="-10"/>
                <w:sz w:val="24"/>
                <w:szCs w:val="24"/>
              </w:rPr>
              <w:softHyphen/>
              <w:t>реносное зна</w:t>
            </w:r>
            <w:r w:rsidRPr="00AF6D8A">
              <w:rPr>
                <w:rFonts w:ascii="Times New Roman" w:eastAsia="Times New Roman" w:hAnsi="Times New Roman" w:cs="Times New Roman"/>
                <w:spacing w:val="-10"/>
                <w:sz w:val="24"/>
                <w:szCs w:val="24"/>
              </w:rPr>
              <w:softHyphen/>
              <w:t>чение слов</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p w:rsidR="00864FF0" w:rsidRPr="00AF6D8A" w:rsidRDefault="001C251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Омонимы</w:t>
            </w:r>
            <w:r w:rsidR="00B76A44" w:rsidRPr="00AF6D8A">
              <w:rPr>
                <w:rFonts w:ascii="Times New Roman" w:eastAsia="Times New Roman" w:hAnsi="Times New Roman" w:cs="Times New Roman"/>
                <w:spacing w:val="-10"/>
                <w:sz w:val="24"/>
                <w:szCs w:val="24"/>
              </w:rPr>
              <w:t xml:space="preserve">. </w:t>
            </w:r>
            <w:proofErr w:type="spellStart"/>
            <w:r w:rsidR="00B76A44" w:rsidRPr="00AF6D8A">
              <w:rPr>
                <w:rFonts w:ascii="Times New Roman" w:eastAsia="Times New Roman" w:hAnsi="Times New Roman" w:cs="Times New Roman"/>
                <w:spacing w:val="-10"/>
                <w:sz w:val="24"/>
                <w:szCs w:val="24"/>
              </w:rPr>
              <w:t>Синоимы</w:t>
            </w:r>
            <w:proofErr w:type="spellEnd"/>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Сочине</w:t>
            </w:r>
            <w:r w:rsidRPr="00AF6D8A">
              <w:rPr>
                <w:rFonts w:ascii="Times New Roman" w:eastAsia="Times New Roman" w:hAnsi="Times New Roman" w:cs="Times New Roman"/>
                <w:spacing w:val="-10"/>
                <w:sz w:val="24"/>
                <w:szCs w:val="24"/>
              </w:rPr>
              <w:softHyphen/>
              <w:t>ние по картине И. Э. Грабаря «Февральская лазурь»</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Антонимы</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422"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Контрольная работа по разделу «Лек</w:t>
            </w:r>
            <w:r w:rsidRPr="00AF6D8A">
              <w:rPr>
                <w:rFonts w:ascii="Times New Roman" w:eastAsia="Times New Roman" w:hAnsi="Times New Roman" w:cs="Times New Roman"/>
                <w:spacing w:val="-10"/>
                <w:sz w:val="24"/>
                <w:szCs w:val="24"/>
              </w:rPr>
              <w:softHyphen/>
              <w:t>сикология» и ее анализ</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75</w:t>
            </w:r>
          </w:p>
        </w:tc>
        <w:tc>
          <w:tcPr>
            <w:tcW w:w="3722" w:type="dxa"/>
          </w:tcPr>
          <w:p w:rsidR="00864FF0"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w:t>
            </w:r>
            <w:proofErr w:type="gramStart"/>
            <w:r w:rsidRPr="00AF6D8A">
              <w:rPr>
                <w:rFonts w:ascii="Times New Roman" w:eastAsia="Times New Roman" w:hAnsi="Times New Roman" w:cs="Times New Roman"/>
                <w:spacing w:val="-10"/>
                <w:sz w:val="24"/>
                <w:szCs w:val="24"/>
              </w:rPr>
              <w:t>/.</w:t>
            </w:r>
            <w:proofErr w:type="gramEnd"/>
            <w:r w:rsidRPr="00AF6D8A">
              <w:rPr>
                <w:rFonts w:ascii="Times New Roman" w:eastAsia="Times New Roman" w:hAnsi="Times New Roman" w:cs="Times New Roman"/>
                <w:spacing w:val="-10"/>
                <w:sz w:val="24"/>
                <w:szCs w:val="24"/>
              </w:rPr>
              <w:t>р. Изложе</w:t>
            </w:r>
            <w:r w:rsidRPr="00AF6D8A">
              <w:rPr>
                <w:rFonts w:ascii="Times New Roman" w:eastAsia="Times New Roman" w:hAnsi="Times New Roman" w:cs="Times New Roman"/>
                <w:spacing w:val="-10"/>
                <w:sz w:val="24"/>
                <w:szCs w:val="24"/>
              </w:rPr>
              <w:softHyphen/>
              <w:t>ние «Первый снег»</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proofErr w:type="gramStart"/>
            <w:r w:rsidRPr="00AF6D8A">
              <w:rPr>
                <w:rFonts w:ascii="Times New Roman" w:eastAsia="Times New Roman" w:hAnsi="Times New Roman" w:cs="Times New Roman"/>
                <w:spacing w:val="-10"/>
                <w:sz w:val="24"/>
                <w:szCs w:val="24"/>
              </w:rPr>
              <w:t>Морфема-наименьшая</w:t>
            </w:r>
            <w:proofErr w:type="gramEnd"/>
            <w:r w:rsidRPr="00AF6D8A">
              <w:rPr>
                <w:rFonts w:ascii="Times New Roman" w:eastAsia="Times New Roman" w:hAnsi="Times New Roman" w:cs="Times New Roman"/>
                <w:spacing w:val="-10"/>
                <w:sz w:val="24"/>
                <w:szCs w:val="24"/>
              </w:rPr>
              <w:t xml:space="preserve"> значимая часть слова </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морфемы слова, уметь выделять мор</w:t>
            </w:r>
            <w:r w:rsidRPr="00AF6D8A">
              <w:rPr>
                <w:rFonts w:ascii="Times New Roman" w:eastAsia="Times New Roman" w:hAnsi="Times New Roman" w:cs="Times New Roman"/>
                <w:spacing w:val="-10"/>
                <w:sz w:val="24"/>
                <w:szCs w:val="24"/>
              </w:rPr>
              <w:softHyphen/>
              <w:t>фемы на основе смыслового анализа слова</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что такое однокоренные слова и </w:t>
            </w:r>
            <w:r w:rsidRPr="00AF6D8A">
              <w:rPr>
                <w:rFonts w:ascii="Times New Roman" w:eastAsia="Times New Roman" w:hAnsi="Times New Roman" w:cs="Times New Roman"/>
                <w:spacing w:val="-10"/>
                <w:sz w:val="24"/>
                <w:szCs w:val="24"/>
              </w:rPr>
              <w:lastRenderedPageBreak/>
              <w:t>формы одного и того же слова. Уметь разли</w:t>
            </w:r>
            <w:r w:rsidRPr="00AF6D8A">
              <w:rPr>
                <w:rFonts w:ascii="Times New Roman" w:eastAsia="Times New Roman" w:hAnsi="Times New Roman" w:cs="Times New Roman"/>
                <w:spacing w:val="-10"/>
                <w:sz w:val="24"/>
                <w:szCs w:val="24"/>
              </w:rPr>
              <w:softHyphen/>
              <w:t>чать однокоренные слова и формы слова, подбирать од</w:t>
            </w:r>
            <w:r w:rsidRPr="00AF6D8A">
              <w:rPr>
                <w:rFonts w:ascii="Times New Roman" w:eastAsia="Times New Roman" w:hAnsi="Times New Roman" w:cs="Times New Roman"/>
                <w:spacing w:val="-10"/>
                <w:sz w:val="24"/>
                <w:szCs w:val="24"/>
              </w:rPr>
              <w:softHyphen/>
              <w:t>нокоренные слова с учетом значения слов, учитывать различия в значениях однокоренных слов, вносимые приставками и суффиксами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способы словоизмене</w:t>
            </w:r>
            <w:r w:rsidRPr="00AF6D8A">
              <w:rPr>
                <w:rFonts w:ascii="Times New Roman" w:eastAsia="Times New Roman" w:hAnsi="Times New Roman" w:cs="Times New Roman"/>
                <w:spacing w:val="-10"/>
                <w:sz w:val="24"/>
                <w:szCs w:val="24"/>
              </w:rPr>
              <w:softHyphen/>
              <w:t>ния (склонение и спряжение), неизменяемость наречия и служебных частей речи. Уметь определять граммати</w:t>
            </w:r>
            <w:r w:rsidRPr="00AF6D8A">
              <w:rPr>
                <w:rFonts w:ascii="Times New Roman" w:eastAsia="Times New Roman" w:hAnsi="Times New Roman" w:cs="Times New Roman"/>
                <w:spacing w:val="-10"/>
                <w:sz w:val="24"/>
                <w:szCs w:val="24"/>
              </w:rPr>
              <w:softHyphen/>
              <w:t>ческое значение окончаний в различных формах существи</w:t>
            </w:r>
            <w:r w:rsidRPr="00AF6D8A">
              <w:rPr>
                <w:rFonts w:ascii="Times New Roman" w:eastAsia="Times New Roman" w:hAnsi="Times New Roman" w:cs="Times New Roman"/>
                <w:spacing w:val="-10"/>
                <w:sz w:val="24"/>
                <w:szCs w:val="24"/>
              </w:rPr>
              <w:softHyphen/>
              <w:t>тельного, прилагательного, глагола</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определение корня, однокоренных слов, способы проверки слов с орфограм</w:t>
            </w:r>
            <w:r w:rsidRPr="00AF6D8A">
              <w:rPr>
                <w:rFonts w:ascii="Times New Roman" w:eastAsia="Times New Roman" w:hAnsi="Times New Roman" w:cs="Times New Roman"/>
                <w:spacing w:val="-10"/>
                <w:sz w:val="24"/>
                <w:szCs w:val="24"/>
              </w:rPr>
              <w:softHyphen/>
              <w:t>мами в корне, находить, под</w:t>
            </w:r>
            <w:r w:rsidRPr="00AF6D8A">
              <w:rPr>
                <w:rFonts w:ascii="Times New Roman" w:eastAsia="Times New Roman" w:hAnsi="Times New Roman" w:cs="Times New Roman"/>
                <w:spacing w:val="-10"/>
                <w:sz w:val="24"/>
                <w:szCs w:val="24"/>
              </w:rPr>
              <w:softHyphen/>
              <w:t xml:space="preserve">бирать, образовывать </w:t>
            </w:r>
            <w:proofErr w:type="gramStart"/>
            <w:r w:rsidRPr="00AF6D8A">
              <w:rPr>
                <w:rFonts w:ascii="Times New Roman" w:eastAsia="Times New Roman" w:hAnsi="Times New Roman" w:cs="Times New Roman"/>
                <w:spacing w:val="-10"/>
                <w:sz w:val="24"/>
                <w:szCs w:val="24"/>
              </w:rPr>
              <w:t>одно-коренные</w:t>
            </w:r>
            <w:proofErr w:type="gramEnd"/>
            <w:r w:rsidRPr="00AF6D8A">
              <w:rPr>
                <w:rFonts w:ascii="Times New Roman" w:eastAsia="Times New Roman" w:hAnsi="Times New Roman" w:cs="Times New Roman"/>
                <w:spacing w:val="-10"/>
                <w:sz w:val="24"/>
                <w:szCs w:val="24"/>
              </w:rPr>
              <w:t xml:space="preserve"> слова, различать однокоренные слова и слова с корнями-омонимами, пони</w:t>
            </w:r>
            <w:r w:rsidRPr="00AF6D8A">
              <w:rPr>
                <w:rFonts w:ascii="Times New Roman" w:eastAsia="Times New Roman" w:hAnsi="Times New Roman" w:cs="Times New Roman"/>
                <w:spacing w:val="-10"/>
                <w:sz w:val="24"/>
                <w:szCs w:val="24"/>
              </w:rPr>
              <w:softHyphen/>
              <w:t>мать, что родственные слова имеют общность в лексиче</w:t>
            </w:r>
            <w:r w:rsidRPr="00AF6D8A">
              <w:rPr>
                <w:rFonts w:ascii="Times New Roman" w:eastAsia="Times New Roman" w:hAnsi="Times New Roman" w:cs="Times New Roman"/>
                <w:spacing w:val="-10"/>
                <w:sz w:val="24"/>
                <w:szCs w:val="24"/>
              </w:rPr>
              <w:softHyphen/>
              <w:t>ском значении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создавать сочинение данного типа. Знать, из каких структурных элементов оно состоит, выделять в тексте тезис, доказательство, вывод</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выделять суффиксы, объяснять особенности слов с эмоционально-оценочными суффиксами в художествен</w:t>
            </w:r>
            <w:r w:rsidRPr="00AF6D8A">
              <w:rPr>
                <w:rFonts w:ascii="Times New Roman" w:eastAsia="Times New Roman" w:hAnsi="Times New Roman" w:cs="Times New Roman"/>
                <w:spacing w:val="-10"/>
                <w:sz w:val="24"/>
                <w:szCs w:val="24"/>
              </w:rPr>
              <w:softHyphen/>
              <w:t>ных текстах</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приставка - это значимая часть слова, слу</w:t>
            </w:r>
            <w:r w:rsidRPr="00AF6D8A">
              <w:rPr>
                <w:rFonts w:ascii="Times New Roman" w:eastAsia="Times New Roman" w:hAnsi="Times New Roman" w:cs="Times New Roman"/>
                <w:spacing w:val="-10"/>
                <w:sz w:val="24"/>
                <w:szCs w:val="24"/>
              </w:rPr>
              <w:softHyphen/>
              <w:t>жащая для образования но</w:t>
            </w:r>
            <w:r w:rsidRPr="00AF6D8A">
              <w:rPr>
                <w:rFonts w:ascii="Times New Roman" w:eastAsia="Times New Roman" w:hAnsi="Times New Roman" w:cs="Times New Roman"/>
                <w:spacing w:val="-10"/>
                <w:sz w:val="24"/>
                <w:szCs w:val="24"/>
              </w:rPr>
              <w:softHyphen/>
              <w:t>вых слов. Уметь выделять приставки в словах, опреде</w:t>
            </w:r>
            <w:r w:rsidRPr="00AF6D8A">
              <w:rPr>
                <w:rFonts w:ascii="Times New Roman" w:eastAsia="Times New Roman" w:hAnsi="Times New Roman" w:cs="Times New Roman"/>
                <w:spacing w:val="-10"/>
                <w:sz w:val="24"/>
                <w:szCs w:val="24"/>
              </w:rPr>
              <w:softHyphen/>
              <w:t>лять их значения, отличать приставку от предлога, без</w:t>
            </w:r>
            <w:r w:rsidRPr="00AF6D8A">
              <w:rPr>
                <w:rFonts w:ascii="Times New Roman" w:eastAsia="Times New Roman" w:hAnsi="Times New Roman" w:cs="Times New Roman"/>
                <w:spacing w:val="-10"/>
                <w:sz w:val="24"/>
                <w:szCs w:val="24"/>
              </w:rPr>
              <w:softHyphen/>
              <w:t>ошибочно оформлять пись</w:t>
            </w:r>
            <w:r w:rsidRPr="00AF6D8A">
              <w:rPr>
                <w:rFonts w:ascii="Times New Roman" w:eastAsia="Times New Roman" w:hAnsi="Times New Roman" w:cs="Times New Roman"/>
                <w:spacing w:val="-10"/>
                <w:sz w:val="24"/>
                <w:szCs w:val="24"/>
              </w:rPr>
              <w:softHyphen/>
              <w:t>менную речь</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proofErr w:type="gramStart"/>
            <w:r w:rsidRPr="00AF6D8A">
              <w:rPr>
                <w:rFonts w:ascii="Times New Roman" w:eastAsia="Times New Roman" w:hAnsi="Times New Roman" w:cs="Times New Roman"/>
                <w:spacing w:val="-10"/>
                <w:sz w:val="24"/>
                <w:szCs w:val="24"/>
              </w:rPr>
              <w:t>Владеть техникой речи, уметь выделять в тексте главную и второстепенную информации, подробно пересказывать про</w:t>
            </w:r>
            <w:r w:rsidRPr="00AF6D8A">
              <w:rPr>
                <w:rFonts w:ascii="Times New Roman" w:eastAsia="Times New Roman" w:hAnsi="Times New Roman" w:cs="Times New Roman"/>
                <w:spacing w:val="-10"/>
                <w:sz w:val="24"/>
                <w:szCs w:val="24"/>
              </w:rPr>
              <w:softHyphen/>
              <w:t>читанное, сохраняя основную мысль, сохраняя тему, уметь писать изложение с измене</w:t>
            </w:r>
            <w:r w:rsidRPr="00AF6D8A">
              <w:rPr>
                <w:rFonts w:ascii="Times New Roman" w:eastAsia="Times New Roman" w:hAnsi="Times New Roman" w:cs="Times New Roman"/>
                <w:spacing w:val="-10"/>
                <w:sz w:val="24"/>
                <w:szCs w:val="24"/>
              </w:rPr>
              <w:softHyphen/>
              <w:t>нием лица рассказчика</w:t>
            </w:r>
            <w:proofErr w:type="gramEnd"/>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 чередовании звуков (гласных и согласных). Уметь выделять корни с чередую</w:t>
            </w:r>
            <w:r w:rsidRPr="00AF6D8A">
              <w:rPr>
                <w:rFonts w:ascii="Times New Roman" w:eastAsia="Times New Roman" w:hAnsi="Times New Roman" w:cs="Times New Roman"/>
                <w:spacing w:val="-10"/>
                <w:sz w:val="24"/>
                <w:szCs w:val="24"/>
              </w:rPr>
              <w:softHyphen/>
              <w:t>щимися звуками, применять изученные правила, объяс</w:t>
            </w:r>
            <w:r w:rsidRPr="00AF6D8A">
              <w:rPr>
                <w:rFonts w:ascii="Times New Roman" w:eastAsia="Times New Roman" w:hAnsi="Times New Roman" w:cs="Times New Roman"/>
                <w:spacing w:val="-10"/>
                <w:sz w:val="24"/>
                <w:szCs w:val="24"/>
              </w:rPr>
              <w:softHyphen/>
              <w:t>нять выбор написания</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 беглости гласных как варианте чередования. Уметь выделять морфемы, в которых есть беглые гласные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в результате чере</w:t>
            </w:r>
            <w:r w:rsidRPr="00AF6D8A">
              <w:rPr>
                <w:rFonts w:ascii="Times New Roman" w:eastAsia="Times New Roman" w:hAnsi="Times New Roman" w:cs="Times New Roman"/>
                <w:spacing w:val="-10"/>
                <w:sz w:val="24"/>
                <w:szCs w:val="24"/>
              </w:rPr>
              <w:softHyphen/>
              <w:t xml:space="preserve">дования гласных и согласных меняется звуковой состав слов, находить в вариантных морфемах чередующиеся согласные и </w:t>
            </w:r>
            <w:r w:rsidRPr="00AF6D8A">
              <w:rPr>
                <w:rFonts w:ascii="Times New Roman" w:eastAsia="Times New Roman" w:hAnsi="Times New Roman" w:cs="Times New Roman"/>
                <w:spacing w:val="-10"/>
                <w:sz w:val="24"/>
                <w:szCs w:val="24"/>
              </w:rPr>
              <w:lastRenderedPageBreak/>
              <w:t>гласные. Уметь определять, в какой морфеме есть чередование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порядок разбора слова по составу. Уметь разбирать по составу слова, относящие</w:t>
            </w:r>
            <w:r w:rsidRPr="00AF6D8A">
              <w:rPr>
                <w:rFonts w:ascii="Times New Roman" w:eastAsia="Times New Roman" w:hAnsi="Times New Roman" w:cs="Times New Roman"/>
                <w:spacing w:val="-10"/>
                <w:sz w:val="24"/>
                <w:szCs w:val="24"/>
              </w:rPr>
              <w:softHyphen/>
              <w:t>ся к различным частям речи, с указанием характерных морфем</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 неизменяемых при</w:t>
            </w:r>
            <w:r w:rsidRPr="00AF6D8A">
              <w:rPr>
                <w:rFonts w:ascii="Times New Roman" w:eastAsia="Times New Roman" w:hAnsi="Times New Roman" w:cs="Times New Roman"/>
                <w:spacing w:val="-10"/>
                <w:sz w:val="24"/>
                <w:szCs w:val="24"/>
              </w:rPr>
              <w:softHyphen/>
              <w:t xml:space="preserve">ставках, о вариантах типа </w:t>
            </w:r>
            <w:r w:rsidRPr="00AF6D8A">
              <w:rPr>
                <w:rFonts w:ascii="Times New Roman" w:eastAsia="Times New Roman" w:hAnsi="Times New Roman" w:cs="Times New Roman"/>
                <w:b/>
                <w:bCs/>
                <w:i/>
                <w:iCs/>
                <w:spacing w:val="-10"/>
                <w:sz w:val="24"/>
                <w:szCs w:val="24"/>
              </w:rPr>
              <w:t xml:space="preserve">об </w:t>
            </w:r>
            <w:proofErr w:type="gramStart"/>
            <w:r w:rsidRPr="00AF6D8A">
              <w:rPr>
                <w:rFonts w:ascii="Times New Roman" w:eastAsia="Times New Roman" w:hAnsi="Times New Roman" w:cs="Times New Roman"/>
                <w:b/>
                <w:bCs/>
                <w:i/>
                <w:iCs/>
                <w:spacing w:val="-10"/>
                <w:sz w:val="24"/>
                <w:szCs w:val="24"/>
              </w:rPr>
              <w:t>-о</w:t>
            </w:r>
            <w:proofErr w:type="gramEnd"/>
            <w:r w:rsidRPr="00AF6D8A">
              <w:rPr>
                <w:rFonts w:ascii="Times New Roman" w:eastAsia="Times New Roman" w:hAnsi="Times New Roman" w:cs="Times New Roman"/>
                <w:b/>
                <w:bCs/>
                <w:i/>
                <w:iCs/>
                <w:spacing w:val="-10"/>
                <w:sz w:val="24"/>
                <w:szCs w:val="24"/>
              </w:rPr>
              <w:t xml:space="preserve">бо, </w:t>
            </w:r>
            <w:r w:rsidRPr="00AF6D8A">
              <w:rPr>
                <w:rFonts w:ascii="Times New Roman" w:eastAsia="Times New Roman" w:hAnsi="Times New Roman" w:cs="Times New Roman"/>
                <w:spacing w:val="-10"/>
                <w:sz w:val="24"/>
                <w:szCs w:val="24"/>
              </w:rPr>
              <w:t>находить орфограммы в приставках. Уметь правильно писать неизменяемые при</w:t>
            </w:r>
            <w:r w:rsidRPr="00AF6D8A">
              <w:rPr>
                <w:rFonts w:ascii="Times New Roman" w:eastAsia="Times New Roman" w:hAnsi="Times New Roman" w:cs="Times New Roman"/>
                <w:spacing w:val="-10"/>
                <w:sz w:val="24"/>
                <w:szCs w:val="24"/>
              </w:rPr>
              <w:softHyphen/>
              <w:t>ставки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условие выбора буквы в приставках на </w:t>
            </w:r>
            <w:r w:rsidRPr="00AF6D8A">
              <w:rPr>
                <w:rFonts w:ascii="Times New Roman" w:eastAsia="Times New Roman" w:hAnsi="Times New Roman" w:cs="Times New Roman"/>
                <w:b/>
                <w:bCs/>
                <w:i/>
                <w:iCs/>
                <w:spacing w:val="-10"/>
                <w:sz w:val="24"/>
                <w:szCs w:val="24"/>
              </w:rPr>
              <w:t xml:space="preserve">з-с. </w:t>
            </w:r>
            <w:r w:rsidRPr="00AF6D8A">
              <w:rPr>
                <w:rFonts w:ascii="Times New Roman" w:eastAsia="Times New Roman" w:hAnsi="Times New Roman" w:cs="Times New Roman"/>
                <w:spacing w:val="-10"/>
                <w:sz w:val="24"/>
                <w:szCs w:val="24"/>
              </w:rPr>
              <w:t>Уметь пользоваться правилом, оп</w:t>
            </w:r>
            <w:r w:rsidRPr="00AF6D8A">
              <w:rPr>
                <w:rFonts w:ascii="Times New Roman" w:eastAsia="Times New Roman" w:hAnsi="Times New Roman" w:cs="Times New Roman"/>
                <w:spacing w:val="-10"/>
                <w:sz w:val="24"/>
                <w:szCs w:val="24"/>
              </w:rPr>
              <w:softHyphen/>
              <w:t>ределяющим выбор буквы, находить орфограмму в мор</w:t>
            </w:r>
            <w:r w:rsidRPr="00AF6D8A">
              <w:rPr>
                <w:rFonts w:ascii="Times New Roman" w:eastAsia="Times New Roman" w:hAnsi="Times New Roman" w:cs="Times New Roman"/>
                <w:spacing w:val="-10"/>
                <w:sz w:val="24"/>
                <w:szCs w:val="24"/>
              </w:rPr>
              <w:softHyphen/>
              <w:t>феме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от чего зависит выбор </w:t>
            </w:r>
            <w:r w:rsidRPr="00AF6D8A">
              <w:rPr>
                <w:rFonts w:ascii="Times New Roman" w:eastAsia="Times New Roman" w:hAnsi="Times New Roman" w:cs="Times New Roman"/>
                <w:b/>
                <w:bCs/>
                <w:spacing w:val="-10"/>
                <w:sz w:val="24"/>
                <w:szCs w:val="24"/>
              </w:rPr>
              <w:t xml:space="preserve">о - а </w:t>
            </w:r>
            <w:r w:rsidRPr="00AF6D8A">
              <w:rPr>
                <w:rFonts w:ascii="Times New Roman" w:eastAsia="Times New Roman" w:hAnsi="Times New Roman" w:cs="Times New Roman"/>
                <w:spacing w:val="-10"/>
                <w:sz w:val="24"/>
                <w:szCs w:val="24"/>
              </w:rPr>
              <w:t xml:space="preserve">в корнях </w:t>
            </w:r>
            <w:r w:rsidRPr="00AF6D8A">
              <w:rPr>
                <w:rFonts w:ascii="Times New Roman" w:eastAsia="Times New Roman" w:hAnsi="Times New Roman" w:cs="Times New Roman"/>
                <w:b/>
                <w:bCs/>
                <w:i/>
                <w:iCs/>
                <w:spacing w:val="-10"/>
                <w:sz w:val="24"/>
                <w:szCs w:val="24"/>
              </w:rPr>
              <w:t xml:space="preserve">лаг </w:t>
            </w:r>
            <w:r w:rsidRPr="00AF6D8A">
              <w:rPr>
                <w:rFonts w:ascii="Times New Roman" w:eastAsia="Times New Roman" w:hAnsi="Times New Roman" w:cs="Times New Roman"/>
                <w:b/>
                <w:bCs/>
                <w:spacing w:val="-10"/>
                <w:sz w:val="24"/>
                <w:szCs w:val="24"/>
              </w:rPr>
              <w:t xml:space="preserve">- лож. </w:t>
            </w:r>
            <w:r w:rsidRPr="00AF6D8A">
              <w:rPr>
                <w:rFonts w:ascii="Times New Roman" w:eastAsia="Times New Roman" w:hAnsi="Times New Roman" w:cs="Times New Roman"/>
                <w:spacing w:val="-10"/>
                <w:sz w:val="24"/>
                <w:szCs w:val="24"/>
              </w:rPr>
              <w:t>Уметь применять правило в письменной речи, уметь на</w:t>
            </w:r>
            <w:r w:rsidRPr="00AF6D8A">
              <w:rPr>
                <w:rFonts w:ascii="Times New Roman" w:eastAsia="Times New Roman" w:hAnsi="Times New Roman" w:cs="Times New Roman"/>
                <w:spacing w:val="-10"/>
                <w:sz w:val="24"/>
                <w:szCs w:val="24"/>
              </w:rPr>
              <w:softHyphen/>
              <w:t>ходить орфограмму в мор</w:t>
            </w:r>
            <w:r w:rsidRPr="00AF6D8A">
              <w:rPr>
                <w:rFonts w:ascii="Times New Roman" w:eastAsia="Times New Roman" w:hAnsi="Times New Roman" w:cs="Times New Roman"/>
                <w:spacing w:val="-10"/>
                <w:sz w:val="24"/>
                <w:szCs w:val="24"/>
              </w:rPr>
              <w:softHyphen/>
              <w:t>феме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в каких случаях проис</w:t>
            </w:r>
            <w:r w:rsidRPr="00AF6D8A">
              <w:rPr>
                <w:rFonts w:ascii="Times New Roman" w:eastAsia="Times New Roman" w:hAnsi="Times New Roman" w:cs="Times New Roman"/>
                <w:spacing w:val="-10"/>
                <w:sz w:val="24"/>
                <w:szCs w:val="24"/>
              </w:rPr>
              <w:softHyphen/>
              <w:t xml:space="preserve">ходит чередование </w:t>
            </w:r>
            <w:r w:rsidRPr="00AF6D8A">
              <w:rPr>
                <w:rFonts w:ascii="Times New Roman" w:eastAsia="Times New Roman" w:hAnsi="Times New Roman" w:cs="Times New Roman"/>
                <w:b/>
                <w:bCs/>
                <w:spacing w:val="-10"/>
                <w:sz w:val="24"/>
                <w:szCs w:val="24"/>
              </w:rPr>
              <w:t xml:space="preserve">о - а </w:t>
            </w:r>
            <w:r w:rsidRPr="00AF6D8A">
              <w:rPr>
                <w:rFonts w:ascii="Times New Roman" w:eastAsia="Times New Roman" w:hAnsi="Times New Roman" w:cs="Times New Roman"/>
                <w:spacing w:val="-10"/>
                <w:sz w:val="24"/>
                <w:szCs w:val="24"/>
              </w:rPr>
              <w:t xml:space="preserve">в корнях </w:t>
            </w:r>
            <w:proofErr w:type="spellStart"/>
            <w:r w:rsidRPr="00AF6D8A">
              <w:rPr>
                <w:rFonts w:ascii="Times New Roman" w:eastAsia="Times New Roman" w:hAnsi="Times New Roman" w:cs="Times New Roman"/>
                <w:b/>
                <w:bCs/>
                <w:i/>
                <w:iCs/>
                <w:spacing w:val="-10"/>
                <w:sz w:val="24"/>
                <w:szCs w:val="24"/>
              </w:rPr>
              <w:t>раст</w:t>
            </w:r>
            <w:proofErr w:type="spellEnd"/>
            <w:r w:rsidRPr="00AF6D8A">
              <w:rPr>
                <w:rFonts w:ascii="Times New Roman" w:eastAsia="Times New Roman" w:hAnsi="Times New Roman" w:cs="Times New Roman"/>
                <w:b/>
                <w:bCs/>
                <w:i/>
                <w:iCs/>
                <w:spacing w:val="-10"/>
                <w:sz w:val="24"/>
                <w:szCs w:val="24"/>
              </w:rPr>
              <w:t xml:space="preserve"> - </w:t>
            </w:r>
            <w:proofErr w:type="spellStart"/>
            <w:r w:rsidRPr="00AF6D8A">
              <w:rPr>
                <w:rFonts w:ascii="Times New Roman" w:eastAsia="Times New Roman" w:hAnsi="Times New Roman" w:cs="Times New Roman"/>
                <w:b/>
                <w:bCs/>
                <w:i/>
                <w:iCs/>
                <w:spacing w:val="-10"/>
                <w:sz w:val="24"/>
                <w:szCs w:val="24"/>
              </w:rPr>
              <w:t>ращ</w:t>
            </w:r>
            <w:proofErr w:type="spellEnd"/>
            <w:r w:rsidRPr="00AF6D8A">
              <w:rPr>
                <w:rFonts w:ascii="Times New Roman" w:eastAsia="Times New Roman" w:hAnsi="Times New Roman" w:cs="Times New Roman"/>
                <w:b/>
                <w:bCs/>
                <w:i/>
                <w:iCs/>
                <w:spacing w:val="-10"/>
                <w:sz w:val="24"/>
                <w:szCs w:val="24"/>
              </w:rPr>
              <w:t xml:space="preserve"> - рос, </w:t>
            </w:r>
            <w:r w:rsidRPr="00AF6D8A">
              <w:rPr>
                <w:rFonts w:ascii="Times New Roman" w:eastAsia="Times New Roman" w:hAnsi="Times New Roman" w:cs="Times New Roman"/>
                <w:spacing w:val="-10"/>
                <w:sz w:val="24"/>
                <w:szCs w:val="24"/>
              </w:rPr>
              <w:t>слова-исключения. Уметь обосновывать выбор гласной в данных корнях, находить орфограмму в морфеме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способ </w:t>
            </w:r>
            <w:proofErr w:type="spellStart"/>
            <w:r w:rsidRPr="00AF6D8A">
              <w:rPr>
                <w:rFonts w:ascii="Times New Roman" w:eastAsia="Times New Roman" w:hAnsi="Times New Roman" w:cs="Times New Roman"/>
                <w:spacing w:val="-10"/>
                <w:sz w:val="24"/>
                <w:szCs w:val="24"/>
              </w:rPr>
              <w:t>выбора</w:t>
            </w:r>
            <w:r w:rsidRPr="00AF6D8A">
              <w:rPr>
                <w:rFonts w:ascii="Times New Roman" w:eastAsia="Times New Roman" w:hAnsi="Times New Roman" w:cs="Times New Roman"/>
                <w:b/>
                <w:bCs/>
                <w:i/>
                <w:iCs/>
                <w:spacing w:val="-10"/>
                <w:sz w:val="24"/>
                <w:szCs w:val="24"/>
              </w:rPr>
              <w:t>О</w:t>
            </w:r>
            <w:proofErr w:type="spellEnd"/>
            <w:r w:rsidRPr="00AF6D8A">
              <w:rPr>
                <w:rFonts w:ascii="Times New Roman" w:eastAsia="Times New Roman" w:hAnsi="Times New Roman" w:cs="Times New Roman"/>
                <w:b/>
                <w:bCs/>
                <w:i/>
                <w:iCs/>
                <w:spacing w:val="-10"/>
                <w:sz w:val="24"/>
                <w:szCs w:val="24"/>
              </w:rPr>
              <w:t xml:space="preserve"> - Е в </w:t>
            </w:r>
            <w:r w:rsidRPr="00AF6D8A">
              <w:rPr>
                <w:rFonts w:ascii="Times New Roman" w:eastAsia="Times New Roman" w:hAnsi="Times New Roman" w:cs="Times New Roman"/>
                <w:spacing w:val="-10"/>
                <w:sz w:val="24"/>
                <w:szCs w:val="24"/>
              </w:rPr>
              <w:t>корнях слов после шипящих, находить орфограммы в мор</w:t>
            </w:r>
            <w:r w:rsidRPr="00AF6D8A">
              <w:rPr>
                <w:rFonts w:ascii="Times New Roman" w:eastAsia="Times New Roman" w:hAnsi="Times New Roman" w:cs="Times New Roman"/>
                <w:spacing w:val="-10"/>
                <w:sz w:val="24"/>
                <w:szCs w:val="24"/>
              </w:rPr>
              <w:softHyphen/>
              <w:t xml:space="preserve">феме, уметь обосновывать выбор ё </w:t>
            </w:r>
            <w:r w:rsidRPr="00AF6D8A">
              <w:rPr>
                <w:rFonts w:ascii="Times New Roman" w:eastAsia="Times New Roman" w:hAnsi="Times New Roman" w:cs="Times New Roman"/>
                <w:b/>
                <w:bCs/>
                <w:spacing w:val="-10"/>
                <w:sz w:val="24"/>
                <w:szCs w:val="24"/>
              </w:rPr>
              <w:t xml:space="preserve">- о </w:t>
            </w:r>
            <w:r w:rsidRPr="00AF6D8A">
              <w:rPr>
                <w:rFonts w:ascii="Times New Roman" w:eastAsia="Times New Roman" w:hAnsi="Times New Roman" w:cs="Times New Roman"/>
                <w:spacing w:val="-10"/>
                <w:sz w:val="24"/>
                <w:szCs w:val="24"/>
              </w:rPr>
              <w:t>после шипящих в корне</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условия выбора </w:t>
            </w:r>
            <w:proofErr w:type="gramStart"/>
            <w:r w:rsidRPr="00AF6D8A">
              <w:rPr>
                <w:rFonts w:ascii="Times New Roman" w:eastAsia="Times New Roman" w:hAnsi="Times New Roman" w:cs="Times New Roman"/>
                <w:b/>
                <w:bCs/>
                <w:i/>
                <w:iCs/>
                <w:spacing w:val="-10"/>
                <w:sz w:val="24"/>
                <w:szCs w:val="24"/>
              </w:rPr>
              <w:t>ы-</w:t>
            </w:r>
            <w:proofErr w:type="gramEnd"/>
            <w:r w:rsidRPr="00AF6D8A">
              <w:rPr>
                <w:rFonts w:ascii="Times New Roman" w:eastAsia="Times New Roman" w:hAnsi="Times New Roman" w:cs="Times New Roman"/>
                <w:b/>
                <w:bCs/>
                <w:i/>
                <w:iCs/>
                <w:spacing w:val="-10"/>
                <w:sz w:val="24"/>
                <w:szCs w:val="24"/>
              </w:rPr>
              <w:t xml:space="preserve"> ив </w:t>
            </w:r>
            <w:r w:rsidRPr="00AF6D8A">
              <w:rPr>
                <w:rFonts w:ascii="Times New Roman" w:eastAsia="Times New Roman" w:hAnsi="Times New Roman" w:cs="Times New Roman"/>
                <w:spacing w:val="-10"/>
                <w:sz w:val="24"/>
                <w:szCs w:val="24"/>
              </w:rPr>
              <w:t xml:space="preserve">корнях после </w:t>
            </w:r>
            <w:r w:rsidRPr="00AF6D8A">
              <w:rPr>
                <w:rFonts w:ascii="Times New Roman" w:eastAsia="Times New Roman" w:hAnsi="Times New Roman" w:cs="Times New Roman"/>
                <w:b/>
                <w:bCs/>
                <w:i/>
                <w:iCs/>
                <w:spacing w:val="-10"/>
                <w:sz w:val="24"/>
                <w:szCs w:val="24"/>
              </w:rPr>
              <w:t xml:space="preserve">ц, в </w:t>
            </w:r>
            <w:r w:rsidRPr="00AF6D8A">
              <w:rPr>
                <w:rFonts w:ascii="Times New Roman" w:eastAsia="Times New Roman" w:hAnsi="Times New Roman" w:cs="Times New Roman"/>
                <w:spacing w:val="-10"/>
                <w:sz w:val="24"/>
                <w:szCs w:val="24"/>
              </w:rPr>
              <w:t>суффиксах и окончаниях. Уметь обосно</w:t>
            </w:r>
            <w:r w:rsidRPr="00AF6D8A">
              <w:rPr>
                <w:rFonts w:ascii="Times New Roman" w:eastAsia="Times New Roman" w:hAnsi="Times New Roman" w:cs="Times New Roman"/>
                <w:spacing w:val="-10"/>
                <w:sz w:val="24"/>
                <w:szCs w:val="24"/>
              </w:rPr>
              <w:softHyphen/>
              <w:t>вывать этот выбор, находить орфограммы в морфемах</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морфемный состав слова, уметь выделять мор</w:t>
            </w:r>
            <w:r w:rsidRPr="00AF6D8A">
              <w:rPr>
                <w:rFonts w:ascii="Times New Roman" w:eastAsia="Times New Roman" w:hAnsi="Times New Roman" w:cs="Times New Roman"/>
                <w:spacing w:val="-10"/>
                <w:sz w:val="24"/>
                <w:szCs w:val="24"/>
              </w:rPr>
              <w:softHyphen/>
              <w:t>фему на основе смыслового анализа слова, находить ор</w:t>
            </w:r>
            <w:r w:rsidRPr="00AF6D8A">
              <w:rPr>
                <w:rFonts w:ascii="Times New Roman" w:eastAsia="Times New Roman" w:hAnsi="Times New Roman" w:cs="Times New Roman"/>
                <w:spacing w:val="-10"/>
                <w:sz w:val="24"/>
                <w:szCs w:val="24"/>
              </w:rPr>
              <w:softHyphen/>
              <w:t>фограммы в морфемах, при</w:t>
            </w:r>
            <w:r w:rsidRPr="00AF6D8A">
              <w:rPr>
                <w:rFonts w:ascii="Times New Roman" w:eastAsia="Times New Roman" w:hAnsi="Times New Roman" w:cs="Times New Roman"/>
                <w:spacing w:val="-10"/>
                <w:sz w:val="24"/>
                <w:szCs w:val="24"/>
              </w:rPr>
              <w:softHyphen/>
              <w:t>менять изученные правила орфографии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такое натюрморт, уметь собирать материал к сочинению, пополняя свой словарный запас, создавать текст-описание, уметь дока</w:t>
            </w:r>
            <w:r w:rsidRPr="00AF6D8A">
              <w:rPr>
                <w:rFonts w:ascii="Times New Roman" w:eastAsia="Times New Roman" w:hAnsi="Times New Roman" w:cs="Times New Roman"/>
                <w:spacing w:val="-10"/>
                <w:sz w:val="24"/>
                <w:szCs w:val="24"/>
              </w:rPr>
              <w:softHyphen/>
              <w:t>зательно отвечать на вопро</w:t>
            </w:r>
            <w:r w:rsidRPr="00AF6D8A">
              <w:rPr>
                <w:rFonts w:ascii="Times New Roman" w:eastAsia="Times New Roman" w:hAnsi="Times New Roman" w:cs="Times New Roman"/>
                <w:spacing w:val="-10"/>
                <w:sz w:val="24"/>
                <w:szCs w:val="24"/>
              </w:rPr>
              <w:softHyphen/>
              <w:t>сы учителя, выражать свое отношение к предмету речи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морфемный состав слова, уметь выделять мор</w:t>
            </w:r>
            <w:r w:rsidRPr="00AF6D8A">
              <w:rPr>
                <w:rFonts w:ascii="Times New Roman" w:eastAsia="Times New Roman" w:hAnsi="Times New Roman" w:cs="Times New Roman"/>
                <w:spacing w:val="-10"/>
                <w:sz w:val="24"/>
                <w:szCs w:val="24"/>
              </w:rPr>
              <w:softHyphen/>
              <w:t>фему на основе смыслового анализа слова, находить ор</w:t>
            </w:r>
            <w:r w:rsidRPr="00AF6D8A">
              <w:rPr>
                <w:rFonts w:ascii="Times New Roman" w:eastAsia="Times New Roman" w:hAnsi="Times New Roman" w:cs="Times New Roman"/>
                <w:spacing w:val="-10"/>
                <w:sz w:val="24"/>
                <w:szCs w:val="24"/>
              </w:rPr>
              <w:softHyphen/>
              <w:t>фограммы в морфемах, при</w:t>
            </w:r>
            <w:r w:rsidRPr="00AF6D8A">
              <w:rPr>
                <w:rFonts w:ascii="Times New Roman" w:eastAsia="Times New Roman" w:hAnsi="Times New Roman" w:cs="Times New Roman"/>
                <w:spacing w:val="-10"/>
                <w:sz w:val="24"/>
                <w:szCs w:val="24"/>
              </w:rPr>
              <w:softHyphen/>
              <w:t>менять изученные правила орфографии, определять те</w:t>
            </w:r>
            <w:r w:rsidRPr="00AF6D8A">
              <w:rPr>
                <w:rFonts w:ascii="Times New Roman" w:eastAsia="Times New Roman" w:hAnsi="Times New Roman" w:cs="Times New Roman"/>
                <w:spacing w:val="-10"/>
                <w:sz w:val="24"/>
                <w:szCs w:val="24"/>
              </w:rPr>
              <w:softHyphen/>
              <w:t>му, основную мысль текста, озаглавливать его</w:t>
            </w: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Окончание и основа слова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78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Корень слова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79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w:t>
            </w:r>
            <w:proofErr w:type="gramStart"/>
            <w:r w:rsidRPr="00AF6D8A">
              <w:rPr>
                <w:rFonts w:ascii="Times New Roman" w:eastAsia="Times New Roman" w:hAnsi="Times New Roman" w:cs="Times New Roman"/>
                <w:spacing w:val="-10"/>
                <w:sz w:val="24"/>
                <w:szCs w:val="24"/>
              </w:rPr>
              <w:t>/.</w:t>
            </w:r>
            <w:proofErr w:type="gramEnd"/>
            <w:r w:rsidRPr="00AF6D8A">
              <w:rPr>
                <w:rFonts w:ascii="Times New Roman" w:eastAsia="Times New Roman" w:hAnsi="Times New Roman" w:cs="Times New Roman"/>
                <w:spacing w:val="-10"/>
                <w:sz w:val="24"/>
                <w:szCs w:val="24"/>
              </w:rPr>
              <w:t>р.</w:t>
            </w:r>
          </w:p>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Рассуждение</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80</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Суффикс</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Приставка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82</w:t>
            </w:r>
            <w:r w:rsidR="00864FF0" w:rsidRPr="00AF6D8A">
              <w:rPr>
                <w:rFonts w:ascii="Times New Roman" w:eastAsia="Times New Roman" w:hAnsi="Times New Roman" w:cs="Times New Roman"/>
                <w:spacing w:val="-10"/>
                <w:sz w:val="24"/>
                <w:szCs w:val="24"/>
              </w:rPr>
              <w:t xml:space="preserve">. </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Р./р. Выбороч</w:t>
            </w:r>
            <w:r w:rsidRPr="00AF6D8A">
              <w:rPr>
                <w:rFonts w:ascii="Times New Roman" w:eastAsia="Times New Roman" w:hAnsi="Times New Roman" w:cs="Times New Roman"/>
                <w:spacing w:val="-10"/>
                <w:sz w:val="24"/>
                <w:szCs w:val="24"/>
              </w:rPr>
              <w:softHyphen/>
              <w:t>ное изложе</w:t>
            </w:r>
            <w:r w:rsidRPr="00AF6D8A">
              <w:rPr>
                <w:rFonts w:ascii="Times New Roman" w:eastAsia="Times New Roman" w:hAnsi="Times New Roman" w:cs="Times New Roman"/>
                <w:spacing w:val="-10"/>
                <w:sz w:val="24"/>
                <w:szCs w:val="24"/>
              </w:rPr>
              <w:softHyphen/>
              <w:t xml:space="preserve">ние (упр.420) </w:t>
            </w:r>
          </w:p>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Чередование  гласных   и согласных</w:t>
            </w:r>
          </w:p>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Звуков в морфемах</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84</w:t>
            </w:r>
          </w:p>
        </w:tc>
        <w:tc>
          <w:tcPr>
            <w:tcW w:w="3722" w:type="dxa"/>
          </w:tcPr>
          <w:p w:rsidR="00864FF0"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Беглые гласные</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Варианты морфем</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Морфемный разбор</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87</w:t>
            </w:r>
            <w:r w:rsidR="00864FF0" w:rsidRPr="00AF6D8A">
              <w:rPr>
                <w:rFonts w:ascii="Times New Roman" w:eastAsia="Times New Roman" w:hAnsi="Times New Roman" w:cs="Times New Roman"/>
                <w:spacing w:val="-10"/>
                <w:sz w:val="24"/>
                <w:szCs w:val="24"/>
              </w:rPr>
              <w:t>.</w:t>
            </w:r>
          </w:p>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Правописание гласных и со</w:t>
            </w:r>
            <w:r w:rsidRPr="00AF6D8A">
              <w:rPr>
                <w:rFonts w:ascii="Times New Roman" w:eastAsia="Times New Roman" w:hAnsi="Times New Roman" w:cs="Times New Roman"/>
                <w:spacing w:val="-10"/>
                <w:sz w:val="24"/>
                <w:szCs w:val="24"/>
              </w:rPr>
              <w:softHyphen/>
              <w:t>гласных в приставках</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88</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spacing w:val="-10"/>
                <w:sz w:val="24"/>
                <w:szCs w:val="24"/>
              </w:rPr>
              <w:t xml:space="preserve">з-с </w:t>
            </w:r>
            <w:proofErr w:type="gramStart"/>
            <w:r w:rsidRPr="00AF6D8A">
              <w:rPr>
                <w:rFonts w:ascii="Times New Roman" w:eastAsia="Times New Roman" w:hAnsi="Times New Roman" w:cs="Times New Roman"/>
                <w:spacing w:val="-10"/>
                <w:sz w:val="24"/>
                <w:szCs w:val="24"/>
              </w:rPr>
              <w:t>на</w:t>
            </w:r>
            <w:proofErr w:type="gramEnd"/>
          </w:p>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proofErr w:type="gramStart"/>
            <w:r w:rsidRPr="00AF6D8A">
              <w:rPr>
                <w:rFonts w:ascii="Times New Roman" w:eastAsia="Times New Roman" w:hAnsi="Times New Roman" w:cs="Times New Roman"/>
                <w:spacing w:val="-10"/>
                <w:sz w:val="24"/>
                <w:szCs w:val="24"/>
              </w:rPr>
              <w:t>конце</w:t>
            </w:r>
            <w:proofErr w:type="gramEnd"/>
          </w:p>
          <w:p w:rsidR="00864FF0" w:rsidRPr="00AF6D8A" w:rsidRDefault="00864FF0" w:rsidP="00AF6D8A">
            <w:pPr>
              <w:widowControl w:val="0"/>
              <w:autoSpaceDE w:val="0"/>
              <w:autoSpaceDN w:val="0"/>
              <w:adjustRightInd w:val="0"/>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приставок</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89</w:t>
            </w:r>
          </w:p>
        </w:tc>
        <w:tc>
          <w:tcPr>
            <w:tcW w:w="3722" w:type="dxa"/>
          </w:tcPr>
          <w:p w:rsidR="00864FF0" w:rsidRPr="00AF6D8A" w:rsidRDefault="00864FF0" w:rsidP="00AF6D8A">
            <w:pPr>
              <w:ind w:left="14" w:hanging="14"/>
              <w:jc w:val="both"/>
              <w:rPr>
                <w:rFonts w:ascii="Times New Roman" w:eastAsia="Times New Roman" w:hAnsi="Times New Roman" w:cs="Times New Roman"/>
                <w:b/>
                <w:bCs/>
                <w:i/>
                <w:iCs/>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spacing w:val="-10"/>
                <w:sz w:val="24"/>
                <w:szCs w:val="24"/>
              </w:rPr>
              <w:t xml:space="preserve">о - а </w:t>
            </w:r>
            <w:r w:rsidRPr="00AF6D8A">
              <w:rPr>
                <w:rFonts w:ascii="Times New Roman" w:eastAsia="Times New Roman" w:hAnsi="Times New Roman" w:cs="Times New Roman"/>
                <w:spacing w:val="-10"/>
                <w:sz w:val="24"/>
                <w:szCs w:val="24"/>
              </w:rPr>
              <w:t xml:space="preserve">в корнях </w:t>
            </w:r>
            <w:r w:rsidRPr="00AF6D8A">
              <w:rPr>
                <w:rFonts w:ascii="Times New Roman" w:eastAsia="Times New Roman" w:hAnsi="Times New Roman" w:cs="Times New Roman"/>
                <w:b/>
                <w:bCs/>
                <w:i/>
                <w:iCs/>
                <w:spacing w:val="-10"/>
                <w:sz w:val="24"/>
                <w:szCs w:val="24"/>
              </w:rPr>
              <w:t xml:space="preserve">лаг </w:t>
            </w:r>
            <w:proofErr w:type="gramStart"/>
            <w:r w:rsidRPr="00AF6D8A">
              <w:rPr>
                <w:rFonts w:ascii="Times New Roman" w:eastAsia="Times New Roman" w:hAnsi="Times New Roman" w:cs="Times New Roman"/>
                <w:b/>
                <w:bCs/>
                <w:i/>
                <w:iCs/>
                <w:spacing w:val="-10"/>
                <w:sz w:val="24"/>
                <w:szCs w:val="24"/>
              </w:rPr>
              <w:t>-л</w:t>
            </w:r>
            <w:proofErr w:type="gramEnd"/>
            <w:r w:rsidRPr="00AF6D8A">
              <w:rPr>
                <w:rFonts w:ascii="Times New Roman" w:eastAsia="Times New Roman" w:hAnsi="Times New Roman" w:cs="Times New Roman"/>
                <w:b/>
                <w:bCs/>
                <w:i/>
                <w:iCs/>
                <w:spacing w:val="-10"/>
                <w:sz w:val="24"/>
                <w:szCs w:val="24"/>
              </w:rPr>
              <w:t>ож</w:t>
            </w:r>
          </w:p>
        </w:tc>
        <w:tc>
          <w:tcPr>
            <w:tcW w:w="1206"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90</w:t>
            </w:r>
          </w:p>
        </w:tc>
        <w:tc>
          <w:tcPr>
            <w:tcW w:w="3722" w:type="dxa"/>
          </w:tcPr>
          <w:p w:rsidR="00864FF0" w:rsidRPr="00AF6D8A" w:rsidRDefault="00864FF0" w:rsidP="00AF6D8A">
            <w:pPr>
              <w:ind w:left="14" w:hanging="14"/>
              <w:jc w:val="both"/>
              <w:rPr>
                <w:rFonts w:ascii="Times New Roman" w:eastAsia="Times New Roman" w:hAnsi="Times New Roman" w:cs="Times New Roman"/>
                <w:b/>
                <w:bCs/>
                <w:i/>
                <w:iCs/>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spacing w:val="-10"/>
                <w:sz w:val="24"/>
                <w:szCs w:val="24"/>
              </w:rPr>
              <w:t xml:space="preserve">о - а </w:t>
            </w:r>
            <w:r w:rsidRPr="00AF6D8A">
              <w:rPr>
                <w:rFonts w:ascii="Times New Roman" w:eastAsia="Times New Roman" w:hAnsi="Times New Roman" w:cs="Times New Roman"/>
                <w:spacing w:val="-10"/>
                <w:sz w:val="24"/>
                <w:szCs w:val="24"/>
              </w:rPr>
              <w:t xml:space="preserve">в корнях </w:t>
            </w:r>
            <w:proofErr w:type="spellStart"/>
            <w:r w:rsidRPr="00AF6D8A">
              <w:rPr>
                <w:rFonts w:ascii="Times New Roman" w:eastAsia="Times New Roman" w:hAnsi="Times New Roman" w:cs="Times New Roman"/>
                <w:b/>
                <w:bCs/>
                <w:i/>
                <w:iCs/>
                <w:spacing w:val="-10"/>
                <w:sz w:val="24"/>
                <w:szCs w:val="24"/>
              </w:rPr>
              <w:t>раст</w:t>
            </w:r>
            <w:proofErr w:type="spellEnd"/>
            <w:r w:rsidRPr="00AF6D8A">
              <w:rPr>
                <w:rFonts w:ascii="Times New Roman" w:eastAsia="Times New Roman" w:hAnsi="Times New Roman" w:cs="Times New Roman"/>
                <w:b/>
                <w:bCs/>
                <w:i/>
                <w:iCs/>
                <w:spacing w:val="-10"/>
                <w:sz w:val="24"/>
                <w:szCs w:val="24"/>
              </w:rPr>
              <w:t xml:space="preserve"> -  рос</w:t>
            </w:r>
          </w:p>
        </w:tc>
        <w:tc>
          <w:tcPr>
            <w:tcW w:w="1206"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Буквы ё </w:t>
            </w:r>
            <w:r w:rsidRPr="00AF6D8A">
              <w:rPr>
                <w:rFonts w:ascii="Times New Roman" w:eastAsia="Times New Roman" w:hAnsi="Times New Roman" w:cs="Times New Roman"/>
                <w:b/>
                <w:bCs/>
                <w:spacing w:val="-10"/>
                <w:sz w:val="24"/>
                <w:szCs w:val="24"/>
              </w:rPr>
              <w:t xml:space="preserve">- о </w:t>
            </w:r>
            <w:r w:rsidRPr="00AF6D8A">
              <w:rPr>
                <w:rFonts w:ascii="Times New Roman" w:eastAsia="Times New Roman" w:hAnsi="Times New Roman" w:cs="Times New Roman"/>
                <w:spacing w:val="-10"/>
                <w:sz w:val="24"/>
                <w:szCs w:val="24"/>
              </w:rPr>
              <w:t>после шипя</w:t>
            </w:r>
            <w:r w:rsidRPr="00AF6D8A">
              <w:rPr>
                <w:rFonts w:ascii="Times New Roman" w:eastAsia="Times New Roman" w:hAnsi="Times New Roman" w:cs="Times New Roman"/>
                <w:spacing w:val="-10"/>
                <w:sz w:val="24"/>
                <w:szCs w:val="24"/>
              </w:rPr>
              <w:softHyphen/>
              <w:t>щих в корне</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ind w:left="14" w:hanging="14"/>
              <w:jc w:val="both"/>
              <w:rPr>
                <w:rFonts w:ascii="Times New Roman" w:eastAsia="Times New Roman" w:hAnsi="Times New Roman" w:cs="Times New Roman"/>
                <w:b/>
                <w:bCs/>
                <w:i/>
                <w:iCs/>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i/>
                <w:iCs/>
                <w:spacing w:val="-10"/>
                <w:sz w:val="24"/>
                <w:szCs w:val="24"/>
              </w:rPr>
              <w:t xml:space="preserve">ы-и </w:t>
            </w:r>
            <w:r w:rsidRPr="00AF6D8A">
              <w:rPr>
                <w:rFonts w:ascii="Times New Roman" w:eastAsia="Times New Roman" w:hAnsi="Times New Roman" w:cs="Times New Roman"/>
                <w:spacing w:val="-10"/>
                <w:sz w:val="24"/>
                <w:szCs w:val="24"/>
              </w:rPr>
              <w:t xml:space="preserve">после </w:t>
            </w:r>
            <w:r w:rsidRPr="00AF6D8A">
              <w:rPr>
                <w:rFonts w:ascii="Times New Roman" w:eastAsia="Times New Roman" w:hAnsi="Times New Roman" w:cs="Times New Roman"/>
                <w:b/>
                <w:bCs/>
                <w:i/>
                <w:iCs/>
                <w:spacing w:val="-10"/>
                <w:sz w:val="24"/>
                <w:szCs w:val="24"/>
              </w:rPr>
              <w:t>ц</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Повторение по теме «</w:t>
            </w:r>
            <w:proofErr w:type="spellStart"/>
            <w:r w:rsidRPr="00AF6D8A">
              <w:rPr>
                <w:rFonts w:ascii="Times New Roman" w:eastAsia="Times New Roman" w:hAnsi="Times New Roman" w:cs="Times New Roman"/>
                <w:spacing w:val="-10"/>
                <w:sz w:val="24"/>
                <w:szCs w:val="24"/>
              </w:rPr>
              <w:t>Морфемика</w:t>
            </w:r>
            <w:proofErr w:type="spellEnd"/>
            <w:r w:rsidRPr="00AF6D8A">
              <w:rPr>
                <w:rFonts w:ascii="Times New Roman" w:eastAsia="Times New Roman" w:hAnsi="Times New Roman" w:cs="Times New Roman"/>
                <w:spacing w:val="-10"/>
                <w:sz w:val="24"/>
                <w:szCs w:val="24"/>
              </w:rPr>
              <w:t>»</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94</w:t>
            </w:r>
          </w:p>
        </w:tc>
        <w:tc>
          <w:tcPr>
            <w:tcW w:w="3722" w:type="dxa"/>
          </w:tcPr>
          <w:p w:rsidR="00864FF0" w:rsidRPr="00AF6D8A" w:rsidRDefault="00864FF0" w:rsidP="00AF6D8A">
            <w:pPr>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w:t>
            </w:r>
            <w:proofErr w:type="gramStart"/>
            <w:r w:rsidRPr="00AF6D8A">
              <w:rPr>
                <w:rFonts w:ascii="Times New Roman" w:eastAsia="Times New Roman" w:hAnsi="Times New Roman" w:cs="Times New Roman"/>
                <w:spacing w:val="-10"/>
                <w:sz w:val="24"/>
                <w:szCs w:val="24"/>
              </w:rPr>
              <w:t>/.</w:t>
            </w:r>
            <w:proofErr w:type="gramEnd"/>
            <w:r w:rsidRPr="00AF6D8A">
              <w:rPr>
                <w:rFonts w:ascii="Times New Roman" w:eastAsia="Times New Roman" w:hAnsi="Times New Roman" w:cs="Times New Roman"/>
                <w:spacing w:val="-10"/>
                <w:sz w:val="24"/>
                <w:szCs w:val="24"/>
              </w:rPr>
              <w:t>р. Описание «поэтических предметов». Описание кар</w:t>
            </w:r>
            <w:r w:rsidRPr="00AF6D8A">
              <w:rPr>
                <w:rFonts w:ascii="Times New Roman" w:eastAsia="Times New Roman" w:hAnsi="Times New Roman" w:cs="Times New Roman"/>
                <w:spacing w:val="-10"/>
                <w:sz w:val="24"/>
                <w:szCs w:val="24"/>
              </w:rPr>
              <w:softHyphen/>
              <w:t>тины П.П. Кон-</w:t>
            </w:r>
            <w:proofErr w:type="spellStart"/>
            <w:r w:rsidRPr="00AF6D8A">
              <w:rPr>
                <w:rFonts w:ascii="Times New Roman" w:eastAsia="Times New Roman" w:hAnsi="Times New Roman" w:cs="Times New Roman"/>
                <w:spacing w:val="-10"/>
                <w:sz w:val="24"/>
                <w:szCs w:val="24"/>
              </w:rPr>
              <w:t>чаповского</w:t>
            </w:r>
            <w:proofErr w:type="spellEnd"/>
            <w:r w:rsidRPr="00AF6D8A">
              <w:rPr>
                <w:rFonts w:ascii="Times New Roman" w:eastAsia="Times New Roman" w:hAnsi="Times New Roman" w:cs="Times New Roman"/>
                <w:spacing w:val="-10"/>
                <w:sz w:val="24"/>
                <w:szCs w:val="24"/>
              </w:rPr>
              <w:t xml:space="preserve"> «Сирень в кор</w:t>
            </w:r>
            <w:r w:rsidRPr="00AF6D8A">
              <w:rPr>
                <w:rFonts w:ascii="Times New Roman" w:eastAsia="Times New Roman" w:hAnsi="Times New Roman" w:cs="Times New Roman"/>
                <w:spacing w:val="-10"/>
                <w:sz w:val="24"/>
                <w:szCs w:val="24"/>
              </w:rPr>
              <w:softHyphen/>
              <w:t>зине»</w:t>
            </w:r>
          </w:p>
        </w:tc>
        <w:tc>
          <w:tcPr>
            <w:tcW w:w="1206"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p>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95</w:t>
            </w:r>
          </w:p>
        </w:tc>
        <w:tc>
          <w:tcPr>
            <w:tcW w:w="3722" w:type="dxa"/>
          </w:tcPr>
          <w:p w:rsidR="00864FF0" w:rsidRPr="00AF6D8A" w:rsidRDefault="00864FF0" w:rsidP="00AF6D8A">
            <w:pPr>
              <w:ind w:left="14" w:hanging="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Контрольная работа по теме «</w:t>
            </w:r>
            <w:proofErr w:type="spellStart"/>
            <w:r w:rsidRPr="00AF6D8A">
              <w:rPr>
                <w:rFonts w:ascii="Times New Roman" w:eastAsia="Times New Roman" w:hAnsi="Times New Roman" w:cs="Times New Roman"/>
                <w:spacing w:val="-10"/>
                <w:sz w:val="24"/>
                <w:szCs w:val="24"/>
              </w:rPr>
              <w:t>Морфемика</w:t>
            </w:r>
            <w:proofErr w:type="spellEnd"/>
            <w:r w:rsidRPr="00AF6D8A">
              <w:rPr>
                <w:rFonts w:ascii="Times New Roman" w:eastAsia="Times New Roman" w:hAnsi="Times New Roman" w:cs="Times New Roman"/>
                <w:spacing w:val="-10"/>
                <w:sz w:val="24"/>
                <w:szCs w:val="24"/>
              </w:rPr>
              <w:t>»</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ind w:left="14" w:hanging="14"/>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96</w:t>
            </w:r>
          </w:p>
        </w:tc>
        <w:tc>
          <w:tcPr>
            <w:tcW w:w="3722" w:type="dxa"/>
          </w:tcPr>
          <w:p w:rsidR="00864FF0" w:rsidRPr="00AF6D8A" w:rsidRDefault="00864FF0" w:rsidP="00AF6D8A">
            <w:pPr>
              <w:autoSpaceDE w:val="0"/>
              <w:autoSpaceDN w:val="0"/>
              <w:adjustRightInd w:val="0"/>
              <w:ind w:firstLine="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Имя сущест</w:t>
            </w:r>
            <w:r w:rsidRPr="00AF6D8A">
              <w:rPr>
                <w:rFonts w:ascii="Times New Roman" w:eastAsia="Times New Roman" w:hAnsi="Times New Roman" w:cs="Times New Roman"/>
                <w:spacing w:val="-10"/>
                <w:sz w:val="24"/>
                <w:szCs w:val="24"/>
              </w:rPr>
              <w:softHyphen/>
              <w:t>вительное как часть речи</w:t>
            </w:r>
          </w:p>
        </w:tc>
        <w:tc>
          <w:tcPr>
            <w:tcW w:w="1206"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Знать </w:t>
            </w:r>
            <w:proofErr w:type="gramStart"/>
            <w:r w:rsidRPr="00AF6D8A">
              <w:rPr>
                <w:rFonts w:ascii="Times New Roman" w:eastAsia="Times New Roman" w:hAnsi="Times New Roman" w:cs="Times New Roman"/>
                <w:spacing w:val="-10"/>
                <w:sz w:val="24"/>
                <w:szCs w:val="24"/>
              </w:rPr>
              <w:t>морфологические</w:t>
            </w:r>
            <w:proofErr w:type="gramEnd"/>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при</w:t>
            </w:r>
            <w:r w:rsidRPr="00AF6D8A">
              <w:rPr>
                <w:rFonts w:ascii="Times New Roman" w:eastAsia="Times New Roman" w:hAnsi="Times New Roman" w:cs="Times New Roman"/>
                <w:spacing w:val="-10"/>
                <w:sz w:val="24"/>
                <w:szCs w:val="24"/>
              </w:rPr>
              <w:softHyphen/>
              <w:t>знаки имени существительно</w:t>
            </w:r>
            <w:r w:rsidRPr="00AF6D8A">
              <w:rPr>
                <w:rFonts w:ascii="Times New Roman" w:eastAsia="Times New Roman" w:hAnsi="Times New Roman" w:cs="Times New Roman"/>
                <w:spacing w:val="-10"/>
                <w:sz w:val="24"/>
                <w:szCs w:val="24"/>
              </w:rPr>
              <w:softHyphen/>
              <w:t xml:space="preserve">го, </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его роль в предложении. </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узнавать существи</w:t>
            </w:r>
            <w:r w:rsidRPr="00AF6D8A">
              <w:rPr>
                <w:rFonts w:ascii="Times New Roman" w:eastAsia="Times New Roman" w:hAnsi="Times New Roman" w:cs="Times New Roman"/>
                <w:spacing w:val="-10"/>
                <w:sz w:val="24"/>
                <w:szCs w:val="24"/>
              </w:rPr>
              <w:softHyphen/>
              <w:t xml:space="preserve">тельное </w:t>
            </w:r>
          </w:p>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 среди других частей речи</w:t>
            </w:r>
          </w:p>
        </w:tc>
      </w:tr>
      <w:tr w:rsidR="00864FF0" w:rsidRPr="00AF6D8A" w:rsidTr="002B7DA8">
        <w:trPr>
          <w:trHeight w:val="150"/>
        </w:trPr>
        <w:tc>
          <w:tcPr>
            <w:tcW w:w="709"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97</w:t>
            </w:r>
          </w:p>
        </w:tc>
        <w:tc>
          <w:tcPr>
            <w:tcW w:w="3722"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Имена суще</w:t>
            </w:r>
            <w:r w:rsidRPr="00AF6D8A">
              <w:rPr>
                <w:rFonts w:ascii="Times New Roman" w:eastAsia="Times New Roman" w:hAnsi="Times New Roman" w:cs="Times New Roman"/>
                <w:spacing w:val="-10"/>
                <w:sz w:val="24"/>
                <w:szCs w:val="24"/>
              </w:rPr>
              <w:softHyphen/>
              <w:t>ствительные одушевлен</w:t>
            </w:r>
            <w:r w:rsidRPr="00AF6D8A">
              <w:rPr>
                <w:rFonts w:ascii="Times New Roman" w:eastAsia="Times New Roman" w:hAnsi="Times New Roman" w:cs="Times New Roman"/>
                <w:spacing w:val="-10"/>
                <w:sz w:val="24"/>
                <w:szCs w:val="24"/>
              </w:rPr>
              <w:softHyphen/>
              <w:t>ные и неоду</w:t>
            </w:r>
            <w:r w:rsidRPr="00AF6D8A">
              <w:rPr>
                <w:rFonts w:ascii="Times New Roman" w:eastAsia="Times New Roman" w:hAnsi="Times New Roman" w:cs="Times New Roman"/>
                <w:spacing w:val="-10"/>
                <w:sz w:val="24"/>
                <w:szCs w:val="24"/>
              </w:rPr>
              <w:softHyphen/>
              <w:t>шевленные</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1</w:t>
            </w:r>
            <w:r w:rsidR="001C2510" w:rsidRPr="00AF6D8A">
              <w:rPr>
                <w:rFonts w:ascii="Times New Roman" w:eastAsia="Times New Roman" w:hAnsi="Times New Roman" w:cs="Times New Roman"/>
                <w:spacing w:val="-10"/>
                <w:sz w:val="24"/>
                <w:szCs w:val="24"/>
              </w:rPr>
              <w:t>98</w:t>
            </w:r>
            <w:r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Имена суще</w:t>
            </w:r>
            <w:r w:rsidRPr="00AF6D8A">
              <w:rPr>
                <w:rFonts w:ascii="Times New Roman" w:eastAsia="Times New Roman" w:hAnsi="Times New Roman" w:cs="Times New Roman"/>
                <w:spacing w:val="-10"/>
                <w:sz w:val="24"/>
                <w:szCs w:val="24"/>
              </w:rPr>
              <w:softHyphen/>
              <w:t>ствительные собственные и нарица</w:t>
            </w:r>
            <w:r w:rsidRPr="00AF6D8A">
              <w:rPr>
                <w:rFonts w:ascii="Times New Roman" w:eastAsia="Times New Roman" w:hAnsi="Times New Roman" w:cs="Times New Roman"/>
                <w:spacing w:val="-10"/>
                <w:sz w:val="24"/>
                <w:szCs w:val="24"/>
              </w:rPr>
              <w:softHyphen/>
              <w:t>тельные</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99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xml:space="preserve">. Сжатое изложение </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100</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Род имен существи</w:t>
            </w:r>
            <w:r w:rsidRPr="00AF6D8A">
              <w:rPr>
                <w:rFonts w:ascii="Times New Roman" w:eastAsia="Times New Roman" w:hAnsi="Times New Roman" w:cs="Times New Roman"/>
                <w:spacing w:val="-10"/>
                <w:sz w:val="24"/>
                <w:szCs w:val="24"/>
              </w:rPr>
              <w:softHyphen/>
              <w:t>тельных</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Имена суще</w:t>
            </w:r>
            <w:r w:rsidRPr="00AF6D8A">
              <w:rPr>
                <w:rFonts w:ascii="Times New Roman" w:eastAsia="Times New Roman" w:hAnsi="Times New Roman" w:cs="Times New Roman"/>
                <w:spacing w:val="-10"/>
                <w:sz w:val="24"/>
                <w:szCs w:val="24"/>
              </w:rPr>
              <w:softHyphen/>
              <w:t>ствительные, которые имеют форму только множествен</w:t>
            </w:r>
            <w:r w:rsidRPr="00AF6D8A">
              <w:rPr>
                <w:rFonts w:ascii="Times New Roman" w:eastAsia="Times New Roman" w:hAnsi="Times New Roman" w:cs="Times New Roman"/>
                <w:spacing w:val="-10"/>
                <w:sz w:val="24"/>
                <w:szCs w:val="24"/>
              </w:rPr>
              <w:softHyphen/>
              <w:t>ного числа</w:t>
            </w:r>
          </w:p>
        </w:tc>
        <w:tc>
          <w:tcPr>
            <w:tcW w:w="1206" w:type="dxa"/>
          </w:tcPr>
          <w:p w:rsidR="0095286D" w:rsidRPr="00AF6D8A" w:rsidRDefault="00864FF0" w:rsidP="00AF6D8A">
            <w:pPr>
              <w:widowControl w:val="0"/>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p w:rsidR="00864FF0"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102</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Имена суще</w:t>
            </w:r>
            <w:r w:rsidRPr="00AF6D8A">
              <w:rPr>
                <w:rFonts w:ascii="Times New Roman" w:eastAsia="Times New Roman" w:hAnsi="Times New Roman" w:cs="Times New Roman"/>
                <w:spacing w:val="-10"/>
                <w:sz w:val="24"/>
                <w:szCs w:val="24"/>
              </w:rPr>
              <w:softHyphen/>
              <w:t>ствительные, которые имеют только форму единственно</w:t>
            </w:r>
            <w:r w:rsidRPr="00AF6D8A">
              <w:rPr>
                <w:rFonts w:ascii="Times New Roman" w:eastAsia="Times New Roman" w:hAnsi="Times New Roman" w:cs="Times New Roman"/>
                <w:spacing w:val="-10"/>
                <w:sz w:val="24"/>
                <w:szCs w:val="24"/>
              </w:rPr>
              <w:softHyphen/>
              <w:t>го числа</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103</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Три склоне</w:t>
            </w:r>
            <w:r w:rsidRPr="00AF6D8A">
              <w:rPr>
                <w:rFonts w:ascii="Times New Roman" w:eastAsia="Times New Roman" w:hAnsi="Times New Roman" w:cs="Times New Roman"/>
                <w:spacing w:val="-10"/>
                <w:sz w:val="24"/>
                <w:szCs w:val="24"/>
              </w:rPr>
              <w:softHyphen/>
              <w:t>ния имен существи</w:t>
            </w:r>
            <w:r w:rsidRPr="00AF6D8A">
              <w:rPr>
                <w:rFonts w:ascii="Times New Roman" w:eastAsia="Times New Roman" w:hAnsi="Times New Roman" w:cs="Times New Roman"/>
                <w:spacing w:val="-10"/>
                <w:sz w:val="24"/>
                <w:szCs w:val="24"/>
              </w:rPr>
              <w:softHyphen/>
              <w:t>тельных</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p>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Падеж имен существи</w:t>
            </w:r>
            <w:r w:rsidRPr="00AF6D8A">
              <w:rPr>
                <w:rFonts w:ascii="Times New Roman" w:eastAsia="Times New Roman" w:hAnsi="Times New Roman" w:cs="Times New Roman"/>
                <w:spacing w:val="-10"/>
                <w:sz w:val="24"/>
                <w:szCs w:val="24"/>
              </w:rPr>
              <w:softHyphen/>
              <w:t xml:space="preserve">тельных. </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105</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
                <w:bCs/>
                <w:i/>
                <w:iCs/>
                <w:spacing w:val="-10"/>
                <w:sz w:val="24"/>
                <w:szCs w:val="24"/>
              </w:rPr>
            </w:pPr>
            <w:r w:rsidRPr="00AF6D8A">
              <w:rPr>
                <w:rFonts w:ascii="Times New Roman" w:eastAsia="Times New Roman" w:hAnsi="Times New Roman" w:cs="Times New Roman"/>
                <w:spacing w:val="-10"/>
                <w:sz w:val="24"/>
                <w:szCs w:val="24"/>
              </w:rPr>
              <w:t>Правописание гласных в падежных окончаниях существи</w:t>
            </w:r>
            <w:r w:rsidRPr="00AF6D8A">
              <w:rPr>
                <w:rFonts w:ascii="Times New Roman" w:eastAsia="Times New Roman" w:hAnsi="Times New Roman" w:cs="Times New Roman"/>
                <w:spacing w:val="-10"/>
                <w:sz w:val="24"/>
                <w:szCs w:val="24"/>
              </w:rPr>
              <w:softHyphen/>
              <w:t xml:space="preserve">тельных в единственном числе </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106</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Cs/>
                <w:iCs/>
                <w:spacing w:val="-10"/>
                <w:sz w:val="24"/>
                <w:szCs w:val="24"/>
              </w:rPr>
            </w:pPr>
            <w:r w:rsidRPr="00AF6D8A">
              <w:rPr>
                <w:rFonts w:ascii="Times New Roman" w:eastAsia="Times New Roman" w:hAnsi="Times New Roman" w:cs="Times New Roman"/>
                <w:bCs/>
                <w:iCs/>
                <w:spacing w:val="-10"/>
                <w:sz w:val="24"/>
                <w:szCs w:val="24"/>
              </w:rPr>
              <w:t xml:space="preserve">Контрольный диктант </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107</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Cs/>
                <w:iCs/>
                <w:spacing w:val="-10"/>
                <w:sz w:val="24"/>
                <w:szCs w:val="24"/>
              </w:rPr>
            </w:pPr>
            <w:r w:rsidRPr="00AF6D8A">
              <w:rPr>
                <w:rFonts w:ascii="Times New Roman" w:eastAsia="Times New Roman" w:hAnsi="Times New Roman" w:cs="Times New Roman"/>
                <w:bCs/>
                <w:iCs/>
                <w:spacing w:val="-10"/>
                <w:sz w:val="24"/>
                <w:szCs w:val="24"/>
              </w:rPr>
              <w:t>Множествен</w:t>
            </w:r>
            <w:r w:rsidRPr="00AF6D8A">
              <w:rPr>
                <w:rFonts w:ascii="Times New Roman" w:eastAsia="Times New Roman" w:hAnsi="Times New Roman" w:cs="Times New Roman"/>
                <w:bCs/>
                <w:iCs/>
                <w:spacing w:val="-10"/>
                <w:sz w:val="24"/>
                <w:szCs w:val="24"/>
              </w:rPr>
              <w:softHyphen/>
              <w:t>ное число имен сущест</w:t>
            </w:r>
            <w:r w:rsidRPr="00AF6D8A">
              <w:rPr>
                <w:rFonts w:ascii="Times New Roman" w:eastAsia="Times New Roman" w:hAnsi="Times New Roman" w:cs="Times New Roman"/>
                <w:bCs/>
                <w:iCs/>
                <w:spacing w:val="-10"/>
                <w:sz w:val="24"/>
                <w:szCs w:val="24"/>
              </w:rPr>
              <w:softHyphen/>
              <w:t>вительных</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108</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Cs/>
                <w:iCs/>
                <w:spacing w:val="-10"/>
                <w:sz w:val="24"/>
                <w:szCs w:val="24"/>
              </w:rPr>
            </w:pPr>
            <w:r w:rsidRPr="00AF6D8A">
              <w:rPr>
                <w:rFonts w:ascii="Times New Roman" w:eastAsia="Times New Roman" w:hAnsi="Times New Roman" w:cs="Times New Roman"/>
                <w:bCs/>
                <w:iCs/>
                <w:spacing w:val="-10"/>
                <w:sz w:val="24"/>
                <w:szCs w:val="24"/>
              </w:rPr>
              <w:t xml:space="preserve">Правописание </w:t>
            </w:r>
            <w:proofErr w:type="gramStart"/>
            <w:r w:rsidRPr="00AF6D8A">
              <w:rPr>
                <w:rFonts w:ascii="Times New Roman" w:eastAsia="Times New Roman" w:hAnsi="Times New Roman" w:cs="Times New Roman"/>
                <w:b/>
                <w:bCs/>
                <w:iCs/>
                <w:spacing w:val="-10"/>
                <w:sz w:val="24"/>
                <w:szCs w:val="24"/>
              </w:rPr>
              <w:t>о-ё</w:t>
            </w:r>
            <w:proofErr w:type="gramEnd"/>
            <w:r w:rsidRPr="00AF6D8A">
              <w:rPr>
                <w:rFonts w:ascii="Times New Roman" w:eastAsia="Times New Roman" w:hAnsi="Times New Roman" w:cs="Times New Roman"/>
                <w:b/>
                <w:bCs/>
                <w:iCs/>
                <w:spacing w:val="-10"/>
                <w:sz w:val="24"/>
                <w:szCs w:val="24"/>
              </w:rPr>
              <w:t xml:space="preserve"> </w:t>
            </w:r>
            <w:r w:rsidRPr="00AF6D8A">
              <w:rPr>
                <w:rFonts w:ascii="Times New Roman" w:eastAsia="Times New Roman" w:hAnsi="Times New Roman" w:cs="Times New Roman"/>
                <w:bCs/>
                <w:iCs/>
                <w:spacing w:val="-10"/>
                <w:sz w:val="24"/>
                <w:szCs w:val="24"/>
              </w:rPr>
              <w:t xml:space="preserve">после </w:t>
            </w:r>
            <w:r w:rsidRPr="00AF6D8A">
              <w:rPr>
                <w:rFonts w:ascii="Times New Roman" w:eastAsia="Times New Roman" w:hAnsi="Times New Roman" w:cs="Times New Roman"/>
                <w:b/>
                <w:bCs/>
                <w:iCs/>
                <w:spacing w:val="-10"/>
                <w:sz w:val="24"/>
                <w:szCs w:val="24"/>
              </w:rPr>
              <w:t>ши</w:t>
            </w:r>
            <w:r w:rsidRPr="00AF6D8A">
              <w:rPr>
                <w:rFonts w:ascii="Times New Roman" w:eastAsia="Times New Roman" w:hAnsi="Times New Roman" w:cs="Times New Roman"/>
                <w:b/>
                <w:bCs/>
                <w:iCs/>
                <w:spacing w:val="-10"/>
                <w:sz w:val="24"/>
                <w:szCs w:val="24"/>
              </w:rPr>
              <w:softHyphen/>
            </w:r>
            <w:r w:rsidRPr="00AF6D8A">
              <w:rPr>
                <w:rFonts w:ascii="Times New Roman" w:eastAsia="Times New Roman" w:hAnsi="Times New Roman" w:cs="Times New Roman"/>
                <w:bCs/>
                <w:iCs/>
                <w:spacing w:val="-10"/>
                <w:sz w:val="24"/>
                <w:szCs w:val="24"/>
              </w:rPr>
              <w:t xml:space="preserve">пящих и </w:t>
            </w:r>
            <w:r w:rsidRPr="00AF6D8A">
              <w:rPr>
                <w:rFonts w:ascii="Times New Roman" w:eastAsia="Times New Roman" w:hAnsi="Times New Roman" w:cs="Times New Roman"/>
                <w:b/>
                <w:bCs/>
                <w:i/>
                <w:iCs/>
                <w:spacing w:val="-10"/>
                <w:sz w:val="24"/>
                <w:szCs w:val="24"/>
              </w:rPr>
              <w:t xml:space="preserve">ц </w:t>
            </w:r>
            <w:r w:rsidRPr="00AF6D8A">
              <w:rPr>
                <w:rFonts w:ascii="Times New Roman" w:eastAsia="Times New Roman" w:hAnsi="Times New Roman" w:cs="Times New Roman"/>
                <w:bCs/>
                <w:iCs/>
                <w:spacing w:val="-10"/>
                <w:sz w:val="24"/>
                <w:szCs w:val="24"/>
              </w:rPr>
              <w:t>в окончаниях существи</w:t>
            </w:r>
            <w:r w:rsidRPr="00AF6D8A">
              <w:rPr>
                <w:rFonts w:ascii="Times New Roman" w:eastAsia="Times New Roman" w:hAnsi="Times New Roman" w:cs="Times New Roman"/>
                <w:bCs/>
                <w:iCs/>
                <w:spacing w:val="-10"/>
                <w:sz w:val="24"/>
                <w:szCs w:val="24"/>
              </w:rPr>
              <w:softHyphen/>
              <w:t>тельных</w:t>
            </w: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widowControl w:val="0"/>
              <w:autoSpaceDE w:val="0"/>
              <w:autoSpaceDN w:val="0"/>
              <w:adjustRightInd w:val="0"/>
              <w:ind w:right="-218" w:hanging="442"/>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Cs/>
                <w:iCs/>
                <w:spacing w:val="-10"/>
                <w:sz w:val="24"/>
                <w:szCs w:val="24"/>
              </w:rPr>
            </w:pPr>
          </w:p>
        </w:tc>
        <w:tc>
          <w:tcPr>
            <w:tcW w:w="1206" w:type="dxa"/>
          </w:tcPr>
          <w:p w:rsidR="00864FF0" w:rsidRPr="00AF6D8A" w:rsidRDefault="00864FF0" w:rsidP="00AF6D8A">
            <w:pPr>
              <w:widowControl w:val="0"/>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109</w:t>
            </w:r>
          </w:p>
        </w:tc>
        <w:tc>
          <w:tcPr>
            <w:tcW w:w="3722"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Морфологи</w:t>
            </w:r>
            <w:r w:rsidRPr="00AF6D8A">
              <w:rPr>
                <w:rFonts w:ascii="Times New Roman" w:eastAsia="Times New Roman" w:hAnsi="Times New Roman" w:cs="Times New Roman"/>
                <w:spacing w:val="-10"/>
                <w:sz w:val="24"/>
                <w:szCs w:val="24"/>
              </w:rPr>
              <w:softHyphen/>
            </w:r>
            <w:r w:rsidRPr="00AF6D8A">
              <w:rPr>
                <w:rFonts w:ascii="Times New Roman" w:eastAsia="Times New Roman" w:hAnsi="Times New Roman" w:cs="Times New Roman"/>
                <w:bCs/>
                <w:spacing w:val="-20"/>
                <w:sz w:val="24"/>
                <w:szCs w:val="24"/>
              </w:rPr>
              <w:t>ческий</w:t>
            </w:r>
            <w:r w:rsidRPr="00AF6D8A">
              <w:rPr>
                <w:rFonts w:ascii="Times New Roman" w:eastAsia="Times New Roman" w:hAnsi="Times New Roman" w:cs="Times New Roman"/>
                <w:spacing w:val="-10"/>
                <w:sz w:val="24"/>
                <w:szCs w:val="24"/>
              </w:rPr>
              <w:t>разбор</w:t>
            </w:r>
            <w:proofErr w:type="spellEnd"/>
            <w:r w:rsidRPr="00AF6D8A">
              <w:rPr>
                <w:rFonts w:ascii="Times New Roman" w:eastAsia="Times New Roman" w:hAnsi="Times New Roman" w:cs="Times New Roman"/>
                <w:spacing w:val="-10"/>
                <w:sz w:val="24"/>
                <w:szCs w:val="24"/>
              </w:rPr>
              <w:t xml:space="preserve"> имен сущест</w:t>
            </w:r>
            <w:r w:rsidRPr="00AF6D8A">
              <w:rPr>
                <w:rFonts w:ascii="Times New Roman" w:eastAsia="Times New Roman" w:hAnsi="Times New Roman" w:cs="Times New Roman"/>
                <w:spacing w:val="-10"/>
                <w:sz w:val="24"/>
                <w:szCs w:val="24"/>
              </w:rPr>
              <w:softHyphen/>
              <w:t>вительных</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widowControl w:val="0"/>
              <w:autoSpaceDE w:val="0"/>
              <w:autoSpaceDN w:val="0"/>
              <w:adjustRightInd w:val="0"/>
              <w:ind w:right="-218"/>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110</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ind w:left="10" w:hanging="10"/>
              <w:jc w:val="both"/>
              <w:rPr>
                <w:rFonts w:ascii="Times New Roman" w:eastAsia="Times New Roman" w:hAnsi="Times New Roman" w:cs="Times New Roman"/>
                <w:bCs/>
                <w:iCs/>
                <w:spacing w:val="-10"/>
                <w:sz w:val="24"/>
                <w:szCs w:val="24"/>
              </w:rPr>
            </w:pPr>
            <w:r w:rsidRPr="00AF6D8A">
              <w:rPr>
                <w:rFonts w:ascii="Times New Roman" w:eastAsia="Times New Roman" w:hAnsi="Times New Roman" w:cs="Times New Roman"/>
                <w:bCs/>
                <w:iCs/>
                <w:spacing w:val="-10"/>
                <w:sz w:val="24"/>
                <w:szCs w:val="24"/>
              </w:rPr>
              <w:t>Контрольный диктант по теме «Имя существи</w:t>
            </w:r>
            <w:r w:rsidRPr="00AF6D8A">
              <w:rPr>
                <w:rFonts w:ascii="Times New Roman" w:eastAsia="Times New Roman" w:hAnsi="Times New Roman" w:cs="Times New Roman"/>
                <w:bCs/>
                <w:iCs/>
                <w:spacing w:val="-10"/>
                <w:sz w:val="24"/>
                <w:szCs w:val="24"/>
              </w:rPr>
              <w:softHyphen/>
              <w:t>тельное»</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111</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Имя прилага</w:t>
            </w:r>
            <w:r w:rsidRPr="00AF6D8A">
              <w:rPr>
                <w:rFonts w:ascii="Times New Roman" w:eastAsia="Times New Roman" w:hAnsi="Times New Roman" w:cs="Times New Roman"/>
                <w:spacing w:val="-10"/>
                <w:sz w:val="24"/>
                <w:szCs w:val="24"/>
              </w:rPr>
              <w:softHyphen/>
              <w:t>тельное как часть речи</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морфологические при</w:t>
            </w:r>
            <w:r w:rsidRPr="00AF6D8A">
              <w:rPr>
                <w:rFonts w:ascii="Times New Roman" w:eastAsia="Times New Roman" w:hAnsi="Times New Roman" w:cs="Times New Roman"/>
                <w:spacing w:val="-10"/>
                <w:sz w:val="24"/>
                <w:szCs w:val="24"/>
              </w:rPr>
              <w:softHyphen/>
              <w:t>знаки прилагательных, син</w:t>
            </w:r>
            <w:r w:rsidRPr="00AF6D8A">
              <w:rPr>
                <w:rFonts w:ascii="Times New Roman" w:eastAsia="Times New Roman" w:hAnsi="Times New Roman" w:cs="Times New Roman"/>
                <w:spacing w:val="-10"/>
                <w:sz w:val="24"/>
                <w:szCs w:val="24"/>
              </w:rPr>
              <w:softHyphen/>
              <w:t>таксическую роль полных прилагательных, суффиксы прилагательных. Уметь опре</w:t>
            </w:r>
            <w:r w:rsidRPr="00AF6D8A">
              <w:rPr>
                <w:rFonts w:ascii="Times New Roman" w:eastAsia="Times New Roman" w:hAnsi="Times New Roman" w:cs="Times New Roman"/>
                <w:spacing w:val="-10"/>
                <w:sz w:val="24"/>
                <w:szCs w:val="24"/>
              </w:rPr>
              <w:softHyphen/>
              <w:t>делять морфологические признаки прилагательных, синтаксическую роль</w:t>
            </w:r>
          </w:p>
          <w:p w:rsidR="00864FF0" w:rsidRPr="00AF6D8A" w:rsidRDefault="00864FF0" w:rsidP="00AF6D8A">
            <w:pPr>
              <w:autoSpaceDE w:val="0"/>
              <w:autoSpaceDN w:val="0"/>
              <w:adjustRightInd w:val="0"/>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употреблять прилага</w:t>
            </w:r>
            <w:r w:rsidRPr="00AF6D8A">
              <w:rPr>
                <w:rFonts w:ascii="Times New Roman" w:eastAsia="Times New Roman" w:hAnsi="Times New Roman" w:cs="Times New Roman"/>
                <w:spacing w:val="-10"/>
                <w:sz w:val="24"/>
                <w:szCs w:val="24"/>
              </w:rPr>
              <w:softHyphen/>
              <w:t>тельное в речи, определять его морфологические призна</w:t>
            </w:r>
            <w:r w:rsidRPr="00AF6D8A">
              <w:rPr>
                <w:rFonts w:ascii="Times New Roman" w:eastAsia="Times New Roman" w:hAnsi="Times New Roman" w:cs="Times New Roman"/>
                <w:spacing w:val="-10"/>
                <w:sz w:val="24"/>
                <w:szCs w:val="24"/>
              </w:rPr>
              <w:softHyphen/>
              <w:t>ки, синтаксическую роль в предложении</w:t>
            </w: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112</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Имя прилага</w:t>
            </w:r>
            <w:r w:rsidRPr="00AF6D8A">
              <w:rPr>
                <w:rFonts w:ascii="Times New Roman" w:eastAsia="Times New Roman" w:hAnsi="Times New Roman" w:cs="Times New Roman"/>
                <w:spacing w:val="-10"/>
                <w:sz w:val="24"/>
                <w:szCs w:val="24"/>
              </w:rPr>
              <w:softHyphen/>
              <w:t>тельное как часть речи (продолжение)</w:t>
            </w:r>
          </w:p>
        </w:tc>
        <w:tc>
          <w:tcPr>
            <w:tcW w:w="1206" w:type="dxa"/>
          </w:tcPr>
          <w:p w:rsidR="0095286D"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p>
          <w:p w:rsidR="00864FF0"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ind w:right="-218" w:hanging="442"/>
              <w:jc w:val="both"/>
              <w:rPr>
                <w:rFonts w:ascii="Times New Roman" w:eastAsia="Times New Roman" w:hAnsi="Times New Roman" w:cs="Times New Roman"/>
                <w:spacing w:val="-10"/>
                <w:sz w:val="24"/>
                <w:szCs w:val="24"/>
              </w:rPr>
            </w:pPr>
          </w:p>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113</w:t>
            </w:r>
          </w:p>
        </w:tc>
        <w:tc>
          <w:tcPr>
            <w:tcW w:w="3722"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Правописание гласных в падежных окончаниях прилагатель</w:t>
            </w:r>
            <w:r w:rsidRPr="00AF6D8A">
              <w:rPr>
                <w:rFonts w:ascii="Times New Roman" w:eastAsia="Times New Roman" w:hAnsi="Times New Roman" w:cs="Times New Roman"/>
                <w:spacing w:val="-10"/>
                <w:sz w:val="24"/>
                <w:szCs w:val="24"/>
              </w:rPr>
              <w:softHyphen/>
              <w:t>ных</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2</w:t>
            </w:r>
            <w:r w:rsidR="0095286D" w:rsidRPr="00AF6D8A">
              <w:rPr>
                <w:rFonts w:ascii="Times New Roman" w:eastAsia="Times New Roman" w:hAnsi="Times New Roman" w:cs="Times New Roman"/>
                <w:spacing w:val="-10"/>
                <w:sz w:val="24"/>
                <w:szCs w:val="24"/>
              </w:rPr>
              <w:tab/>
              <w:t>1</w:t>
            </w:r>
          </w:p>
        </w:tc>
        <w:tc>
          <w:tcPr>
            <w:tcW w:w="4357" w:type="dxa"/>
            <w:vMerge w:val="restart"/>
          </w:tcPr>
          <w:p w:rsidR="00864FF0" w:rsidRPr="00AF6D8A" w:rsidRDefault="00864FF0" w:rsidP="00AF6D8A">
            <w:pPr>
              <w:autoSpaceDE w:val="0"/>
              <w:autoSpaceDN w:val="0"/>
              <w:adjustRightInd w:val="0"/>
              <w:ind w:firstLine="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условия, от которых за</w:t>
            </w:r>
            <w:r w:rsidRPr="00AF6D8A">
              <w:rPr>
                <w:rFonts w:ascii="Times New Roman" w:eastAsia="Times New Roman" w:hAnsi="Times New Roman" w:cs="Times New Roman"/>
                <w:spacing w:val="-10"/>
                <w:sz w:val="24"/>
                <w:szCs w:val="24"/>
              </w:rPr>
              <w:softHyphen/>
              <w:t>висит выбор гласных в па</w:t>
            </w:r>
            <w:r w:rsidRPr="00AF6D8A">
              <w:rPr>
                <w:rFonts w:ascii="Times New Roman" w:eastAsia="Times New Roman" w:hAnsi="Times New Roman" w:cs="Times New Roman"/>
                <w:spacing w:val="-10"/>
                <w:sz w:val="24"/>
                <w:szCs w:val="24"/>
              </w:rPr>
              <w:softHyphen/>
              <w:t>дежных окончаниях прилага</w:t>
            </w:r>
            <w:r w:rsidRPr="00AF6D8A">
              <w:rPr>
                <w:rFonts w:ascii="Times New Roman" w:eastAsia="Times New Roman" w:hAnsi="Times New Roman" w:cs="Times New Roman"/>
                <w:spacing w:val="-10"/>
                <w:sz w:val="24"/>
                <w:szCs w:val="24"/>
              </w:rPr>
              <w:softHyphen/>
              <w:t>тельных, опознавать сущест</w:t>
            </w:r>
            <w:r w:rsidRPr="00AF6D8A">
              <w:rPr>
                <w:rFonts w:ascii="Times New Roman" w:eastAsia="Times New Roman" w:hAnsi="Times New Roman" w:cs="Times New Roman"/>
                <w:spacing w:val="-10"/>
                <w:sz w:val="24"/>
                <w:szCs w:val="24"/>
              </w:rPr>
              <w:softHyphen/>
              <w:t xml:space="preserve">вительные на </w:t>
            </w:r>
            <w:proofErr w:type="gramStart"/>
            <w:r w:rsidRPr="00AF6D8A">
              <w:rPr>
                <w:rFonts w:ascii="Times New Roman" w:eastAsia="Times New Roman" w:hAnsi="Times New Roman" w:cs="Times New Roman"/>
                <w:b/>
                <w:bCs/>
                <w:i/>
                <w:iCs/>
                <w:sz w:val="24"/>
                <w:szCs w:val="24"/>
              </w:rPr>
              <w:t>-</w:t>
            </w:r>
            <w:proofErr w:type="spellStart"/>
            <w:r w:rsidRPr="00AF6D8A">
              <w:rPr>
                <w:rFonts w:ascii="Times New Roman" w:eastAsia="Times New Roman" w:hAnsi="Times New Roman" w:cs="Times New Roman"/>
                <w:b/>
                <w:bCs/>
                <w:i/>
                <w:iCs/>
                <w:sz w:val="24"/>
                <w:szCs w:val="24"/>
              </w:rPr>
              <w:t>и</w:t>
            </w:r>
            <w:proofErr w:type="gramEnd"/>
            <w:r w:rsidRPr="00AF6D8A">
              <w:rPr>
                <w:rFonts w:ascii="Times New Roman" w:eastAsia="Times New Roman" w:hAnsi="Times New Roman" w:cs="Times New Roman"/>
                <w:b/>
                <w:bCs/>
                <w:i/>
                <w:iCs/>
                <w:sz w:val="24"/>
                <w:szCs w:val="24"/>
              </w:rPr>
              <w:t>й</w:t>
            </w:r>
            <w:proofErr w:type="spellEnd"/>
            <w:r w:rsidRPr="00AF6D8A">
              <w:rPr>
                <w:rFonts w:ascii="Times New Roman" w:eastAsia="Times New Roman" w:hAnsi="Times New Roman" w:cs="Times New Roman"/>
                <w:b/>
                <w:bCs/>
                <w:i/>
                <w:iCs/>
                <w:sz w:val="24"/>
                <w:szCs w:val="24"/>
              </w:rPr>
              <w:t>, -</w:t>
            </w:r>
            <w:proofErr w:type="spellStart"/>
            <w:r w:rsidRPr="00AF6D8A">
              <w:rPr>
                <w:rFonts w:ascii="Times New Roman" w:eastAsia="Times New Roman" w:hAnsi="Times New Roman" w:cs="Times New Roman"/>
                <w:b/>
                <w:bCs/>
                <w:i/>
                <w:iCs/>
                <w:sz w:val="24"/>
                <w:szCs w:val="24"/>
              </w:rPr>
              <w:t>ия</w:t>
            </w:r>
            <w:proofErr w:type="spellEnd"/>
            <w:r w:rsidRPr="00AF6D8A">
              <w:rPr>
                <w:rFonts w:ascii="Times New Roman" w:eastAsia="Times New Roman" w:hAnsi="Times New Roman" w:cs="Times New Roman"/>
                <w:b/>
                <w:bCs/>
                <w:i/>
                <w:iCs/>
                <w:sz w:val="24"/>
                <w:szCs w:val="24"/>
              </w:rPr>
              <w:t>, -</w:t>
            </w:r>
            <w:proofErr w:type="spellStart"/>
            <w:r w:rsidRPr="00AF6D8A">
              <w:rPr>
                <w:rFonts w:ascii="Times New Roman" w:eastAsia="Times New Roman" w:hAnsi="Times New Roman" w:cs="Times New Roman"/>
                <w:b/>
                <w:bCs/>
                <w:i/>
                <w:iCs/>
                <w:sz w:val="24"/>
                <w:szCs w:val="24"/>
              </w:rPr>
              <w:t>ие</w:t>
            </w:r>
            <w:r w:rsidRPr="00AF6D8A">
              <w:rPr>
                <w:rFonts w:ascii="Times New Roman" w:eastAsia="Times New Roman" w:hAnsi="Times New Roman" w:cs="Times New Roman"/>
                <w:spacing w:val="-10"/>
                <w:sz w:val="24"/>
                <w:szCs w:val="24"/>
              </w:rPr>
              <w:t>и</w:t>
            </w:r>
            <w:proofErr w:type="spellEnd"/>
            <w:r w:rsidRPr="00AF6D8A">
              <w:rPr>
                <w:rFonts w:ascii="Times New Roman" w:eastAsia="Times New Roman" w:hAnsi="Times New Roman" w:cs="Times New Roman"/>
                <w:spacing w:val="-10"/>
                <w:sz w:val="24"/>
                <w:szCs w:val="24"/>
              </w:rPr>
              <w:t xml:space="preserve"> прилагательные в тексте, правильно выделять морфе</w:t>
            </w:r>
            <w:r w:rsidRPr="00AF6D8A">
              <w:rPr>
                <w:rFonts w:ascii="Times New Roman" w:eastAsia="Times New Roman" w:hAnsi="Times New Roman" w:cs="Times New Roman"/>
                <w:spacing w:val="-10"/>
                <w:sz w:val="24"/>
                <w:szCs w:val="24"/>
              </w:rPr>
              <w:softHyphen/>
              <w:t>мы, безошибочно писать</w:t>
            </w:r>
          </w:p>
          <w:p w:rsidR="00864FF0" w:rsidRPr="00AF6D8A" w:rsidRDefault="00864FF0" w:rsidP="00AF6D8A">
            <w:pPr>
              <w:autoSpaceDE w:val="0"/>
              <w:autoSpaceDN w:val="0"/>
              <w:adjustRightInd w:val="0"/>
              <w:ind w:firstLine="24"/>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Уметь писать изложение, пользуясь памяткой, уместно употреблять прилагательные, включать в </w:t>
            </w:r>
            <w:proofErr w:type="spellStart"/>
            <w:r w:rsidRPr="00AF6D8A">
              <w:rPr>
                <w:rFonts w:ascii="Times New Roman" w:eastAsia="Times New Roman" w:hAnsi="Times New Roman" w:cs="Times New Roman"/>
                <w:spacing w:val="-10"/>
                <w:sz w:val="24"/>
                <w:szCs w:val="24"/>
              </w:rPr>
              <w:t>повествование</w:t>
            </w:r>
            <w:r w:rsidRPr="00AF6D8A">
              <w:rPr>
                <w:rFonts w:ascii="Times New Roman" w:eastAsia="Times New Roman" w:hAnsi="Times New Roman" w:cs="Times New Roman"/>
                <w:bCs/>
                <w:spacing w:val="-20"/>
                <w:sz w:val="24"/>
                <w:szCs w:val="24"/>
              </w:rPr>
              <w:t>описание</w:t>
            </w:r>
            <w:proofErr w:type="spellEnd"/>
            <w:r w:rsidRPr="00AF6D8A">
              <w:rPr>
                <w:rFonts w:ascii="Times New Roman" w:eastAsia="Times New Roman" w:hAnsi="Times New Roman" w:cs="Times New Roman"/>
                <w:bCs/>
                <w:spacing w:val="-20"/>
                <w:sz w:val="24"/>
                <w:szCs w:val="24"/>
              </w:rPr>
              <w:t xml:space="preserve">, определять стиль исходного текста </w:t>
            </w:r>
            <w:r w:rsidRPr="00AF6D8A">
              <w:rPr>
                <w:rFonts w:ascii="Times New Roman" w:eastAsia="Times New Roman" w:hAnsi="Times New Roman" w:cs="Times New Roman"/>
                <w:b/>
                <w:spacing w:val="-10"/>
                <w:sz w:val="24"/>
                <w:szCs w:val="24"/>
              </w:rPr>
              <w:t xml:space="preserve">и </w:t>
            </w:r>
            <w:r w:rsidRPr="00AF6D8A">
              <w:rPr>
                <w:rFonts w:ascii="Times New Roman" w:eastAsia="Times New Roman" w:hAnsi="Times New Roman" w:cs="Times New Roman"/>
                <w:bCs/>
                <w:spacing w:val="-20"/>
                <w:sz w:val="24"/>
                <w:szCs w:val="24"/>
              </w:rPr>
              <w:t xml:space="preserve">сохранять, его при </w:t>
            </w:r>
            <w:proofErr w:type="spellStart"/>
            <w:r w:rsidRPr="00AF6D8A">
              <w:rPr>
                <w:rFonts w:ascii="Times New Roman" w:eastAsia="Times New Roman" w:hAnsi="Times New Roman" w:cs="Times New Roman"/>
                <w:bCs/>
                <w:spacing w:val="-20"/>
                <w:sz w:val="24"/>
                <w:szCs w:val="24"/>
              </w:rPr>
              <w:t>пересказывании</w:t>
            </w:r>
            <w:proofErr w:type="spellEnd"/>
            <w:r w:rsidRPr="00AF6D8A">
              <w:rPr>
                <w:rFonts w:ascii="Times New Roman" w:eastAsia="Times New Roman" w:hAnsi="Times New Roman" w:cs="Times New Roman"/>
                <w:bCs/>
                <w:spacing w:val="-20"/>
                <w:sz w:val="24"/>
                <w:szCs w:val="24"/>
              </w:rPr>
              <w:t>, уметь озаглавливать текст</w:t>
            </w:r>
          </w:p>
          <w:p w:rsidR="00864FF0" w:rsidRPr="00AF6D8A" w:rsidRDefault="00864FF0" w:rsidP="00AF6D8A">
            <w:pPr>
              <w:autoSpaceDE w:val="0"/>
              <w:autoSpaceDN w:val="0"/>
              <w:adjustRightInd w:val="0"/>
              <w:ind w:left="34" w:hanging="3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bCs/>
                <w:spacing w:val="-20"/>
                <w:sz w:val="24"/>
                <w:szCs w:val="24"/>
              </w:rPr>
              <w:t>Знать грамматические осо</w:t>
            </w:r>
            <w:r w:rsidRPr="00AF6D8A">
              <w:rPr>
                <w:rFonts w:ascii="Times New Roman" w:eastAsia="Times New Roman" w:hAnsi="Times New Roman" w:cs="Times New Roman"/>
                <w:bCs/>
                <w:spacing w:val="-20"/>
                <w:sz w:val="24"/>
                <w:szCs w:val="24"/>
              </w:rPr>
              <w:softHyphen/>
              <w:t>бенности кратких и полных прилагательных, их син</w:t>
            </w:r>
            <w:r w:rsidRPr="00AF6D8A">
              <w:rPr>
                <w:rFonts w:ascii="Times New Roman" w:eastAsia="Times New Roman" w:hAnsi="Times New Roman" w:cs="Times New Roman"/>
                <w:bCs/>
                <w:spacing w:val="-20"/>
                <w:sz w:val="24"/>
                <w:szCs w:val="24"/>
              </w:rPr>
              <w:softHyphen/>
              <w:t>таксическую роль. Уметь от</w:t>
            </w:r>
            <w:r w:rsidRPr="00AF6D8A">
              <w:rPr>
                <w:rFonts w:ascii="Times New Roman" w:eastAsia="Times New Roman" w:hAnsi="Times New Roman" w:cs="Times New Roman"/>
                <w:bCs/>
                <w:spacing w:val="-20"/>
                <w:sz w:val="24"/>
                <w:szCs w:val="24"/>
              </w:rPr>
              <w:softHyphen/>
              <w:t>личать полные прилагатель</w:t>
            </w:r>
            <w:r w:rsidRPr="00AF6D8A">
              <w:rPr>
                <w:rFonts w:ascii="Times New Roman" w:eastAsia="Times New Roman" w:hAnsi="Times New Roman" w:cs="Times New Roman"/>
                <w:bCs/>
                <w:spacing w:val="-20"/>
                <w:sz w:val="24"/>
                <w:szCs w:val="24"/>
              </w:rPr>
              <w:softHyphen/>
              <w:t xml:space="preserve">ные от кратких, определять роль кратких </w:t>
            </w:r>
            <w:r w:rsidRPr="00AF6D8A">
              <w:rPr>
                <w:rFonts w:ascii="Times New Roman" w:eastAsia="Times New Roman" w:hAnsi="Times New Roman" w:cs="Times New Roman"/>
                <w:spacing w:val="-10"/>
                <w:sz w:val="24"/>
                <w:szCs w:val="24"/>
              </w:rPr>
              <w:lastRenderedPageBreak/>
              <w:t xml:space="preserve">прилагательных в предложении </w:t>
            </w:r>
          </w:p>
          <w:p w:rsidR="00864FF0" w:rsidRPr="00AF6D8A" w:rsidRDefault="00864FF0" w:rsidP="00AF6D8A">
            <w:pPr>
              <w:autoSpaceDE w:val="0"/>
              <w:autoSpaceDN w:val="0"/>
              <w:adjustRightInd w:val="0"/>
              <w:ind w:left="34" w:hanging="34"/>
              <w:jc w:val="both"/>
              <w:rPr>
                <w:rFonts w:ascii="Times New Roman" w:eastAsia="Times New Roman" w:hAnsi="Times New Roman" w:cs="Times New Roman"/>
                <w:spacing w:val="-10"/>
                <w:sz w:val="24"/>
                <w:szCs w:val="24"/>
              </w:rPr>
            </w:pPr>
          </w:p>
          <w:p w:rsidR="00864FF0" w:rsidRPr="00AF6D8A" w:rsidRDefault="00864FF0" w:rsidP="00AF6D8A">
            <w:pPr>
              <w:autoSpaceDE w:val="0"/>
              <w:autoSpaceDN w:val="0"/>
              <w:adjustRightInd w:val="0"/>
              <w:ind w:firstLine="24"/>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правильно ставить уда</w:t>
            </w:r>
            <w:r w:rsidRPr="00AF6D8A">
              <w:rPr>
                <w:rFonts w:ascii="Times New Roman" w:eastAsia="Times New Roman" w:hAnsi="Times New Roman" w:cs="Times New Roman"/>
                <w:spacing w:val="-10"/>
                <w:sz w:val="24"/>
                <w:szCs w:val="24"/>
              </w:rPr>
              <w:softHyphen/>
              <w:t>рение в краткой форме при</w:t>
            </w:r>
            <w:r w:rsidRPr="00AF6D8A">
              <w:rPr>
                <w:rFonts w:ascii="Times New Roman" w:eastAsia="Times New Roman" w:hAnsi="Times New Roman" w:cs="Times New Roman"/>
                <w:spacing w:val="-10"/>
                <w:sz w:val="24"/>
                <w:szCs w:val="24"/>
              </w:rPr>
              <w:softHyphen/>
              <w:t>лагательных, правильно про</w:t>
            </w:r>
            <w:r w:rsidRPr="00AF6D8A">
              <w:rPr>
                <w:rFonts w:ascii="Times New Roman" w:eastAsia="Times New Roman" w:hAnsi="Times New Roman" w:cs="Times New Roman"/>
                <w:spacing w:val="-10"/>
                <w:sz w:val="24"/>
                <w:szCs w:val="24"/>
              </w:rPr>
              <w:softHyphen/>
              <w:t>износить наиболее употреби</w:t>
            </w:r>
            <w:r w:rsidRPr="00AF6D8A">
              <w:rPr>
                <w:rFonts w:ascii="Times New Roman" w:eastAsia="Times New Roman" w:hAnsi="Times New Roman" w:cs="Times New Roman"/>
                <w:spacing w:val="-10"/>
                <w:sz w:val="24"/>
                <w:szCs w:val="24"/>
              </w:rPr>
              <w:softHyphen/>
              <w:t>тельные прилагательные, определять синтаксическую роль в предложении.</w:t>
            </w:r>
          </w:p>
          <w:p w:rsidR="00864FF0" w:rsidRPr="00AF6D8A" w:rsidRDefault="00864FF0" w:rsidP="00AF6D8A">
            <w:pPr>
              <w:autoSpaceDE w:val="0"/>
              <w:autoSpaceDN w:val="0"/>
              <w:adjustRightInd w:val="0"/>
              <w:ind w:firstLine="24"/>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правило о правописа</w:t>
            </w:r>
            <w:r w:rsidRPr="00AF6D8A">
              <w:rPr>
                <w:rFonts w:ascii="Times New Roman" w:eastAsia="Times New Roman" w:hAnsi="Times New Roman" w:cs="Times New Roman"/>
                <w:spacing w:val="-10"/>
                <w:sz w:val="24"/>
                <w:szCs w:val="24"/>
              </w:rPr>
              <w:softHyphen/>
              <w:t>нии кратких имён прилага</w:t>
            </w:r>
            <w:r w:rsidRPr="00AF6D8A">
              <w:rPr>
                <w:rFonts w:ascii="Times New Roman" w:eastAsia="Times New Roman" w:hAnsi="Times New Roman" w:cs="Times New Roman"/>
                <w:spacing w:val="-10"/>
                <w:sz w:val="24"/>
                <w:szCs w:val="24"/>
              </w:rPr>
              <w:softHyphen/>
              <w:t>тельных с основой на шипя</w:t>
            </w:r>
            <w:r w:rsidRPr="00AF6D8A">
              <w:rPr>
                <w:rFonts w:ascii="Times New Roman" w:eastAsia="Times New Roman" w:hAnsi="Times New Roman" w:cs="Times New Roman"/>
                <w:spacing w:val="-10"/>
                <w:sz w:val="24"/>
                <w:szCs w:val="24"/>
              </w:rPr>
              <w:softHyphen/>
              <w:t>щую; уметь опознавать краткие прилагательные с основой на шипящую в тексте, соблю</w:t>
            </w:r>
            <w:r w:rsidRPr="00AF6D8A">
              <w:rPr>
                <w:rFonts w:ascii="Times New Roman" w:eastAsia="Times New Roman" w:hAnsi="Times New Roman" w:cs="Times New Roman"/>
                <w:spacing w:val="-10"/>
                <w:sz w:val="24"/>
                <w:szCs w:val="24"/>
              </w:rPr>
              <w:softHyphen/>
              <w:t>дать в практике письма дан</w:t>
            </w:r>
            <w:r w:rsidRPr="00AF6D8A">
              <w:rPr>
                <w:rFonts w:ascii="Times New Roman" w:eastAsia="Times New Roman" w:hAnsi="Times New Roman" w:cs="Times New Roman"/>
                <w:spacing w:val="-10"/>
                <w:sz w:val="24"/>
                <w:szCs w:val="24"/>
              </w:rPr>
              <w:softHyphen/>
              <w:t>ное правило</w:t>
            </w:r>
          </w:p>
          <w:p w:rsidR="00864FF0" w:rsidRPr="00AF6D8A" w:rsidRDefault="00864FF0" w:rsidP="00AF6D8A">
            <w:pPr>
              <w:autoSpaceDE w:val="0"/>
              <w:autoSpaceDN w:val="0"/>
              <w:adjustRightInd w:val="0"/>
              <w:ind w:firstLine="24"/>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морфологические при</w:t>
            </w:r>
            <w:r w:rsidRPr="00AF6D8A">
              <w:rPr>
                <w:rFonts w:ascii="Times New Roman" w:eastAsia="Times New Roman" w:hAnsi="Times New Roman" w:cs="Times New Roman"/>
                <w:spacing w:val="-10"/>
                <w:sz w:val="24"/>
                <w:szCs w:val="24"/>
              </w:rPr>
              <w:softHyphen/>
              <w:t>знаки прилагательных, син</w:t>
            </w:r>
            <w:r w:rsidRPr="00AF6D8A">
              <w:rPr>
                <w:rFonts w:ascii="Times New Roman" w:eastAsia="Times New Roman" w:hAnsi="Times New Roman" w:cs="Times New Roman"/>
                <w:spacing w:val="-10"/>
                <w:sz w:val="24"/>
                <w:szCs w:val="24"/>
              </w:rPr>
              <w:softHyphen/>
              <w:t>таксическую роль полных прилагательных, суффиксы прилагательных. Уметь опре</w:t>
            </w:r>
            <w:r w:rsidRPr="00AF6D8A">
              <w:rPr>
                <w:rFonts w:ascii="Times New Roman" w:eastAsia="Times New Roman" w:hAnsi="Times New Roman" w:cs="Times New Roman"/>
                <w:spacing w:val="-10"/>
                <w:sz w:val="24"/>
                <w:szCs w:val="24"/>
              </w:rPr>
              <w:softHyphen/>
              <w:t>делять морфологические признаки прилагательных, синтаксическую роль</w:t>
            </w:r>
          </w:p>
        </w:tc>
      </w:tr>
      <w:tr w:rsidR="00864FF0" w:rsidRPr="00AF6D8A" w:rsidTr="002B7DA8">
        <w:trPr>
          <w:trHeight w:val="150"/>
        </w:trPr>
        <w:tc>
          <w:tcPr>
            <w:tcW w:w="709" w:type="dxa"/>
          </w:tcPr>
          <w:p w:rsidR="00864FF0" w:rsidRPr="00AF6D8A" w:rsidRDefault="00864FF0" w:rsidP="00AF6D8A">
            <w:pPr>
              <w:autoSpaceDE w:val="0"/>
              <w:autoSpaceDN w:val="0"/>
              <w:adjustRightInd w:val="0"/>
              <w:ind w:right="-218" w:firstLine="19"/>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Прилагатель</w:t>
            </w:r>
            <w:r w:rsidRPr="00AF6D8A">
              <w:rPr>
                <w:rFonts w:ascii="Times New Roman" w:eastAsia="Times New Roman" w:hAnsi="Times New Roman" w:cs="Times New Roman"/>
                <w:spacing w:val="-10"/>
                <w:sz w:val="24"/>
                <w:szCs w:val="24"/>
              </w:rPr>
              <w:softHyphen/>
            </w:r>
            <w:r w:rsidRPr="00AF6D8A">
              <w:rPr>
                <w:rFonts w:ascii="Times New Roman" w:eastAsia="Times New Roman" w:hAnsi="Times New Roman" w:cs="Times New Roman"/>
                <w:bCs/>
                <w:spacing w:val="-20"/>
                <w:sz w:val="24"/>
                <w:szCs w:val="24"/>
              </w:rPr>
              <w:t>ные</w:t>
            </w:r>
            <w:r w:rsidRPr="00AF6D8A">
              <w:rPr>
                <w:rFonts w:ascii="Times New Roman" w:eastAsia="Times New Roman" w:hAnsi="Times New Roman" w:cs="Times New Roman"/>
                <w:spacing w:val="-10"/>
                <w:sz w:val="24"/>
                <w:szCs w:val="24"/>
              </w:rPr>
              <w:t>полные</w:t>
            </w:r>
            <w:proofErr w:type="spellEnd"/>
            <w:r w:rsidRPr="00AF6D8A">
              <w:rPr>
                <w:rFonts w:ascii="Times New Roman" w:eastAsia="Times New Roman" w:hAnsi="Times New Roman" w:cs="Times New Roman"/>
                <w:spacing w:val="-10"/>
                <w:sz w:val="24"/>
                <w:szCs w:val="24"/>
              </w:rPr>
              <w:t xml:space="preserve"> и краткие</w:t>
            </w:r>
          </w:p>
        </w:tc>
        <w:tc>
          <w:tcPr>
            <w:tcW w:w="1206" w:type="dxa"/>
          </w:tcPr>
          <w:p w:rsidR="00864FF0" w:rsidRPr="00AF6D8A" w:rsidRDefault="00864FF0" w:rsidP="00AF6D8A">
            <w:pPr>
              <w:tabs>
                <w:tab w:val="center" w:pos="274"/>
              </w:tabs>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r w:rsidR="0095286D" w:rsidRPr="00AF6D8A">
              <w:rPr>
                <w:rFonts w:ascii="Times New Roman" w:eastAsia="Times New Roman" w:hAnsi="Times New Roman" w:cs="Times New Roman"/>
                <w:spacing w:val="-10"/>
                <w:sz w:val="24"/>
                <w:szCs w:val="24"/>
              </w:rPr>
              <w:tab/>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ind w:right="-218"/>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firstLine="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Краткие при</w:t>
            </w:r>
            <w:r w:rsidRPr="00AF6D8A">
              <w:rPr>
                <w:rFonts w:ascii="Times New Roman" w:eastAsia="Times New Roman" w:hAnsi="Times New Roman" w:cs="Times New Roman"/>
                <w:spacing w:val="-10"/>
                <w:sz w:val="24"/>
                <w:szCs w:val="24"/>
              </w:rPr>
              <w:softHyphen/>
              <w:t>лагательные с основой на шипящую</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bCs/>
                <w:spacing w:val="-20"/>
                <w:sz w:val="24"/>
                <w:szCs w:val="24"/>
              </w:rPr>
            </w:pPr>
            <w:r w:rsidRPr="00AF6D8A">
              <w:rPr>
                <w:rFonts w:ascii="Times New Roman" w:eastAsia="Times New Roman" w:hAnsi="Times New Roman" w:cs="Times New Roman"/>
                <w:bCs/>
                <w:spacing w:val="-20"/>
                <w:sz w:val="24"/>
                <w:szCs w:val="24"/>
              </w:rPr>
              <w:t>116</w:t>
            </w:r>
          </w:p>
        </w:tc>
        <w:tc>
          <w:tcPr>
            <w:tcW w:w="3722" w:type="dxa"/>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Морфологи</w:t>
            </w:r>
            <w:r w:rsidRPr="00AF6D8A">
              <w:rPr>
                <w:rFonts w:ascii="Times New Roman" w:eastAsia="Times New Roman" w:hAnsi="Times New Roman" w:cs="Times New Roman"/>
                <w:spacing w:val="-10"/>
                <w:sz w:val="24"/>
                <w:szCs w:val="24"/>
              </w:rPr>
              <w:softHyphen/>
              <w:t>ческий разбор имени прила</w:t>
            </w:r>
            <w:r w:rsidRPr="00AF6D8A">
              <w:rPr>
                <w:rFonts w:ascii="Times New Roman" w:eastAsia="Times New Roman" w:hAnsi="Times New Roman" w:cs="Times New Roman"/>
                <w:spacing w:val="-10"/>
                <w:sz w:val="24"/>
                <w:szCs w:val="24"/>
              </w:rPr>
              <w:softHyphen/>
              <w:t>гательного</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Повторение по теме «Имя прила</w:t>
            </w:r>
            <w:r w:rsidRPr="00AF6D8A">
              <w:rPr>
                <w:rFonts w:ascii="Times New Roman" w:eastAsia="Times New Roman" w:hAnsi="Times New Roman" w:cs="Times New Roman"/>
                <w:spacing w:val="-10"/>
                <w:sz w:val="24"/>
                <w:szCs w:val="24"/>
              </w:rPr>
              <w:softHyphen/>
              <w:t>гательное»</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1</w:t>
            </w:r>
            <w:r w:rsidR="001C2510" w:rsidRPr="00AF6D8A">
              <w:rPr>
                <w:rFonts w:ascii="Times New Roman" w:eastAsia="Times New Roman" w:hAnsi="Times New Roman" w:cs="Times New Roman"/>
                <w:spacing w:val="-10"/>
                <w:sz w:val="24"/>
                <w:szCs w:val="24"/>
              </w:rPr>
              <w:t>18</w:t>
            </w:r>
            <w:r w:rsidRPr="00AF6D8A">
              <w:rPr>
                <w:rFonts w:ascii="Times New Roman" w:eastAsia="Times New Roman" w:hAnsi="Times New Roman" w:cs="Times New Roman"/>
                <w:spacing w:val="-10"/>
                <w:sz w:val="24"/>
                <w:szCs w:val="24"/>
              </w:rPr>
              <w:t xml:space="preserve">. </w:t>
            </w:r>
          </w:p>
        </w:tc>
        <w:tc>
          <w:tcPr>
            <w:tcW w:w="3722" w:type="dxa"/>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Контрольная работа по те</w:t>
            </w:r>
            <w:r w:rsidRPr="00AF6D8A">
              <w:rPr>
                <w:rFonts w:ascii="Times New Roman" w:eastAsia="Times New Roman" w:hAnsi="Times New Roman" w:cs="Times New Roman"/>
                <w:spacing w:val="-10"/>
                <w:sz w:val="24"/>
                <w:szCs w:val="24"/>
              </w:rPr>
              <w:softHyphen/>
              <w:t>ме «Имя при</w:t>
            </w:r>
            <w:r w:rsidRPr="00AF6D8A">
              <w:rPr>
                <w:rFonts w:ascii="Times New Roman" w:eastAsia="Times New Roman" w:hAnsi="Times New Roman" w:cs="Times New Roman"/>
                <w:spacing w:val="-10"/>
                <w:sz w:val="24"/>
                <w:szCs w:val="24"/>
              </w:rPr>
              <w:softHyphen/>
              <w:t>лагательное» и ее анализ</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Уметь употреблять прилага</w:t>
            </w:r>
            <w:r w:rsidRPr="00AF6D8A">
              <w:rPr>
                <w:rFonts w:ascii="Times New Roman" w:eastAsia="Times New Roman" w:hAnsi="Times New Roman" w:cs="Times New Roman"/>
                <w:spacing w:val="-10"/>
                <w:sz w:val="24"/>
                <w:szCs w:val="24"/>
              </w:rPr>
              <w:softHyphen/>
              <w:t>тельное в речи, определять его морфологические призна</w:t>
            </w:r>
            <w:r w:rsidRPr="00AF6D8A">
              <w:rPr>
                <w:rFonts w:ascii="Times New Roman" w:eastAsia="Times New Roman" w:hAnsi="Times New Roman" w:cs="Times New Roman"/>
                <w:spacing w:val="-10"/>
                <w:sz w:val="24"/>
                <w:szCs w:val="24"/>
              </w:rPr>
              <w:softHyphen/>
              <w:t>ки, синтаксическую роль в предложении</w:t>
            </w:r>
          </w:p>
        </w:tc>
      </w:tr>
      <w:tr w:rsidR="00864FF0" w:rsidRPr="00AF6D8A" w:rsidTr="002B7DA8">
        <w:trPr>
          <w:trHeight w:val="150"/>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119</w:t>
            </w:r>
            <w:r w:rsidR="00864FF0" w:rsidRPr="00AF6D8A">
              <w:rPr>
                <w:rFonts w:ascii="Times New Roman" w:eastAsia="Times New Roman" w:hAnsi="Times New Roman" w:cs="Times New Roman"/>
                <w:spacing w:val="-10"/>
                <w:sz w:val="24"/>
                <w:szCs w:val="24"/>
              </w:rPr>
              <w:t xml:space="preserve">. </w:t>
            </w:r>
          </w:p>
        </w:tc>
        <w:tc>
          <w:tcPr>
            <w:tcW w:w="3722"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Глагол как часть речи</w:t>
            </w:r>
          </w:p>
        </w:tc>
        <w:tc>
          <w:tcPr>
            <w:tcW w:w="1206" w:type="dxa"/>
          </w:tcPr>
          <w:p w:rsidR="00864FF0" w:rsidRPr="00AF6D8A" w:rsidRDefault="0095286D"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определение глагола, опознавать его в тексте, оп</w:t>
            </w:r>
            <w:r w:rsidRPr="00AF6D8A">
              <w:rPr>
                <w:rFonts w:ascii="Times New Roman" w:eastAsia="Times New Roman" w:hAnsi="Times New Roman" w:cs="Times New Roman"/>
                <w:spacing w:val="-10"/>
                <w:sz w:val="24"/>
                <w:szCs w:val="24"/>
              </w:rPr>
              <w:softHyphen/>
              <w:t>ределять время глагола, уметь использовать в речи глаголы-синонимы для более точного выражения мысли, для устранения неоправдан</w:t>
            </w:r>
            <w:r w:rsidRPr="00AF6D8A">
              <w:rPr>
                <w:rFonts w:ascii="Times New Roman" w:eastAsia="Times New Roman" w:hAnsi="Times New Roman" w:cs="Times New Roman"/>
                <w:spacing w:val="-10"/>
                <w:sz w:val="24"/>
                <w:szCs w:val="24"/>
              </w:rPr>
              <w:softHyphen/>
              <w:t>ного повтора слов</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Знать правило написания </w:t>
            </w:r>
            <w:r w:rsidRPr="00AF6D8A">
              <w:rPr>
                <w:rFonts w:ascii="Times New Roman" w:eastAsia="Times New Roman" w:hAnsi="Times New Roman" w:cs="Times New Roman"/>
                <w:b/>
                <w:bCs/>
                <w:i/>
                <w:iCs/>
                <w:spacing w:val="-10"/>
                <w:sz w:val="24"/>
                <w:szCs w:val="24"/>
              </w:rPr>
              <w:t xml:space="preserve">не </w:t>
            </w:r>
            <w:r w:rsidRPr="00AF6D8A">
              <w:rPr>
                <w:rFonts w:ascii="Times New Roman" w:eastAsia="Times New Roman" w:hAnsi="Times New Roman" w:cs="Times New Roman"/>
                <w:spacing w:val="-10"/>
                <w:sz w:val="24"/>
                <w:szCs w:val="24"/>
              </w:rPr>
              <w:t>с глаголами. Уметь приме</w:t>
            </w:r>
            <w:r w:rsidRPr="00AF6D8A">
              <w:rPr>
                <w:rFonts w:ascii="Times New Roman" w:eastAsia="Times New Roman" w:hAnsi="Times New Roman" w:cs="Times New Roman"/>
                <w:spacing w:val="-10"/>
                <w:sz w:val="24"/>
                <w:szCs w:val="24"/>
              </w:rPr>
              <w:softHyphen/>
              <w:t>нять данное правило при на</w:t>
            </w:r>
            <w:r w:rsidRPr="00AF6D8A">
              <w:rPr>
                <w:rFonts w:ascii="Times New Roman" w:eastAsia="Times New Roman" w:hAnsi="Times New Roman" w:cs="Times New Roman"/>
                <w:spacing w:val="-10"/>
                <w:sz w:val="24"/>
                <w:szCs w:val="24"/>
              </w:rPr>
              <w:softHyphen/>
              <w:t>писании,  соблюдать  орфо</w:t>
            </w:r>
            <w:r w:rsidRPr="00AF6D8A">
              <w:rPr>
                <w:rFonts w:ascii="Times New Roman" w:eastAsia="Times New Roman" w:hAnsi="Times New Roman" w:cs="Times New Roman"/>
                <w:spacing w:val="-10"/>
                <w:sz w:val="24"/>
                <w:szCs w:val="24"/>
              </w:rPr>
              <w:softHyphen/>
              <w:t>эпические нормы</w:t>
            </w:r>
          </w:p>
          <w:p w:rsidR="00864FF0" w:rsidRPr="00AF6D8A" w:rsidRDefault="00864FF0" w:rsidP="00AF6D8A">
            <w:pPr>
              <w:widowControl w:val="0"/>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как обычно начинается рассказ, как строится повест</w:t>
            </w:r>
            <w:r w:rsidRPr="00AF6D8A">
              <w:rPr>
                <w:rFonts w:ascii="Times New Roman" w:eastAsia="Times New Roman" w:hAnsi="Times New Roman" w:cs="Times New Roman"/>
                <w:spacing w:val="-10"/>
                <w:sz w:val="24"/>
                <w:szCs w:val="24"/>
              </w:rPr>
              <w:softHyphen/>
              <w:t>вование, составлять рассказ по картинкам.</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использовать в расска</w:t>
            </w:r>
            <w:r w:rsidRPr="00AF6D8A">
              <w:rPr>
                <w:rFonts w:ascii="Times New Roman" w:eastAsia="Times New Roman" w:hAnsi="Times New Roman" w:cs="Times New Roman"/>
                <w:spacing w:val="-10"/>
                <w:sz w:val="24"/>
                <w:szCs w:val="24"/>
              </w:rPr>
              <w:softHyphen/>
              <w:t>зе диалог и прямую речь</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определение понятия неопределенной формы гла</w:t>
            </w:r>
            <w:r w:rsidRPr="00AF6D8A">
              <w:rPr>
                <w:rFonts w:ascii="Times New Roman" w:eastAsia="Times New Roman" w:hAnsi="Times New Roman" w:cs="Times New Roman"/>
                <w:spacing w:val="-10"/>
                <w:sz w:val="24"/>
                <w:szCs w:val="24"/>
              </w:rPr>
              <w:softHyphen/>
              <w:t>гола; уметь различать неоп</w:t>
            </w:r>
            <w:r w:rsidRPr="00AF6D8A">
              <w:rPr>
                <w:rFonts w:ascii="Times New Roman" w:eastAsia="Times New Roman" w:hAnsi="Times New Roman" w:cs="Times New Roman"/>
                <w:spacing w:val="-10"/>
                <w:sz w:val="24"/>
                <w:szCs w:val="24"/>
              </w:rPr>
              <w:softHyphen/>
              <w:t>ределенную и личную форму глагола,   правильно  писать глаголы  в  неопределенной форме, употреблять в речи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условия выбора напи</w:t>
            </w:r>
            <w:r w:rsidRPr="00AF6D8A">
              <w:rPr>
                <w:rFonts w:ascii="Times New Roman" w:eastAsia="Times New Roman" w:hAnsi="Times New Roman" w:cs="Times New Roman"/>
                <w:spacing w:val="-10"/>
                <w:sz w:val="24"/>
                <w:szCs w:val="24"/>
              </w:rPr>
              <w:softHyphen/>
              <w:t xml:space="preserve">сания </w:t>
            </w:r>
            <w:proofErr w:type="gramStart"/>
            <w:r w:rsidRPr="00AF6D8A">
              <w:rPr>
                <w:rFonts w:ascii="Times New Roman" w:eastAsia="Times New Roman" w:hAnsi="Times New Roman" w:cs="Times New Roman"/>
                <w:b/>
                <w:bCs/>
                <w:i/>
                <w:iCs/>
                <w:spacing w:val="-10"/>
                <w:sz w:val="24"/>
                <w:szCs w:val="24"/>
              </w:rPr>
              <w:t>-</w:t>
            </w:r>
            <w:proofErr w:type="spellStart"/>
            <w:r w:rsidRPr="00AF6D8A">
              <w:rPr>
                <w:rFonts w:ascii="Times New Roman" w:eastAsia="Times New Roman" w:hAnsi="Times New Roman" w:cs="Times New Roman"/>
                <w:b/>
                <w:bCs/>
                <w:i/>
                <w:iCs/>
                <w:spacing w:val="-10"/>
                <w:sz w:val="24"/>
                <w:szCs w:val="24"/>
              </w:rPr>
              <w:t>т</w:t>
            </w:r>
            <w:proofErr w:type="gramEnd"/>
            <w:r w:rsidRPr="00AF6D8A">
              <w:rPr>
                <w:rFonts w:ascii="Times New Roman" w:eastAsia="Times New Roman" w:hAnsi="Times New Roman" w:cs="Times New Roman"/>
                <w:b/>
                <w:bCs/>
                <w:i/>
                <w:iCs/>
                <w:spacing w:val="-10"/>
                <w:sz w:val="24"/>
                <w:szCs w:val="24"/>
              </w:rPr>
              <w:t>ся</w:t>
            </w:r>
            <w:r w:rsidRPr="00AF6D8A">
              <w:rPr>
                <w:rFonts w:ascii="Times New Roman" w:eastAsia="Times New Roman" w:hAnsi="Times New Roman" w:cs="Times New Roman"/>
                <w:spacing w:val="-10"/>
                <w:sz w:val="24"/>
                <w:szCs w:val="24"/>
              </w:rPr>
              <w:t>и</w:t>
            </w:r>
            <w:proofErr w:type="spellEnd"/>
            <w:r w:rsidRPr="00AF6D8A">
              <w:rPr>
                <w:rFonts w:ascii="Times New Roman" w:eastAsia="Times New Roman" w:hAnsi="Times New Roman" w:cs="Times New Roman"/>
                <w:spacing w:val="-10"/>
                <w:sz w:val="24"/>
                <w:szCs w:val="24"/>
              </w:rPr>
              <w:t xml:space="preserve"> </w:t>
            </w:r>
            <w:r w:rsidRPr="00AF6D8A">
              <w:rPr>
                <w:rFonts w:ascii="Times New Roman" w:eastAsia="Times New Roman" w:hAnsi="Times New Roman" w:cs="Times New Roman"/>
                <w:b/>
                <w:bCs/>
                <w:i/>
                <w:iCs/>
                <w:spacing w:val="-10"/>
                <w:sz w:val="24"/>
                <w:szCs w:val="24"/>
              </w:rPr>
              <w:t>-</w:t>
            </w:r>
            <w:proofErr w:type="spellStart"/>
            <w:r w:rsidRPr="00AF6D8A">
              <w:rPr>
                <w:rFonts w:ascii="Times New Roman" w:eastAsia="Times New Roman" w:hAnsi="Times New Roman" w:cs="Times New Roman"/>
                <w:b/>
                <w:bCs/>
                <w:i/>
                <w:iCs/>
                <w:spacing w:val="-10"/>
                <w:sz w:val="24"/>
                <w:szCs w:val="24"/>
              </w:rPr>
              <w:t>ться</w:t>
            </w:r>
            <w:r w:rsidRPr="00AF6D8A">
              <w:rPr>
                <w:rFonts w:ascii="Times New Roman" w:eastAsia="Times New Roman" w:hAnsi="Times New Roman" w:cs="Times New Roman"/>
                <w:spacing w:val="-10"/>
                <w:sz w:val="24"/>
                <w:szCs w:val="24"/>
              </w:rPr>
              <w:t>в</w:t>
            </w:r>
            <w:proofErr w:type="spellEnd"/>
            <w:r w:rsidRPr="00AF6D8A">
              <w:rPr>
                <w:rFonts w:ascii="Times New Roman" w:eastAsia="Times New Roman" w:hAnsi="Times New Roman" w:cs="Times New Roman"/>
                <w:spacing w:val="-10"/>
                <w:sz w:val="24"/>
                <w:szCs w:val="24"/>
              </w:rPr>
              <w:t xml:space="preserve"> глаго</w:t>
            </w:r>
            <w:r w:rsidRPr="00AF6D8A">
              <w:rPr>
                <w:rFonts w:ascii="Times New Roman" w:eastAsia="Times New Roman" w:hAnsi="Times New Roman" w:cs="Times New Roman"/>
                <w:spacing w:val="-10"/>
                <w:sz w:val="24"/>
                <w:szCs w:val="24"/>
              </w:rPr>
              <w:softHyphen/>
              <w:t>лах, уметь находить слово, к которому относится глагол, ставить от него вопрос к гла</w:t>
            </w:r>
            <w:r w:rsidRPr="00AF6D8A">
              <w:rPr>
                <w:rFonts w:ascii="Times New Roman" w:eastAsia="Times New Roman" w:hAnsi="Times New Roman" w:cs="Times New Roman"/>
                <w:spacing w:val="-10"/>
                <w:sz w:val="24"/>
                <w:szCs w:val="24"/>
              </w:rPr>
              <w:softHyphen/>
              <w:t xml:space="preserve">голу, правильно произносить и писать глаголы на </w:t>
            </w:r>
            <w:r w:rsidRPr="00AF6D8A">
              <w:rPr>
                <w:rFonts w:ascii="Times New Roman" w:eastAsia="Times New Roman" w:hAnsi="Times New Roman" w:cs="Times New Roman"/>
                <w:b/>
                <w:bCs/>
                <w:i/>
                <w:iCs/>
                <w:spacing w:val="-10"/>
                <w:sz w:val="24"/>
                <w:szCs w:val="24"/>
              </w:rPr>
              <w:t>-</w:t>
            </w:r>
            <w:proofErr w:type="spellStart"/>
            <w:r w:rsidRPr="00AF6D8A">
              <w:rPr>
                <w:rFonts w:ascii="Times New Roman" w:eastAsia="Times New Roman" w:hAnsi="Times New Roman" w:cs="Times New Roman"/>
                <w:b/>
                <w:bCs/>
                <w:i/>
                <w:iCs/>
                <w:spacing w:val="-10"/>
                <w:sz w:val="24"/>
                <w:szCs w:val="24"/>
              </w:rPr>
              <w:t>тся</w:t>
            </w:r>
            <w:proofErr w:type="spellEnd"/>
            <w:r w:rsidRPr="00AF6D8A">
              <w:rPr>
                <w:rFonts w:ascii="Times New Roman" w:eastAsia="Times New Roman" w:hAnsi="Times New Roman" w:cs="Times New Roman"/>
                <w:b/>
                <w:bCs/>
                <w:i/>
                <w:iCs/>
                <w:spacing w:val="-10"/>
                <w:sz w:val="24"/>
                <w:szCs w:val="24"/>
              </w:rPr>
              <w:t>/-</w:t>
            </w:r>
            <w:proofErr w:type="spellStart"/>
            <w:r w:rsidRPr="00AF6D8A">
              <w:rPr>
                <w:rFonts w:ascii="Times New Roman" w:eastAsia="Times New Roman" w:hAnsi="Times New Roman" w:cs="Times New Roman"/>
                <w:b/>
                <w:bCs/>
                <w:i/>
                <w:iCs/>
                <w:spacing w:val="-10"/>
                <w:sz w:val="24"/>
                <w:szCs w:val="24"/>
              </w:rPr>
              <w:t>ться</w:t>
            </w:r>
            <w:proofErr w:type="spellEnd"/>
            <w:r w:rsidRPr="00AF6D8A">
              <w:rPr>
                <w:rFonts w:ascii="Times New Roman" w:eastAsia="Times New Roman" w:hAnsi="Times New Roman" w:cs="Times New Roman"/>
                <w:b/>
                <w:bCs/>
                <w:i/>
                <w:iCs/>
                <w:spacing w:val="-10"/>
                <w:sz w:val="24"/>
                <w:szCs w:val="24"/>
              </w:rPr>
              <w:t xml:space="preserve">, </w:t>
            </w:r>
            <w:r w:rsidRPr="00AF6D8A">
              <w:rPr>
                <w:rFonts w:ascii="Times New Roman" w:eastAsia="Times New Roman" w:hAnsi="Times New Roman" w:cs="Times New Roman"/>
                <w:spacing w:val="-10"/>
                <w:sz w:val="24"/>
                <w:szCs w:val="24"/>
              </w:rPr>
              <w:t>уметь сопостав</w:t>
            </w:r>
            <w:r w:rsidRPr="00AF6D8A">
              <w:rPr>
                <w:rFonts w:ascii="Times New Roman" w:eastAsia="Times New Roman" w:hAnsi="Times New Roman" w:cs="Times New Roman"/>
                <w:spacing w:val="-10"/>
                <w:sz w:val="24"/>
                <w:szCs w:val="24"/>
              </w:rPr>
              <w:softHyphen/>
              <w:t>лять личную и неопределен</w:t>
            </w:r>
            <w:r w:rsidRPr="00AF6D8A">
              <w:rPr>
                <w:rFonts w:ascii="Times New Roman" w:eastAsia="Times New Roman" w:hAnsi="Times New Roman" w:cs="Times New Roman"/>
                <w:spacing w:val="-10"/>
                <w:sz w:val="24"/>
                <w:szCs w:val="24"/>
              </w:rPr>
              <w:softHyphen/>
              <w:t>ную форму глагола</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глаголы различа</w:t>
            </w:r>
            <w:r w:rsidRPr="00AF6D8A">
              <w:rPr>
                <w:rFonts w:ascii="Times New Roman" w:eastAsia="Times New Roman" w:hAnsi="Times New Roman" w:cs="Times New Roman"/>
                <w:spacing w:val="-10"/>
                <w:sz w:val="24"/>
                <w:szCs w:val="24"/>
              </w:rPr>
              <w:softHyphen/>
              <w:t xml:space="preserve">ются по видам, по вопросам и значениям, владеть способом действия по распознаванию вида глагола, </w:t>
            </w:r>
            <w:r w:rsidRPr="00AF6D8A">
              <w:rPr>
                <w:rFonts w:ascii="Times New Roman" w:eastAsia="Times New Roman" w:hAnsi="Times New Roman" w:cs="Times New Roman"/>
                <w:spacing w:val="-10"/>
                <w:sz w:val="24"/>
                <w:szCs w:val="24"/>
              </w:rPr>
              <w:lastRenderedPageBreak/>
              <w:t>уметь отличать глаголы совершенного и не</w:t>
            </w:r>
            <w:r w:rsidRPr="00AF6D8A">
              <w:rPr>
                <w:rFonts w:ascii="Times New Roman" w:eastAsia="Times New Roman" w:hAnsi="Times New Roman" w:cs="Times New Roman"/>
                <w:spacing w:val="-10"/>
                <w:sz w:val="24"/>
                <w:szCs w:val="24"/>
              </w:rPr>
              <w:softHyphen/>
              <w:t>совершенного вида, употреб</w:t>
            </w:r>
            <w:r w:rsidRPr="00AF6D8A">
              <w:rPr>
                <w:rFonts w:ascii="Times New Roman" w:eastAsia="Times New Roman" w:hAnsi="Times New Roman" w:cs="Times New Roman"/>
                <w:spacing w:val="-10"/>
                <w:sz w:val="24"/>
                <w:szCs w:val="24"/>
              </w:rPr>
              <w:softHyphen/>
              <w:t>лять их в речи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виды чередований, ус</w:t>
            </w:r>
            <w:r w:rsidRPr="00AF6D8A">
              <w:rPr>
                <w:rFonts w:ascii="Times New Roman" w:eastAsia="Times New Roman" w:hAnsi="Times New Roman" w:cs="Times New Roman"/>
                <w:spacing w:val="-10"/>
                <w:sz w:val="24"/>
                <w:szCs w:val="24"/>
              </w:rPr>
              <w:softHyphen/>
              <w:t xml:space="preserve">ловия выбора </w:t>
            </w:r>
            <w:r w:rsidRPr="00AF6D8A">
              <w:rPr>
                <w:rFonts w:ascii="Times New Roman" w:eastAsia="Times New Roman" w:hAnsi="Times New Roman" w:cs="Times New Roman"/>
                <w:b/>
                <w:bCs/>
                <w:i/>
                <w:iCs/>
                <w:spacing w:val="-10"/>
                <w:sz w:val="24"/>
                <w:szCs w:val="24"/>
              </w:rPr>
              <w:t xml:space="preserve">в-и </w:t>
            </w:r>
            <w:r w:rsidRPr="00AF6D8A">
              <w:rPr>
                <w:rFonts w:ascii="Times New Roman" w:eastAsia="Times New Roman" w:hAnsi="Times New Roman" w:cs="Times New Roman"/>
                <w:spacing w:val="-10"/>
                <w:sz w:val="24"/>
                <w:szCs w:val="24"/>
              </w:rPr>
              <w:t>в корнях. Уметь применять данное пра</w:t>
            </w:r>
            <w:r w:rsidRPr="00AF6D8A">
              <w:rPr>
                <w:rFonts w:ascii="Times New Roman" w:eastAsia="Times New Roman" w:hAnsi="Times New Roman" w:cs="Times New Roman"/>
                <w:spacing w:val="-10"/>
                <w:sz w:val="24"/>
                <w:szCs w:val="24"/>
              </w:rPr>
              <w:softHyphen/>
              <w:t>вило, употреблять глаголы с чередующимися гласными в речи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использовать глаголы разного вида в тексте, созда</w:t>
            </w:r>
            <w:r w:rsidRPr="00AF6D8A">
              <w:rPr>
                <w:rFonts w:ascii="Times New Roman" w:eastAsia="Times New Roman" w:hAnsi="Times New Roman" w:cs="Times New Roman"/>
                <w:spacing w:val="-10"/>
                <w:sz w:val="24"/>
                <w:szCs w:val="24"/>
              </w:rPr>
              <w:softHyphen/>
              <w:t>вать текст повествовательно</w:t>
            </w:r>
            <w:r w:rsidRPr="00AF6D8A">
              <w:rPr>
                <w:rFonts w:ascii="Times New Roman" w:eastAsia="Times New Roman" w:hAnsi="Times New Roman" w:cs="Times New Roman"/>
                <w:spacing w:val="-10"/>
                <w:sz w:val="24"/>
                <w:szCs w:val="24"/>
              </w:rPr>
              <w:softHyphen/>
              <w:t>го характера, реализуя замы</w:t>
            </w:r>
            <w:r w:rsidRPr="00AF6D8A">
              <w:rPr>
                <w:rFonts w:ascii="Times New Roman" w:eastAsia="Times New Roman" w:hAnsi="Times New Roman" w:cs="Times New Roman"/>
                <w:spacing w:val="-10"/>
                <w:sz w:val="24"/>
                <w:szCs w:val="24"/>
              </w:rPr>
              <w:softHyphen/>
              <w:t>сел в соответствии с темой</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определять вид и вре</w:t>
            </w:r>
            <w:r w:rsidRPr="00AF6D8A">
              <w:rPr>
                <w:rFonts w:ascii="Times New Roman" w:eastAsia="Times New Roman" w:hAnsi="Times New Roman" w:cs="Times New Roman"/>
                <w:spacing w:val="-10"/>
                <w:sz w:val="24"/>
                <w:szCs w:val="24"/>
              </w:rPr>
              <w:softHyphen/>
              <w:t>мя глагола, образовывать формы глагола с учетом ви</w:t>
            </w:r>
            <w:r w:rsidRPr="00AF6D8A">
              <w:rPr>
                <w:rFonts w:ascii="Times New Roman" w:eastAsia="Times New Roman" w:hAnsi="Times New Roman" w:cs="Times New Roman"/>
                <w:spacing w:val="-10"/>
                <w:sz w:val="24"/>
                <w:szCs w:val="24"/>
              </w:rPr>
              <w:softHyphen/>
              <w:t>да, правильно употреблять в речи глаголы</w:t>
            </w:r>
          </w:p>
          <w:p w:rsidR="00864FF0" w:rsidRPr="00AF6D8A" w:rsidRDefault="00864FF0" w:rsidP="00AF6D8A">
            <w:pPr>
              <w:widowControl w:val="0"/>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способы образования и изменения глаголов прошед</w:t>
            </w:r>
            <w:r w:rsidRPr="00AF6D8A">
              <w:rPr>
                <w:rFonts w:ascii="Times New Roman" w:eastAsia="Times New Roman" w:hAnsi="Times New Roman" w:cs="Times New Roman"/>
                <w:spacing w:val="-10"/>
                <w:sz w:val="24"/>
                <w:szCs w:val="24"/>
              </w:rPr>
              <w:softHyphen/>
              <w:t>шего времени.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распознавать глаголы прошедшего времени, согла</w:t>
            </w:r>
            <w:r w:rsidRPr="00AF6D8A">
              <w:rPr>
                <w:rFonts w:ascii="Times New Roman" w:eastAsia="Times New Roman" w:hAnsi="Times New Roman" w:cs="Times New Roman"/>
                <w:spacing w:val="-10"/>
                <w:sz w:val="24"/>
                <w:szCs w:val="24"/>
              </w:rPr>
              <w:softHyphen/>
              <w:t>совывать глагол-сказуемое в прошедшем времени с подле</w:t>
            </w:r>
            <w:r w:rsidRPr="00AF6D8A">
              <w:rPr>
                <w:rFonts w:ascii="Times New Roman" w:eastAsia="Times New Roman" w:hAnsi="Times New Roman" w:cs="Times New Roman"/>
                <w:spacing w:val="-10"/>
                <w:sz w:val="24"/>
                <w:szCs w:val="24"/>
              </w:rPr>
              <w:softHyphen/>
              <w:t>жащим, выраженным сущест</w:t>
            </w:r>
            <w:r w:rsidRPr="00AF6D8A">
              <w:rPr>
                <w:rFonts w:ascii="Times New Roman" w:eastAsia="Times New Roman" w:hAnsi="Times New Roman" w:cs="Times New Roman"/>
                <w:spacing w:val="-10"/>
                <w:sz w:val="24"/>
                <w:szCs w:val="24"/>
              </w:rPr>
              <w:softHyphen/>
              <w:t>вительным среднего рода и собирательным существи</w:t>
            </w:r>
            <w:r w:rsidRPr="00AF6D8A">
              <w:rPr>
                <w:rFonts w:ascii="Times New Roman" w:eastAsia="Times New Roman" w:hAnsi="Times New Roman" w:cs="Times New Roman"/>
                <w:spacing w:val="-10"/>
                <w:sz w:val="24"/>
                <w:szCs w:val="24"/>
              </w:rPr>
              <w:softHyphen/>
              <w:t>тельным. Уметь употреблять при глаголах имена существи</w:t>
            </w:r>
            <w:r w:rsidRPr="00AF6D8A">
              <w:rPr>
                <w:rFonts w:ascii="Times New Roman" w:eastAsia="Times New Roman" w:hAnsi="Times New Roman" w:cs="Times New Roman"/>
                <w:spacing w:val="-10"/>
                <w:sz w:val="24"/>
                <w:szCs w:val="24"/>
              </w:rPr>
              <w:softHyphen/>
              <w:t xml:space="preserve">тельные в нужном падеже, выбирать орфограммы перед суффиксом </w:t>
            </w:r>
            <w:proofErr w:type="gramStart"/>
            <w:r w:rsidRPr="00AF6D8A">
              <w:rPr>
                <w:rFonts w:ascii="Times New Roman" w:eastAsia="Times New Roman" w:hAnsi="Times New Roman" w:cs="Times New Roman"/>
                <w:b/>
                <w:bCs/>
                <w:spacing w:val="-10"/>
                <w:sz w:val="24"/>
                <w:szCs w:val="24"/>
              </w:rPr>
              <w:t>-л</w:t>
            </w:r>
            <w:proofErr w:type="gramEnd"/>
            <w:r w:rsidRPr="00AF6D8A">
              <w:rPr>
                <w:rFonts w:ascii="Times New Roman" w:eastAsia="Times New Roman" w:hAnsi="Times New Roman" w:cs="Times New Roman"/>
                <w:b/>
                <w:bCs/>
                <w:spacing w:val="-10"/>
                <w:sz w:val="24"/>
                <w:szCs w:val="24"/>
              </w:rPr>
              <w:t xml:space="preserve">, </w:t>
            </w:r>
            <w:r w:rsidRPr="00AF6D8A">
              <w:rPr>
                <w:rFonts w:ascii="Times New Roman" w:eastAsia="Times New Roman" w:hAnsi="Times New Roman" w:cs="Times New Roman"/>
                <w:spacing w:val="-10"/>
                <w:sz w:val="24"/>
                <w:szCs w:val="24"/>
              </w:rPr>
              <w:t>употреблять в речи, соблюдая орфоэпиче</w:t>
            </w:r>
            <w:r w:rsidRPr="00AF6D8A">
              <w:rPr>
                <w:rFonts w:ascii="Times New Roman" w:eastAsia="Times New Roman" w:hAnsi="Times New Roman" w:cs="Times New Roman"/>
                <w:spacing w:val="-10"/>
                <w:sz w:val="24"/>
                <w:szCs w:val="24"/>
              </w:rPr>
              <w:softHyphen/>
              <w:t>ские нормы</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форму настоящего времени имеют только глаго</w:t>
            </w:r>
            <w:r w:rsidRPr="00AF6D8A">
              <w:rPr>
                <w:rFonts w:ascii="Times New Roman" w:eastAsia="Times New Roman" w:hAnsi="Times New Roman" w:cs="Times New Roman"/>
                <w:spacing w:val="-10"/>
                <w:sz w:val="24"/>
                <w:szCs w:val="24"/>
              </w:rPr>
              <w:softHyphen/>
              <w:t>лы несовершенного вида, что глаголы настоящего, времени обозначают действия, проис</w:t>
            </w:r>
            <w:r w:rsidRPr="00AF6D8A">
              <w:rPr>
                <w:rFonts w:ascii="Times New Roman" w:eastAsia="Times New Roman" w:hAnsi="Times New Roman" w:cs="Times New Roman"/>
                <w:spacing w:val="-10"/>
                <w:sz w:val="24"/>
                <w:szCs w:val="24"/>
              </w:rPr>
              <w:softHyphen/>
              <w:t>ходящие не только в момент речи, но и постоянно в любое время, определять граммати</w:t>
            </w:r>
            <w:r w:rsidRPr="00AF6D8A">
              <w:rPr>
                <w:rFonts w:ascii="Times New Roman" w:eastAsia="Times New Roman" w:hAnsi="Times New Roman" w:cs="Times New Roman"/>
                <w:spacing w:val="-10"/>
                <w:sz w:val="24"/>
                <w:szCs w:val="24"/>
              </w:rPr>
              <w:softHyphen/>
              <w:t>ческое значение глаголов на</w:t>
            </w:r>
            <w:r w:rsidRPr="00AF6D8A">
              <w:rPr>
                <w:rFonts w:ascii="Times New Roman" w:eastAsia="Times New Roman" w:hAnsi="Times New Roman" w:cs="Times New Roman"/>
                <w:spacing w:val="-10"/>
                <w:sz w:val="24"/>
                <w:szCs w:val="24"/>
              </w:rPr>
              <w:softHyphen/>
              <w:t>стоящего времени, употреб</w:t>
            </w:r>
            <w:r w:rsidRPr="00AF6D8A">
              <w:rPr>
                <w:rFonts w:ascii="Times New Roman" w:eastAsia="Times New Roman" w:hAnsi="Times New Roman" w:cs="Times New Roman"/>
                <w:spacing w:val="-10"/>
                <w:sz w:val="24"/>
                <w:szCs w:val="24"/>
              </w:rPr>
              <w:softHyphen/>
              <w:t>лять в речи, соблюдать ор</w:t>
            </w:r>
            <w:r w:rsidRPr="00AF6D8A">
              <w:rPr>
                <w:rFonts w:ascii="Times New Roman" w:eastAsia="Times New Roman" w:hAnsi="Times New Roman" w:cs="Times New Roman"/>
                <w:spacing w:val="-10"/>
                <w:sz w:val="24"/>
                <w:szCs w:val="24"/>
              </w:rPr>
              <w:softHyphen/>
              <w:t>фоэпические нормы</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о способах образова</w:t>
            </w:r>
            <w:r w:rsidRPr="00AF6D8A">
              <w:rPr>
                <w:rFonts w:ascii="Times New Roman" w:eastAsia="Times New Roman" w:hAnsi="Times New Roman" w:cs="Times New Roman"/>
                <w:spacing w:val="-10"/>
                <w:sz w:val="24"/>
                <w:szCs w:val="24"/>
              </w:rPr>
              <w:softHyphen/>
              <w:t>ния форм будущего времени. Уметь образовывать простую и сложную форму будущего времени, употреблять их в речи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способы определения спряжения глагола по основе неопределенной формы. Уметь применять алгоритм определения спряжения, раз</w:t>
            </w:r>
            <w:r w:rsidRPr="00AF6D8A">
              <w:rPr>
                <w:rFonts w:ascii="Times New Roman" w:eastAsia="Times New Roman" w:hAnsi="Times New Roman" w:cs="Times New Roman"/>
                <w:spacing w:val="-10"/>
                <w:sz w:val="24"/>
                <w:szCs w:val="24"/>
              </w:rPr>
              <w:softHyphen/>
              <w:t>личать глаголы I и II спряже</w:t>
            </w:r>
            <w:r w:rsidRPr="00AF6D8A">
              <w:rPr>
                <w:rFonts w:ascii="Times New Roman" w:eastAsia="Times New Roman" w:hAnsi="Times New Roman" w:cs="Times New Roman"/>
                <w:spacing w:val="-10"/>
                <w:sz w:val="24"/>
                <w:szCs w:val="24"/>
              </w:rPr>
              <w:softHyphen/>
              <w:t>ния глагола, правильно вы</w:t>
            </w:r>
            <w:r w:rsidRPr="00AF6D8A">
              <w:rPr>
                <w:rFonts w:ascii="Times New Roman" w:eastAsia="Times New Roman" w:hAnsi="Times New Roman" w:cs="Times New Roman"/>
                <w:spacing w:val="-10"/>
                <w:sz w:val="24"/>
                <w:szCs w:val="24"/>
              </w:rPr>
              <w:softHyphen/>
              <w:t>бирать буквы в окончании</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морфологические при</w:t>
            </w:r>
            <w:r w:rsidRPr="00AF6D8A">
              <w:rPr>
                <w:rFonts w:ascii="Times New Roman" w:eastAsia="Times New Roman" w:hAnsi="Times New Roman" w:cs="Times New Roman"/>
                <w:spacing w:val="-10"/>
                <w:sz w:val="24"/>
                <w:szCs w:val="24"/>
              </w:rPr>
              <w:softHyphen/>
              <w:t>знаки глагола. Уметь выпол</w:t>
            </w:r>
            <w:r w:rsidRPr="00AF6D8A">
              <w:rPr>
                <w:rFonts w:ascii="Times New Roman" w:eastAsia="Times New Roman" w:hAnsi="Times New Roman" w:cs="Times New Roman"/>
                <w:spacing w:val="-10"/>
                <w:sz w:val="24"/>
                <w:szCs w:val="24"/>
              </w:rPr>
              <w:softHyphen/>
              <w:t>нять устный и письменный морфологический разбор гла</w:t>
            </w:r>
            <w:r w:rsidRPr="00AF6D8A">
              <w:rPr>
                <w:rFonts w:ascii="Times New Roman" w:eastAsia="Times New Roman" w:hAnsi="Times New Roman" w:cs="Times New Roman"/>
                <w:spacing w:val="-10"/>
                <w:sz w:val="24"/>
                <w:szCs w:val="24"/>
              </w:rPr>
              <w:softHyphen/>
              <w:t>гола, определять его синтак</w:t>
            </w:r>
            <w:r w:rsidRPr="00AF6D8A">
              <w:rPr>
                <w:rFonts w:ascii="Times New Roman" w:eastAsia="Times New Roman" w:hAnsi="Times New Roman" w:cs="Times New Roman"/>
                <w:spacing w:val="-10"/>
                <w:sz w:val="24"/>
                <w:szCs w:val="24"/>
              </w:rPr>
              <w:softHyphen/>
              <w:t>сическую роль, употреблять в речи, соблюдая литератур</w:t>
            </w:r>
            <w:r w:rsidRPr="00AF6D8A">
              <w:rPr>
                <w:rFonts w:ascii="Times New Roman" w:eastAsia="Times New Roman" w:hAnsi="Times New Roman" w:cs="Times New Roman"/>
                <w:spacing w:val="-10"/>
                <w:sz w:val="24"/>
                <w:szCs w:val="24"/>
              </w:rPr>
              <w:softHyphen/>
              <w:t>ные нормы</w:t>
            </w:r>
          </w:p>
          <w:p w:rsidR="00864FF0" w:rsidRPr="00AF6D8A" w:rsidRDefault="00864FF0"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безошибочно опозна</w:t>
            </w:r>
            <w:r w:rsidRPr="00AF6D8A">
              <w:rPr>
                <w:rFonts w:ascii="Times New Roman" w:eastAsia="Times New Roman" w:hAnsi="Times New Roman" w:cs="Times New Roman"/>
                <w:spacing w:val="-10"/>
                <w:sz w:val="24"/>
                <w:szCs w:val="24"/>
              </w:rPr>
              <w:softHyphen/>
              <w:t>вать и писать глаголы с изу</w:t>
            </w:r>
            <w:r w:rsidRPr="00AF6D8A">
              <w:rPr>
                <w:rFonts w:ascii="Times New Roman" w:eastAsia="Times New Roman" w:hAnsi="Times New Roman" w:cs="Times New Roman"/>
                <w:spacing w:val="-10"/>
                <w:sz w:val="24"/>
                <w:szCs w:val="24"/>
              </w:rPr>
              <w:softHyphen/>
              <w:t>ченной орфограммой, разгра</w:t>
            </w:r>
            <w:r w:rsidRPr="00AF6D8A">
              <w:rPr>
                <w:rFonts w:ascii="Times New Roman" w:eastAsia="Times New Roman" w:hAnsi="Times New Roman" w:cs="Times New Roman"/>
                <w:spacing w:val="-10"/>
                <w:sz w:val="24"/>
                <w:szCs w:val="24"/>
              </w:rPr>
              <w:softHyphen/>
            </w:r>
            <w:r w:rsidRPr="00AF6D8A">
              <w:rPr>
                <w:rFonts w:ascii="Times New Roman" w:eastAsia="Times New Roman" w:hAnsi="Times New Roman" w:cs="Times New Roman"/>
                <w:spacing w:val="-10"/>
                <w:sz w:val="24"/>
                <w:szCs w:val="24"/>
              </w:rPr>
              <w:lastRenderedPageBreak/>
              <w:t>ничивая способы правописа</w:t>
            </w:r>
            <w:r w:rsidRPr="00AF6D8A">
              <w:rPr>
                <w:rFonts w:ascii="Times New Roman" w:eastAsia="Times New Roman" w:hAnsi="Times New Roman" w:cs="Times New Roman"/>
                <w:spacing w:val="-10"/>
                <w:sz w:val="24"/>
                <w:szCs w:val="24"/>
              </w:rPr>
              <w:softHyphen/>
              <w:t>ния других частей речи на шипящую</w:t>
            </w: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120</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b/>
                <w:bCs/>
                <w:i/>
                <w:iCs/>
                <w:spacing w:val="-10"/>
                <w:sz w:val="24"/>
                <w:szCs w:val="24"/>
              </w:rPr>
              <w:t xml:space="preserve">Не </w:t>
            </w:r>
            <w:r w:rsidRPr="00AF6D8A">
              <w:rPr>
                <w:rFonts w:ascii="Times New Roman" w:eastAsia="Times New Roman" w:hAnsi="Times New Roman" w:cs="Times New Roman"/>
                <w:spacing w:val="-10"/>
                <w:sz w:val="24"/>
                <w:szCs w:val="24"/>
              </w:rPr>
              <w:t>с глаголами</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121</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w:t>
            </w:r>
            <w:proofErr w:type="gramStart"/>
            <w:r w:rsidRPr="00AF6D8A">
              <w:rPr>
                <w:rFonts w:ascii="Times New Roman" w:eastAsia="Times New Roman" w:hAnsi="Times New Roman" w:cs="Times New Roman"/>
                <w:spacing w:val="-10"/>
                <w:sz w:val="24"/>
                <w:szCs w:val="24"/>
              </w:rPr>
              <w:t>/.</w:t>
            </w:r>
            <w:proofErr w:type="gramEnd"/>
            <w:r w:rsidRPr="00AF6D8A">
              <w:rPr>
                <w:rFonts w:ascii="Times New Roman" w:eastAsia="Times New Roman" w:hAnsi="Times New Roman" w:cs="Times New Roman"/>
                <w:spacing w:val="-10"/>
                <w:sz w:val="24"/>
                <w:szCs w:val="24"/>
              </w:rPr>
              <w:t>р. Рассказ</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122</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Неопреде</w:t>
            </w:r>
            <w:r w:rsidRPr="00AF6D8A">
              <w:rPr>
                <w:rFonts w:ascii="Times New Roman" w:eastAsia="Times New Roman" w:hAnsi="Times New Roman" w:cs="Times New Roman"/>
                <w:spacing w:val="-10"/>
                <w:sz w:val="24"/>
                <w:szCs w:val="24"/>
              </w:rPr>
              <w:softHyphen/>
              <w:t>ленная фор</w:t>
            </w:r>
            <w:r w:rsidRPr="00AF6D8A">
              <w:rPr>
                <w:rFonts w:ascii="Times New Roman" w:eastAsia="Times New Roman" w:hAnsi="Times New Roman" w:cs="Times New Roman"/>
                <w:spacing w:val="-10"/>
                <w:sz w:val="24"/>
                <w:szCs w:val="24"/>
              </w:rPr>
              <w:softHyphen/>
              <w:t>ма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123</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b/>
                <w:bCs/>
                <w:spacing w:val="-10"/>
                <w:sz w:val="24"/>
                <w:szCs w:val="24"/>
              </w:rPr>
              <w:t>-</w:t>
            </w:r>
            <w:proofErr w:type="spellStart"/>
            <w:r w:rsidRPr="00AF6D8A">
              <w:rPr>
                <w:rFonts w:ascii="Times New Roman" w:eastAsia="Times New Roman" w:hAnsi="Times New Roman" w:cs="Times New Roman"/>
                <w:b/>
                <w:bCs/>
                <w:spacing w:val="-10"/>
                <w:sz w:val="24"/>
                <w:szCs w:val="24"/>
              </w:rPr>
              <w:t>тся</w:t>
            </w:r>
            <w:r w:rsidRPr="00AF6D8A">
              <w:rPr>
                <w:rFonts w:ascii="Times New Roman" w:eastAsia="Times New Roman" w:hAnsi="Times New Roman" w:cs="Times New Roman"/>
                <w:spacing w:val="-10"/>
                <w:sz w:val="24"/>
                <w:szCs w:val="24"/>
              </w:rPr>
              <w:t>и</w:t>
            </w:r>
            <w:proofErr w:type="spellEnd"/>
            <w:r w:rsidRPr="00AF6D8A">
              <w:rPr>
                <w:rFonts w:ascii="Times New Roman" w:eastAsia="Times New Roman" w:hAnsi="Times New Roman" w:cs="Times New Roman"/>
                <w:spacing w:val="-10"/>
                <w:sz w:val="24"/>
                <w:szCs w:val="24"/>
              </w:rPr>
              <w:t xml:space="preserve"> </w:t>
            </w:r>
            <w:proofErr w:type="gramStart"/>
            <w:r w:rsidRPr="00AF6D8A">
              <w:rPr>
                <w:rFonts w:ascii="Times New Roman" w:eastAsia="Times New Roman" w:hAnsi="Times New Roman" w:cs="Times New Roman"/>
                <w:b/>
                <w:bCs/>
                <w:i/>
                <w:iCs/>
                <w:spacing w:val="-10"/>
                <w:sz w:val="24"/>
                <w:szCs w:val="24"/>
              </w:rPr>
              <w:t>-</w:t>
            </w:r>
            <w:proofErr w:type="spellStart"/>
            <w:r w:rsidRPr="00AF6D8A">
              <w:rPr>
                <w:rFonts w:ascii="Times New Roman" w:eastAsia="Times New Roman" w:hAnsi="Times New Roman" w:cs="Times New Roman"/>
                <w:b/>
                <w:bCs/>
                <w:i/>
                <w:iCs/>
                <w:spacing w:val="-10"/>
                <w:sz w:val="24"/>
                <w:szCs w:val="24"/>
              </w:rPr>
              <w:t>т</w:t>
            </w:r>
            <w:proofErr w:type="gramEnd"/>
            <w:r w:rsidRPr="00AF6D8A">
              <w:rPr>
                <w:rFonts w:ascii="Times New Roman" w:eastAsia="Times New Roman" w:hAnsi="Times New Roman" w:cs="Times New Roman"/>
                <w:b/>
                <w:bCs/>
                <w:i/>
                <w:iCs/>
                <w:spacing w:val="-10"/>
                <w:sz w:val="24"/>
                <w:szCs w:val="24"/>
              </w:rPr>
              <w:t>ься</w:t>
            </w:r>
            <w:r w:rsidRPr="00AF6D8A">
              <w:rPr>
                <w:rFonts w:ascii="Times New Roman" w:eastAsia="Times New Roman" w:hAnsi="Times New Roman" w:cs="Times New Roman"/>
                <w:spacing w:val="-10"/>
                <w:sz w:val="24"/>
                <w:szCs w:val="24"/>
              </w:rPr>
              <w:t>в</w:t>
            </w:r>
            <w:proofErr w:type="spellEnd"/>
            <w:r w:rsidRPr="00AF6D8A">
              <w:rPr>
                <w:rFonts w:ascii="Times New Roman" w:eastAsia="Times New Roman" w:hAnsi="Times New Roman" w:cs="Times New Roman"/>
                <w:spacing w:val="-10"/>
                <w:sz w:val="24"/>
                <w:szCs w:val="24"/>
              </w:rPr>
              <w:t xml:space="preserve"> гла</w:t>
            </w:r>
            <w:r w:rsidRPr="00AF6D8A">
              <w:rPr>
                <w:rFonts w:ascii="Times New Roman" w:eastAsia="Times New Roman" w:hAnsi="Times New Roman" w:cs="Times New Roman"/>
                <w:spacing w:val="-10"/>
                <w:sz w:val="24"/>
                <w:szCs w:val="24"/>
              </w:rPr>
              <w:softHyphen/>
              <w:t>голах</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124</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Виды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Буквы </w:t>
            </w:r>
            <w:r w:rsidRPr="00AF6D8A">
              <w:rPr>
                <w:rFonts w:ascii="Times New Roman" w:eastAsia="Times New Roman" w:hAnsi="Times New Roman" w:cs="Times New Roman"/>
                <w:b/>
                <w:bCs/>
                <w:spacing w:val="-10"/>
                <w:sz w:val="24"/>
                <w:szCs w:val="24"/>
              </w:rPr>
              <w:t>е-</w:t>
            </w:r>
            <w:proofErr w:type="spellStart"/>
            <w:r w:rsidRPr="00AF6D8A">
              <w:rPr>
                <w:rFonts w:ascii="Times New Roman" w:eastAsia="Times New Roman" w:hAnsi="Times New Roman" w:cs="Times New Roman"/>
                <w:b/>
                <w:bCs/>
                <w:spacing w:val="-10"/>
                <w:sz w:val="24"/>
                <w:szCs w:val="24"/>
              </w:rPr>
              <w:t>о</w:t>
            </w:r>
            <w:r w:rsidRPr="00AF6D8A">
              <w:rPr>
                <w:rFonts w:ascii="Times New Roman" w:eastAsia="Times New Roman" w:hAnsi="Times New Roman" w:cs="Times New Roman"/>
                <w:spacing w:val="-10"/>
                <w:sz w:val="24"/>
                <w:szCs w:val="24"/>
              </w:rPr>
              <w:t>в</w:t>
            </w:r>
            <w:proofErr w:type="spellEnd"/>
            <w:r w:rsidRPr="00AF6D8A">
              <w:rPr>
                <w:rFonts w:ascii="Times New Roman" w:eastAsia="Times New Roman" w:hAnsi="Times New Roman" w:cs="Times New Roman"/>
                <w:spacing w:val="-10"/>
                <w:sz w:val="24"/>
                <w:szCs w:val="24"/>
              </w:rPr>
              <w:t xml:space="preserve"> </w:t>
            </w:r>
            <w:proofErr w:type="gramStart"/>
            <w:r w:rsidRPr="00AF6D8A">
              <w:rPr>
                <w:rFonts w:ascii="Times New Roman" w:eastAsia="Times New Roman" w:hAnsi="Times New Roman" w:cs="Times New Roman"/>
                <w:spacing w:val="-10"/>
                <w:sz w:val="24"/>
                <w:szCs w:val="24"/>
              </w:rPr>
              <w:t>корнях</w:t>
            </w:r>
            <w:proofErr w:type="gramEnd"/>
            <w:r w:rsidRPr="00AF6D8A">
              <w:rPr>
                <w:rFonts w:ascii="Times New Roman" w:eastAsia="Times New Roman" w:hAnsi="Times New Roman" w:cs="Times New Roman"/>
                <w:spacing w:val="-10"/>
                <w:sz w:val="24"/>
                <w:szCs w:val="24"/>
              </w:rPr>
              <w:t xml:space="preserve"> с че</w:t>
            </w:r>
            <w:r w:rsidRPr="00AF6D8A">
              <w:rPr>
                <w:rFonts w:ascii="Times New Roman" w:eastAsia="Times New Roman" w:hAnsi="Times New Roman" w:cs="Times New Roman"/>
                <w:spacing w:val="-10"/>
                <w:sz w:val="24"/>
                <w:szCs w:val="24"/>
              </w:rPr>
              <w:softHyphen/>
              <w:t>редованием</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126</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roofErr w:type="spellStart"/>
            <w:r w:rsidRPr="00AF6D8A">
              <w:rPr>
                <w:rFonts w:ascii="Times New Roman" w:eastAsia="Times New Roman" w:hAnsi="Times New Roman" w:cs="Times New Roman"/>
                <w:spacing w:val="-10"/>
                <w:sz w:val="24"/>
                <w:szCs w:val="24"/>
              </w:rPr>
              <w:t>Р.р</w:t>
            </w:r>
            <w:proofErr w:type="spellEnd"/>
            <w:r w:rsidRPr="00AF6D8A">
              <w:rPr>
                <w:rFonts w:ascii="Times New Roman" w:eastAsia="Times New Roman" w:hAnsi="Times New Roman" w:cs="Times New Roman"/>
                <w:spacing w:val="-10"/>
                <w:sz w:val="24"/>
                <w:szCs w:val="24"/>
              </w:rPr>
              <w:t>. Невыду</w:t>
            </w:r>
            <w:r w:rsidRPr="00AF6D8A">
              <w:rPr>
                <w:rFonts w:ascii="Times New Roman" w:eastAsia="Times New Roman" w:hAnsi="Times New Roman" w:cs="Times New Roman"/>
                <w:spacing w:val="-10"/>
                <w:sz w:val="24"/>
                <w:szCs w:val="24"/>
              </w:rPr>
              <w:softHyphen/>
              <w:t>манный рас</w:t>
            </w:r>
            <w:r w:rsidRPr="00AF6D8A">
              <w:rPr>
                <w:rFonts w:ascii="Times New Roman" w:eastAsia="Times New Roman" w:hAnsi="Times New Roman" w:cs="Times New Roman"/>
                <w:spacing w:val="-10"/>
                <w:sz w:val="24"/>
                <w:szCs w:val="24"/>
              </w:rPr>
              <w:softHyphen/>
              <w:t>сказ (о себе)</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127</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Время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128</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Прошедшее время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4"/>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129</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Настоящее время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130</w:t>
            </w:r>
          </w:p>
        </w:tc>
        <w:tc>
          <w:tcPr>
            <w:tcW w:w="3722" w:type="dxa"/>
          </w:tcPr>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Будущее вре</w:t>
            </w:r>
            <w:r w:rsidRPr="00AF6D8A">
              <w:rPr>
                <w:rFonts w:ascii="Times New Roman" w:eastAsia="Times New Roman" w:hAnsi="Times New Roman" w:cs="Times New Roman"/>
                <w:spacing w:val="-10"/>
                <w:sz w:val="24"/>
                <w:szCs w:val="24"/>
              </w:rPr>
              <w:softHyphen/>
              <w:t>мя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131</w:t>
            </w: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Спряжение глаголов</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576"/>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132</w:t>
            </w:r>
          </w:p>
          <w:p w:rsidR="00864FF0" w:rsidRPr="00AF6D8A" w:rsidRDefault="00864FF0" w:rsidP="00AF6D8A">
            <w:pPr>
              <w:widowControl w:val="0"/>
              <w:autoSpaceDE w:val="0"/>
              <w:autoSpaceDN w:val="0"/>
              <w:adjustRightInd w:val="0"/>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Морфологи</w:t>
            </w:r>
            <w:r w:rsidRPr="00AF6D8A">
              <w:rPr>
                <w:rFonts w:ascii="Times New Roman" w:eastAsia="Times New Roman" w:hAnsi="Times New Roman" w:cs="Times New Roman"/>
                <w:spacing w:val="-10"/>
                <w:sz w:val="24"/>
                <w:szCs w:val="24"/>
              </w:rPr>
              <w:softHyphen/>
              <w:t>ческий разбор глагола</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81"/>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133</w:t>
            </w: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bCs/>
                <w:spacing w:val="-10"/>
                <w:sz w:val="24"/>
                <w:szCs w:val="24"/>
              </w:rPr>
              <w:t xml:space="preserve">Ь </w:t>
            </w:r>
            <w:proofErr w:type="spellStart"/>
            <w:r w:rsidRPr="00AF6D8A">
              <w:rPr>
                <w:rFonts w:ascii="Times New Roman" w:eastAsia="Times New Roman" w:hAnsi="Times New Roman" w:cs="Times New Roman"/>
                <w:bCs/>
                <w:spacing w:val="-10"/>
                <w:sz w:val="24"/>
                <w:szCs w:val="24"/>
              </w:rPr>
              <w:t>знакпосле</w:t>
            </w:r>
            <w:proofErr w:type="spellEnd"/>
            <w:r w:rsidRPr="00AF6D8A">
              <w:rPr>
                <w:rFonts w:ascii="Times New Roman" w:eastAsia="Times New Roman" w:hAnsi="Times New Roman" w:cs="Times New Roman"/>
                <w:bCs/>
                <w:spacing w:val="-10"/>
                <w:sz w:val="24"/>
                <w:szCs w:val="24"/>
              </w:rPr>
              <w:t xml:space="preserve"> шипящих </w:t>
            </w:r>
            <w:r w:rsidRPr="00AF6D8A">
              <w:rPr>
                <w:rFonts w:ascii="Times New Roman" w:eastAsia="Times New Roman" w:hAnsi="Times New Roman" w:cs="Times New Roman"/>
                <w:b/>
                <w:spacing w:val="-10"/>
                <w:sz w:val="24"/>
                <w:szCs w:val="24"/>
              </w:rPr>
              <w:t>в</w:t>
            </w:r>
            <w:r w:rsidRPr="00AF6D8A">
              <w:rPr>
                <w:rFonts w:ascii="Times New Roman" w:eastAsia="Times New Roman" w:hAnsi="Times New Roman" w:cs="Times New Roman"/>
                <w:spacing w:val="-10"/>
                <w:sz w:val="24"/>
                <w:szCs w:val="24"/>
              </w:rPr>
              <w:t xml:space="preserve"> глаголах </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134</w:t>
            </w: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Употребление времен</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295"/>
        </w:trPr>
        <w:tc>
          <w:tcPr>
            <w:tcW w:w="709" w:type="dxa"/>
          </w:tcPr>
          <w:p w:rsidR="00864FF0" w:rsidRPr="00AF6D8A" w:rsidRDefault="001C2510"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135</w:t>
            </w:r>
            <w:r w:rsidR="00864FF0" w:rsidRPr="00AF6D8A">
              <w:rPr>
                <w:rFonts w:ascii="Times New Roman" w:eastAsia="Times New Roman" w:hAnsi="Times New Roman" w:cs="Times New Roman"/>
                <w:spacing w:val="-10"/>
                <w:sz w:val="24"/>
                <w:szCs w:val="24"/>
              </w:rPr>
              <w:t>.</w:t>
            </w:r>
          </w:p>
        </w:tc>
        <w:tc>
          <w:tcPr>
            <w:tcW w:w="3722" w:type="dxa"/>
          </w:tcPr>
          <w:p w:rsidR="00864FF0" w:rsidRPr="00AF6D8A" w:rsidRDefault="00864FF0" w:rsidP="00AF6D8A">
            <w:pPr>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Контрольный диктант по те</w:t>
            </w:r>
            <w:r w:rsidRPr="00AF6D8A">
              <w:rPr>
                <w:rFonts w:ascii="Times New Roman" w:eastAsia="Times New Roman" w:hAnsi="Times New Roman" w:cs="Times New Roman"/>
                <w:spacing w:val="-10"/>
                <w:sz w:val="24"/>
                <w:szCs w:val="24"/>
              </w:rPr>
              <w:softHyphen/>
              <w:t>ме «Глагол»</w:t>
            </w:r>
          </w:p>
        </w:tc>
        <w:tc>
          <w:tcPr>
            <w:tcW w:w="1206" w:type="dxa"/>
          </w:tcPr>
          <w:p w:rsidR="00864FF0" w:rsidRPr="00AF6D8A" w:rsidRDefault="0095286D" w:rsidP="00AF6D8A">
            <w:pPr>
              <w:widowControl w:val="0"/>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widowControl w:val="0"/>
              <w:autoSpaceDE w:val="0"/>
              <w:autoSpaceDN w:val="0"/>
              <w:adjustRightInd w:val="0"/>
              <w:ind w:left="19" w:hanging="19"/>
              <w:jc w:val="both"/>
              <w:rPr>
                <w:rFonts w:ascii="Times New Roman" w:eastAsia="Times New Roman" w:hAnsi="Times New Roman" w:cs="Times New Roman"/>
                <w:spacing w:val="-10"/>
                <w:sz w:val="24"/>
                <w:szCs w:val="24"/>
              </w:rPr>
            </w:pPr>
          </w:p>
        </w:tc>
      </w:tr>
      <w:tr w:rsidR="00864FF0" w:rsidRPr="00AF6D8A" w:rsidTr="002B7DA8">
        <w:trPr>
          <w:trHeight w:val="731"/>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lastRenderedPageBreak/>
              <w:t>136</w:t>
            </w:r>
          </w:p>
        </w:tc>
        <w:tc>
          <w:tcPr>
            <w:tcW w:w="3722" w:type="dxa"/>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Разделы науки о языке</w:t>
            </w:r>
          </w:p>
        </w:tc>
        <w:tc>
          <w:tcPr>
            <w:tcW w:w="1206" w:type="dxa"/>
          </w:tcPr>
          <w:p w:rsidR="00864FF0" w:rsidRPr="00AF6D8A" w:rsidRDefault="0095286D"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разделы лин</w:t>
            </w:r>
            <w:r w:rsidRPr="00AF6D8A">
              <w:rPr>
                <w:rFonts w:ascii="Times New Roman" w:eastAsia="Times New Roman" w:hAnsi="Times New Roman" w:cs="Times New Roman"/>
                <w:spacing w:val="-10"/>
                <w:sz w:val="24"/>
                <w:szCs w:val="24"/>
              </w:rPr>
              <w:softHyphen/>
              <w:t>гвистики, основные разделы языка и речи</w:t>
            </w:r>
          </w:p>
        </w:tc>
      </w:tr>
      <w:tr w:rsidR="00864FF0" w:rsidRPr="00AF6D8A" w:rsidTr="002B7DA8">
        <w:trPr>
          <w:trHeight w:val="478"/>
        </w:trPr>
        <w:tc>
          <w:tcPr>
            <w:tcW w:w="709" w:type="dxa"/>
          </w:tcPr>
          <w:p w:rsidR="00864FF0" w:rsidRPr="00AF6D8A" w:rsidRDefault="001C2510" w:rsidP="00AF6D8A">
            <w:pPr>
              <w:autoSpaceDE w:val="0"/>
              <w:autoSpaceDN w:val="0"/>
              <w:adjustRightInd w:val="0"/>
              <w:ind w:right="-218"/>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137</w:t>
            </w:r>
          </w:p>
        </w:tc>
        <w:tc>
          <w:tcPr>
            <w:tcW w:w="3722" w:type="dxa"/>
          </w:tcPr>
          <w:p w:rsidR="00864FF0" w:rsidRPr="00AF6D8A" w:rsidRDefault="00864FF0" w:rsidP="00AF6D8A">
            <w:pPr>
              <w:autoSpaceDE w:val="0"/>
              <w:autoSpaceDN w:val="0"/>
              <w:adjustRightInd w:val="0"/>
              <w:ind w:left="24" w:hanging="24"/>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Орфограммы в приставке и </w:t>
            </w:r>
            <w:proofErr w:type="gramStart"/>
            <w:r w:rsidRPr="00AF6D8A">
              <w:rPr>
                <w:rFonts w:ascii="Times New Roman" w:eastAsia="Times New Roman" w:hAnsi="Times New Roman" w:cs="Times New Roman"/>
                <w:spacing w:val="-10"/>
                <w:sz w:val="24"/>
                <w:szCs w:val="24"/>
              </w:rPr>
              <w:t>корне слов</w:t>
            </w:r>
            <w:proofErr w:type="gramEnd"/>
            <w:r w:rsidR="001C2510" w:rsidRPr="00AF6D8A">
              <w:rPr>
                <w:rFonts w:ascii="Times New Roman" w:eastAsia="Times New Roman" w:hAnsi="Times New Roman" w:cs="Times New Roman"/>
                <w:spacing w:val="-10"/>
                <w:sz w:val="24"/>
                <w:szCs w:val="24"/>
              </w:rPr>
              <w:t>, в окончаниях</w:t>
            </w:r>
          </w:p>
        </w:tc>
        <w:tc>
          <w:tcPr>
            <w:tcW w:w="1206" w:type="dxa"/>
          </w:tcPr>
          <w:p w:rsidR="00864FF0" w:rsidRPr="00AF6D8A" w:rsidRDefault="0095286D"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Безошибочно определять орфограммы и </w:t>
            </w:r>
            <w:proofErr w:type="spellStart"/>
            <w:r w:rsidRPr="00AF6D8A">
              <w:rPr>
                <w:rFonts w:ascii="Times New Roman" w:eastAsia="Times New Roman" w:hAnsi="Times New Roman" w:cs="Times New Roman"/>
                <w:spacing w:val="-10"/>
                <w:sz w:val="24"/>
                <w:szCs w:val="24"/>
              </w:rPr>
              <w:t>пунктограммы</w:t>
            </w:r>
            <w:proofErr w:type="spellEnd"/>
          </w:p>
        </w:tc>
      </w:tr>
      <w:tr w:rsidR="00864FF0" w:rsidRPr="00AF6D8A" w:rsidTr="002B7DA8">
        <w:trPr>
          <w:trHeight w:val="365"/>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138</w:t>
            </w:r>
          </w:p>
        </w:tc>
        <w:tc>
          <w:tcPr>
            <w:tcW w:w="3722" w:type="dxa"/>
          </w:tcPr>
          <w:p w:rsidR="00864FF0" w:rsidRPr="00AF6D8A" w:rsidRDefault="00864FF0" w:rsidP="00AF6D8A">
            <w:pPr>
              <w:autoSpaceDE w:val="0"/>
              <w:autoSpaceDN w:val="0"/>
              <w:adjustRightInd w:val="0"/>
              <w:ind w:firstLine="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 xml:space="preserve">Употребление букв </w:t>
            </w:r>
            <w:r w:rsidRPr="00AF6D8A">
              <w:rPr>
                <w:rFonts w:ascii="Times New Roman" w:eastAsia="Times New Roman" w:hAnsi="Times New Roman" w:cs="Times New Roman"/>
                <w:b/>
                <w:bCs/>
                <w:spacing w:val="-20"/>
                <w:sz w:val="24"/>
                <w:szCs w:val="24"/>
              </w:rPr>
              <w:t xml:space="preserve">ъ </w:t>
            </w:r>
            <w:r w:rsidRPr="00AF6D8A">
              <w:rPr>
                <w:rFonts w:ascii="Times New Roman" w:eastAsia="Times New Roman" w:hAnsi="Times New Roman" w:cs="Times New Roman"/>
                <w:spacing w:val="-10"/>
                <w:sz w:val="24"/>
                <w:szCs w:val="24"/>
              </w:rPr>
              <w:t xml:space="preserve">и </w:t>
            </w:r>
            <w:r w:rsidRPr="00AF6D8A">
              <w:rPr>
                <w:rFonts w:ascii="Times New Roman" w:eastAsia="Times New Roman" w:hAnsi="Times New Roman" w:cs="Times New Roman"/>
                <w:b/>
                <w:bCs/>
                <w:spacing w:val="-20"/>
                <w:sz w:val="24"/>
                <w:szCs w:val="24"/>
              </w:rPr>
              <w:t xml:space="preserve">ь. Ь </w:t>
            </w:r>
            <w:r w:rsidRPr="00AF6D8A">
              <w:rPr>
                <w:rFonts w:ascii="Times New Roman" w:eastAsia="Times New Roman" w:hAnsi="Times New Roman" w:cs="Times New Roman"/>
                <w:spacing w:val="-10"/>
                <w:sz w:val="24"/>
                <w:szCs w:val="24"/>
              </w:rPr>
              <w:t>на конце по</w:t>
            </w:r>
            <w:r w:rsidRPr="00AF6D8A">
              <w:rPr>
                <w:rFonts w:ascii="Times New Roman" w:eastAsia="Times New Roman" w:hAnsi="Times New Roman" w:cs="Times New Roman"/>
                <w:spacing w:val="-10"/>
                <w:sz w:val="24"/>
                <w:szCs w:val="24"/>
              </w:rPr>
              <w:softHyphen/>
              <w:t>сле шипящих</w:t>
            </w:r>
          </w:p>
        </w:tc>
        <w:tc>
          <w:tcPr>
            <w:tcW w:w="1206" w:type="dxa"/>
          </w:tcPr>
          <w:p w:rsidR="00864FF0" w:rsidRPr="00AF6D8A" w:rsidRDefault="0095286D"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r w:rsidR="00864FF0" w:rsidRPr="00AF6D8A" w:rsidTr="002B7DA8">
        <w:trPr>
          <w:trHeight w:val="744"/>
        </w:trPr>
        <w:tc>
          <w:tcPr>
            <w:tcW w:w="709" w:type="dxa"/>
          </w:tcPr>
          <w:p w:rsidR="00864FF0" w:rsidRPr="00AF6D8A" w:rsidRDefault="001C2510" w:rsidP="00AF6D8A">
            <w:pPr>
              <w:autoSpaceDE w:val="0"/>
              <w:autoSpaceDN w:val="0"/>
              <w:adjustRightInd w:val="0"/>
              <w:ind w:right="-218"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139</w:t>
            </w:r>
          </w:p>
        </w:tc>
        <w:tc>
          <w:tcPr>
            <w:tcW w:w="3722" w:type="dxa"/>
          </w:tcPr>
          <w:p w:rsidR="00864FF0" w:rsidRPr="00AF6D8A" w:rsidRDefault="00864FF0" w:rsidP="00AF6D8A">
            <w:pPr>
              <w:autoSpaceDE w:val="0"/>
              <w:autoSpaceDN w:val="0"/>
              <w:adjustRightInd w:val="0"/>
              <w:ind w:left="280"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Знаки</w:t>
            </w:r>
          </w:p>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препинания в простом и сложном предложении</w:t>
            </w:r>
          </w:p>
        </w:tc>
        <w:tc>
          <w:tcPr>
            <w:tcW w:w="1206" w:type="dxa"/>
          </w:tcPr>
          <w:p w:rsidR="00864FF0" w:rsidRPr="00AF6D8A" w:rsidRDefault="0095286D"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tcPr>
          <w:p w:rsidR="00864FF0" w:rsidRPr="00AF6D8A" w:rsidRDefault="00864FF0" w:rsidP="00AF6D8A">
            <w:pPr>
              <w:autoSpaceDE w:val="0"/>
              <w:autoSpaceDN w:val="0"/>
              <w:adjustRightInd w:val="0"/>
              <w:ind w:firstLine="10"/>
              <w:jc w:val="both"/>
              <w:rPr>
                <w:rFonts w:ascii="Times New Roman" w:eastAsia="Times New Roman" w:hAnsi="Times New Roman" w:cs="Times New Roman"/>
                <w:spacing w:val="-10"/>
                <w:sz w:val="24"/>
                <w:szCs w:val="24"/>
              </w:rPr>
            </w:pPr>
          </w:p>
        </w:tc>
      </w:tr>
      <w:tr w:rsidR="00864FF0" w:rsidRPr="00AF6D8A" w:rsidTr="002B7DA8">
        <w:trPr>
          <w:trHeight w:val="379"/>
        </w:trPr>
        <w:tc>
          <w:tcPr>
            <w:tcW w:w="709" w:type="dxa"/>
          </w:tcPr>
          <w:p w:rsidR="00864FF0" w:rsidRPr="00AF6D8A" w:rsidRDefault="001C2510" w:rsidP="00AF6D8A">
            <w:pPr>
              <w:autoSpaceDE w:val="0"/>
              <w:autoSpaceDN w:val="0"/>
              <w:adjustRightInd w:val="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140</w:t>
            </w:r>
          </w:p>
        </w:tc>
        <w:tc>
          <w:tcPr>
            <w:tcW w:w="3722" w:type="dxa"/>
          </w:tcPr>
          <w:p w:rsidR="00864FF0" w:rsidRPr="00AF6D8A" w:rsidRDefault="00864FF0"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Комплексный анализ текста как итоговый контроль за год</w:t>
            </w:r>
          </w:p>
        </w:tc>
        <w:tc>
          <w:tcPr>
            <w:tcW w:w="1206" w:type="dxa"/>
          </w:tcPr>
          <w:p w:rsidR="00864FF0" w:rsidRPr="00AF6D8A" w:rsidRDefault="0095286D" w:rsidP="00AF6D8A">
            <w:pPr>
              <w:autoSpaceDE w:val="0"/>
              <w:autoSpaceDN w:val="0"/>
              <w:adjustRightInd w:val="0"/>
              <w:ind w:hanging="442"/>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1</w:t>
            </w:r>
          </w:p>
        </w:tc>
        <w:tc>
          <w:tcPr>
            <w:tcW w:w="4357" w:type="dxa"/>
            <w:vMerge w:val="restart"/>
          </w:tcPr>
          <w:p w:rsidR="00864FF0" w:rsidRPr="00AF6D8A" w:rsidRDefault="00864FF0"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приемы слушания, со</w:t>
            </w:r>
            <w:r w:rsidRPr="00AF6D8A">
              <w:rPr>
                <w:rFonts w:ascii="Times New Roman" w:eastAsia="Times New Roman" w:hAnsi="Times New Roman" w:cs="Times New Roman"/>
                <w:spacing w:val="-10"/>
                <w:sz w:val="24"/>
                <w:szCs w:val="24"/>
              </w:rPr>
              <w:softHyphen/>
              <w:t>блюдать нормы русского ре</w:t>
            </w:r>
            <w:r w:rsidRPr="00AF6D8A">
              <w:rPr>
                <w:rFonts w:ascii="Times New Roman" w:eastAsia="Times New Roman" w:hAnsi="Times New Roman" w:cs="Times New Roman"/>
                <w:spacing w:val="-10"/>
                <w:sz w:val="24"/>
                <w:szCs w:val="24"/>
              </w:rPr>
              <w:softHyphen/>
              <w:t>чевого этикета, извлекать информацию из различных источников, понимать основ</w:t>
            </w:r>
            <w:r w:rsidRPr="00AF6D8A">
              <w:rPr>
                <w:rFonts w:ascii="Times New Roman" w:eastAsia="Times New Roman" w:hAnsi="Times New Roman" w:cs="Times New Roman"/>
                <w:spacing w:val="-10"/>
                <w:sz w:val="24"/>
                <w:szCs w:val="24"/>
              </w:rPr>
              <w:softHyphen/>
              <w:t>ное содержание текста</w:t>
            </w:r>
          </w:p>
          <w:p w:rsidR="00864FF0" w:rsidRPr="00AF6D8A" w:rsidRDefault="00864FF0" w:rsidP="00AF6D8A">
            <w:pPr>
              <w:autoSpaceDE w:val="0"/>
              <w:autoSpaceDN w:val="0"/>
              <w:adjustRightInd w:val="0"/>
              <w:jc w:val="both"/>
              <w:rPr>
                <w:rFonts w:ascii="Times New Roman" w:eastAsia="Times New Roman" w:hAnsi="Times New Roman" w:cs="Times New Roman"/>
                <w:b/>
                <w:bCs/>
                <w:i/>
                <w:iCs/>
                <w:spacing w:val="-10"/>
                <w:sz w:val="24"/>
                <w:szCs w:val="24"/>
              </w:rPr>
            </w:pPr>
          </w:p>
        </w:tc>
      </w:tr>
      <w:tr w:rsidR="00864FF0" w:rsidRPr="00AF6D8A" w:rsidTr="002B7DA8">
        <w:trPr>
          <w:trHeight w:val="150"/>
        </w:trPr>
        <w:tc>
          <w:tcPr>
            <w:tcW w:w="709"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p>
        </w:tc>
        <w:tc>
          <w:tcPr>
            <w:tcW w:w="3722" w:type="dxa"/>
          </w:tcPr>
          <w:p w:rsidR="00864FF0" w:rsidRPr="00AF6D8A" w:rsidRDefault="00864FF0" w:rsidP="00AF6D8A">
            <w:pPr>
              <w:autoSpaceDE w:val="0"/>
              <w:autoSpaceDN w:val="0"/>
              <w:adjustRightInd w:val="0"/>
              <w:jc w:val="both"/>
              <w:rPr>
                <w:rFonts w:ascii="Times New Roman" w:eastAsia="Times New Roman" w:hAnsi="Times New Roman" w:cs="Times New Roman"/>
                <w:spacing w:val="-10"/>
                <w:sz w:val="24"/>
                <w:szCs w:val="24"/>
              </w:rPr>
            </w:pPr>
          </w:p>
        </w:tc>
        <w:tc>
          <w:tcPr>
            <w:tcW w:w="1206" w:type="dxa"/>
          </w:tcPr>
          <w:p w:rsidR="00864FF0" w:rsidRPr="00AF6D8A" w:rsidRDefault="00864FF0" w:rsidP="00AF6D8A">
            <w:pPr>
              <w:autoSpaceDE w:val="0"/>
              <w:autoSpaceDN w:val="0"/>
              <w:adjustRightInd w:val="0"/>
              <w:ind w:hanging="442"/>
              <w:jc w:val="both"/>
              <w:rPr>
                <w:rFonts w:ascii="Times New Roman" w:eastAsia="Times New Roman" w:hAnsi="Times New Roman" w:cs="Times New Roman"/>
                <w:spacing w:val="-10"/>
                <w:sz w:val="24"/>
                <w:szCs w:val="24"/>
              </w:rPr>
            </w:pPr>
          </w:p>
        </w:tc>
        <w:tc>
          <w:tcPr>
            <w:tcW w:w="4357" w:type="dxa"/>
            <w:vMerge/>
          </w:tcPr>
          <w:p w:rsidR="00864FF0" w:rsidRPr="00AF6D8A" w:rsidRDefault="00864FF0" w:rsidP="00AF6D8A">
            <w:pPr>
              <w:autoSpaceDE w:val="0"/>
              <w:autoSpaceDN w:val="0"/>
              <w:adjustRightInd w:val="0"/>
              <w:ind w:firstLine="19"/>
              <w:jc w:val="both"/>
              <w:rPr>
                <w:rFonts w:ascii="Times New Roman" w:eastAsia="Times New Roman" w:hAnsi="Times New Roman" w:cs="Times New Roman"/>
                <w:spacing w:val="-10"/>
                <w:sz w:val="24"/>
                <w:szCs w:val="24"/>
              </w:rPr>
            </w:pPr>
          </w:p>
        </w:tc>
      </w:tr>
    </w:tbl>
    <w:p w:rsidR="00E7678D"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Т</w:t>
      </w:r>
      <w:r w:rsidR="00E7678D" w:rsidRPr="00AF6D8A">
        <w:rPr>
          <w:rFonts w:ascii="Times New Roman" w:eastAsia="Times New Roman" w:hAnsi="Times New Roman" w:cs="Times New Roman"/>
          <w:b/>
          <w:sz w:val="24"/>
          <w:szCs w:val="24"/>
          <w:lang w:eastAsia="ru-RU"/>
        </w:rPr>
        <w:t xml:space="preserve">ематическое планирование </w:t>
      </w:r>
      <w:r w:rsidR="001C2510" w:rsidRPr="00AF6D8A">
        <w:rPr>
          <w:rFonts w:ascii="Times New Roman" w:eastAsia="Times New Roman" w:hAnsi="Times New Roman" w:cs="Times New Roman"/>
          <w:b/>
          <w:sz w:val="24"/>
          <w:szCs w:val="24"/>
          <w:lang w:eastAsia="ru-RU"/>
        </w:rPr>
        <w:t xml:space="preserve">уроков </w:t>
      </w:r>
      <w:r w:rsidR="00E7678D" w:rsidRPr="00AF6D8A">
        <w:rPr>
          <w:rFonts w:ascii="Times New Roman" w:eastAsia="Times New Roman" w:hAnsi="Times New Roman" w:cs="Times New Roman"/>
          <w:b/>
          <w:sz w:val="24"/>
          <w:szCs w:val="24"/>
          <w:lang w:eastAsia="ru-RU"/>
        </w:rPr>
        <w:t>по русскому языку</w:t>
      </w:r>
      <w:r w:rsidR="001C2510" w:rsidRPr="00AF6D8A">
        <w:rPr>
          <w:rFonts w:ascii="Times New Roman" w:eastAsia="Times New Roman" w:hAnsi="Times New Roman" w:cs="Times New Roman"/>
          <w:b/>
          <w:sz w:val="24"/>
          <w:szCs w:val="24"/>
          <w:lang w:eastAsia="ru-RU"/>
        </w:rPr>
        <w:t xml:space="preserve"> </w:t>
      </w:r>
      <w:r w:rsidR="00E7678D" w:rsidRPr="00AF6D8A">
        <w:rPr>
          <w:rFonts w:ascii="Times New Roman" w:eastAsia="Times New Roman" w:hAnsi="Times New Roman" w:cs="Times New Roman"/>
          <w:b/>
          <w:sz w:val="24"/>
          <w:szCs w:val="24"/>
          <w:lang w:eastAsia="ru-RU"/>
        </w:rPr>
        <w:t>6 класс.</w:t>
      </w:r>
      <w:r w:rsidR="0095286D" w:rsidRPr="00AF6D8A">
        <w:rPr>
          <w:rFonts w:ascii="Times New Roman" w:eastAsia="Times New Roman" w:hAnsi="Times New Roman" w:cs="Times New Roman"/>
          <w:b/>
          <w:sz w:val="24"/>
          <w:szCs w:val="24"/>
          <w:lang w:eastAsia="ru-RU"/>
        </w:rPr>
        <w:t xml:space="preserve"> 4 часа</w:t>
      </w:r>
      <w:r w:rsidR="00E7678D" w:rsidRPr="00AF6D8A">
        <w:rPr>
          <w:rFonts w:ascii="Times New Roman" w:eastAsia="Times New Roman" w:hAnsi="Times New Roman" w:cs="Times New Roman"/>
          <w:b/>
          <w:sz w:val="24"/>
          <w:szCs w:val="24"/>
          <w:lang w:eastAsia="ru-RU"/>
        </w:rPr>
        <w:t xml:space="preserve"> (</w:t>
      </w:r>
      <w:r w:rsidR="0095286D" w:rsidRPr="00AF6D8A">
        <w:rPr>
          <w:rFonts w:ascii="Times New Roman" w:eastAsia="Times New Roman" w:hAnsi="Times New Roman" w:cs="Times New Roman"/>
          <w:b/>
          <w:sz w:val="24"/>
          <w:szCs w:val="24"/>
          <w:lang w:eastAsia="ru-RU"/>
        </w:rPr>
        <w:t>140</w:t>
      </w:r>
      <w:r w:rsidR="00E7678D" w:rsidRPr="00AF6D8A">
        <w:rPr>
          <w:rFonts w:ascii="Times New Roman" w:eastAsia="Times New Roman" w:hAnsi="Times New Roman" w:cs="Times New Roman"/>
          <w:b/>
          <w:sz w:val="24"/>
          <w:szCs w:val="24"/>
          <w:lang w:eastAsia="ru-RU"/>
        </w:rPr>
        <w:t xml:space="preserve"> ч.)</w:t>
      </w:r>
    </w:p>
    <w:tbl>
      <w:tblPr>
        <w:tblStyle w:val="19"/>
        <w:tblW w:w="5000" w:type="pct"/>
        <w:tblLook w:val="0600" w:firstRow="0" w:lastRow="0" w:firstColumn="0" w:lastColumn="0" w:noHBand="1" w:noVBand="1"/>
      </w:tblPr>
      <w:tblGrid>
        <w:gridCol w:w="936"/>
        <w:gridCol w:w="11"/>
        <w:gridCol w:w="4974"/>
        <w:gridCol w:w="10"/>
        <w:gridCol w:w="28"/>
        <w:gridCol w:w="6"/>
        <w:gridCol w:w="10"/>
        <w:gridCol w:w="2096"/>
        <w:gridCol w:w="2282"/>
        <w:gridCol w:w="58"/>
        <w:gridCol w:w="10"/>
      </w:tblGrid>
      <w:tr w:rsidR="0095286D" w:rsidRPr="00AF6D8A" w:rsidTr="00A02016">
        <w:trPr>
          <w:trHeight w:val="882"/>
        </w:trPr>
        <w:tc>
          <w:tcPr>
            <w:tcW w:w="375" w:type="pct"/>
          </w:tcPr>
          <w:p w:rsidR="0095286D" w:rsidRPr="00AF6D8A" w:rsidRDefault="0095286D" w:rsidP="00AF6D8A">
            <w:pPr>
              <w:autoSpaceDE w:val="0"/>
              <w:autoSpaceDN w:val="0"/>
              <w:adjustRightInd w:val="0"/>
              <w:jc w:val="both"/>
              <w:rPr>
                <w:rFonts w:ascii="Times New Roman" w:eastAsia="Times New Roman" w:hAnsi="Times New Roman" w:cs="Times New Roman"/>
                <w:b/>
                <w:sz w:val="24"/>
                <w:szCs w:val="24"/>
              </w:rPr>
            </w:pPr>
          </w:p>
          <w:p w:rsidR="0095286D" w:rsidRPr="00AF6D8A" w:rsidRDefault="0095286D" w:rsidP="00AF6D8A">
            <w:pPr>
              <w:autoSpaceDE w:val="0"/>
              <w:autoSpaceDN w:val="0"/>
              <w:adjustRightInd w:val="0"/>
              <w:jc w:val="both"/>
              <w:rPr>
                <w:rFonts w:ascii="Times New Roman" w:eastAsia="Times New Roman" w:hAnsi="Times New Roman" w:cs="Times New Roman"/>
                <w:b/>
                <w:sz w:val="24"/>
                <w:szCs w:val="24"/>
              </w:rPr>
            </w:pPr>
            <w:r w:rsidRPr="00AF6D8A">
              <w:rPr>
                <w:rFonts w:ascii="Times New Roman" w:eastAsia="Times New Roman" w:hAnsi="Times New Roman" w:cs="Times New Roman"/>
                <w:b/>
                <w:sz w:val="24"/>
                <w:szCs w:val="24"/>
              </w:rPr>
              <w:t>№</w:t>
            </w:r>
          </w:p>
          <w:p w:rsidR="0095286D" w:rsidRPr="00AF6D8A" w:rsidRDefault="0095286D" w:rsidP="00AF6D8A">
            <w:pPr>
              <w:jc w:val="both"/>
              <w:rPr>
                <w:rFonts w:ascii="Times New Roman" w:eastAsia="Times New Roman" w:hAnsi="Times New Roman" w:cs="Times New Roman"/>
                <w:b/>
                <w:sz w:val="24"/>
                <w:szCs w:val="24"/>
              </w:rPr>
            </w:pPr>
            <w:proofErr w:type="gramStart"/>
            <w:r w:rsidRPr="00AF6D8A">
              <w:rPr>
                <w:rFonts w:ascii="Times New Roman" w:eastAsia="Times New Roman" w:hAnsi="Times New Roman" w:cs="Times New Roman"/>
                <w:b/>
                <w:sz w:val="24"/>
                <w:szCs w:val="24"/>
              </w:rPr>
              <w:t>п</w:t>
            </w:r>
            <w:proofErr w:type="gramEnd"/>
            <w:r w:rsidRPr="00AF6D8A">
              <w:rPr>
                <w:rFonts w:ascii="Times New Roman" w:eastAsia="Times New Roman" w:hAnsi="Times New Roman" w:cs="Times New Roman"/>
                <w:b/>
                <w:sz w:val="24"/>
                <w:szCs w:val="24"/>
              </w:rPr>
              <w:t>/п</w:t>
            </w:r>
          </w:p>
        </w:tc>
        <w:tc>
          <w:tcPr>
            <w:tcW w:w="2408" w:type="pct"/>
            <w:gridSpan w:val="3"/>
          </w:tcPr>
          <w:p w:rsidR="0095286D" w:rsidRPr="00AF6D8A" w:rsidRDefault="0095286D" w:rsidP="00AF6D8A">
            <w:pPr>
              <w:jc w:val="both"/>
              <w:rPr>
                <w:rFonts w:ascii="Times New Roman" w:eastAsia="Times New Roman" w:hAnsi="Times New Roman" w:cs="Times New Roman"/>
                <w:b/>
                <w:sz w:val="24"/>
                <w:szCs w:val="24"/>
              </w:rPr>
            </w:pPr>
          </w:p>
          <w:p w:rsidR="0095286D" w:rsidRPr="00AF6D8A" w:rsidRDefault="0095286D" w:rsidP="00AF6D8A">
            <w:pPr>
              <w:jc w:val="both"/>
              <w:rPr>
                <w:rFonts w:ascii="Times New Roman" w:eastAsia="Times New Roman" w:hAnsi="Times New Roman" w:cs="Times New Roman"/>
                <w:b/>
                <w:sz w:val="24"/>
                <w:szCs w:val="24"/>
              </w:rPr>
            </w:pPr>
            <w:r w:rsidRPr="00AF6D8A">
              <w:rPr>
                <w:rFonts w:ascii="Times New Roman" w:eastAsia="Times New Roman" w:hAnsi="Times New Roman" w:cs="Times New Roman"/>
                <w:b/>
                <w:sz w:val="24"/>
                <w:szCs w:val="24"/>
              </w:rPr>
              <w:t>Тема урока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b/>
                <w:spacing w:val="-15"/>
                <w:sz w:val="24"/>
                <w:szCs w:val="24"/>
              </w:rPr>
            </w:pPr>
          </w:p>
          <w:p w:rsidR="0095286D" w:rsidRPr="00AF6D8A" w:rsidRDefault="0095286D" w:rsidP="00AF6D8A">
            <w:pPr>
              <w:autoSpaceDE w:val="0"/>
              <w:autoSpaceDN w:val="0"/>
              <w:adjustRightInd w:val="0"/>
              <w:jc w:val="both"/>
              <w:rPr>
                <w:rFonts w:ascii="Times New Roman" w:eastAsia="Times New Roman" w:hAnsi="Times New Roman" w:cs="Times New Roman"/>
                <w:b/>
                <w:spacing w:val="-15"/>
                <w:sz w:val="24"/>
                <w:szCs w:val="24"/>
              </w:rPr>
            </w:pPr>
            <w:r w:rsidRPr="00AF6D8A">
              <w:rPr>
                <w:rFonts w:ascii="Times New Roman" w:eastAsia="Times New Roman" w:hAnsi="Times New Roman" w:cs="Times New Roman"/>
                <w:b/>
                <w:spacing w:val="-15"/>
                <w:sz w:val="24"/>
                <w:szCs w:val="24"/>
              </w:rPr>
              <w:t>Кол-во</w:t>
            </w:r>
          </w:p>
          <w:p w:rsidR="0095286D" w:rsidRPr="00AF6D8A" w:rsidRDefault="0095286D" w:rsidP="00AF6D8A">
            <w:pPr>
              <w:jc w:val="both"/>
              <w:rPr>
                <w:rFonts w:ascii="Times New Roman" w:eastAsia="Times New Roman" w:hAnsi="Times New Roman" w:cs="Times New Roman"/>
                <w:b/>
                <w:sz w:val="24"/>
                <w:szCs w:val="24"/>
              </w:rPr>
            </w:pPr>
            <w:r w:rsidRPr="00AF6D8A">
              <w:rPr>
                <w:rFonts w:ascii="Times New Roman" w:eastAsia="Times New Roman" w:hAnsi="Times New Roman" w:cs="Times New Roman"/>
                <w:b/>
                <w:sz w:val="24"/>
                <w:szCs w:val="24"/>
              </w:rPr>
              <w:t>часов</w:t>
            </w:r>
          </w:p>
        </w:tc>
        <w:tc>
          <w:tcPr>
            <w:tcW w:w="1142" w:type="pct"/>
            <w:gridSpan w:val="3"/>
          </w:tcPr>
          <w:p w:rsidR="0095286D" w:rsidRPr="00AF6D8A" w:rsidRDefault="0095286D" w:rsidP="00AF6D8A">
            <w:pPr>
              <w:jc w:val="both"/>
              <w:rPr>
                <w:rFonts w:ascii="Times New Roman" w:eastAsia="Times New Roman" w:hAnsi="Times New Roman" w:cs="Times New Roman"/>
                <w:b/>
                <w:sz w:val="24"/>
                <w:szCs w:val="24"/>
              </w:rPr>
            </w:pPr>
          </w:p>
          <w:p w:rsidR="0095286D" w:rsidRPr="00AF6D8A" w:rsidRDefault="0095286D" w:rsidP="00AF6D8A">
            <w:pPr>
              <w:jc w:val="both"/>
              <w:rPr>
                <w:rFonts w:ascii="Times New Roman" w:eastAsia="Times New Roman" w:hAnsi="Times New Roman" w:cs="Times New Roman"/>
                <w:b/>
                <w:sz w:val="24"/>
                <w:szCs w:val="24"/>
              </w:rPr>
            </w:pPr>
            <w:r w:rsidRPr="00AF6D8A">
              <w:rPr>
                <w:rFonts w:ascii="Times New Roman" w:eastAsia="Times New Roman" w:hAnsi="Times New Roman" w:cs="Times New Roman"/>
                <w:b/>
                <w:sz w:val="24"/>
                <w:szCs w:val="24"/>
              </w:rPr>
              <w:t>Виды деятельности</w:t>
            </w:r>
          </w:p>
        </w:tc>
      </w:tr>
      <w:tr w:rsidR="0095286D" w:rsidRPr="00AF6D8A" w:rsidTr="00A02016">
        <w:trPr>
          <w:trHeight w:val="611"/>
        </w:trPr>
        <w:tc>
          <w:tcPr>
            <w:tcW w:w="375" w:type="pct"/>
          </w:tcPr>
          <w:p w:rsidR="0095286D" w:rsidRPr="00AF6D8A" w:rsidRDefault="001C2510"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Русский язык – один из развитых языков мира. Язык, речь, общение.</w:t>
            </w:r>
          </w:p>
        </w:tc>
        <w:tc>
          <w:tcPr>
            <w:tcW w:w="1075" w:type="pct"/>
            <w:gridSpan w:val="4"/>
          </w:tcPr>
          <w:p w:rsidR="0095286D" w:rsidRPr="00AF6D8A" w:rsidRDefault="001C2510"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Знание основных разделов языкознание, определение основных орфограмм, основные виды разбора</w:t>
            </w:r>
          </w:p>
        </w:tc>
      </w:tr>
      <w:tr w:rsidR="0095286D" w:rsidRPr="00AF6D8A" w:rsidTr="00A02016">
        <w:trPr>
          <w:trHeight w:val="611"/>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Морфемы</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в слове. Морфемный разбор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7E4417" w:rsidRPr="00AF6D8A" w:rsidRDefault="007E4417"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Уметь выделять суффиксы, объяснять особенности слов с эмоционально-оценочными суффиксами в художествен</w:t>
            </w:r>
            <w:r w:rsidRPr="00AF6D8A">
              <w:rPr>
                <w:rFonts w:ascii="Times New Roman" w:eastAsia="Times New Roman" w:hAnsi="Times New Roman" w:cs="Times New Roman"/>
                <w:spacing w:val="-10"/>
                <w:sz w:val="24"/>
                <w:szCs w:val="24"/>
              </w:rPr>
              <w:softHyphen/>
              <w:t>ных текстах</w:t>
            </w:r>
          </w:p>
          <w:p w:rsidR="007E4417" w:rsidRPr="00AF6D8A" w:rsidRDefault="007E4417"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приставка - это значимая часть слова, слу</w:t>
            </w:r>
            <w:r w:rsidRPr="00AF6D8A">
              <w:rPr>
                <w:rFonts w:ascii="Times New Roman" w:eastAsia="Times New Roman" w:hAnsi="Times New Roman" w:cs="Times New Roman"/>
                <w:spacing w:val="-10"/>
                <w:sz w:val="24"/>
                <w:szCs w:val="24"/>
              </w:rPr>
              <w:softHyphen/>
              <w:t>жащая для образования но</w:t>
            </w:r>
            <w:r w:rsidRPr="00AF6D8A">
              <w:rPr>
                <w:rFonts w:ascii="Times New Roman" w:eastAsia="Times New Roman" w:hAnsi="Times New Roman" w:cs="Times New Roman"/>
                <w:spacing w:val="-10"/>
                <w:sz w:val="24"/>
                <w:szCs w:val="24"/>
              </w:rPr>
              <w:softHyphen/>
              <w:t>вых слов. Уметь выделять приставки в словах, опреде</w:t>
            </w:r>
            <w:r w:rsidRPr="00AF6D8A">
              <w:rPr>
                <w:rFonts w:ascii="Times New Roman" w:eastAsia="Times New Roman" w:hAnsi="Times New Roman" w:cs="Times New Roman"/>
                <w:spacing w:val="-10"/>
                <w:sz w:val="24"/>
                <w:szCs w:val="24"/>
              </w:rPr>
              <w:softHyphen/>
              <w:t>лять их значения, отличать приставку от предлога, без</w:t>
            </w:r>
            <w:r w:rsidRPr="00AF6D8A">
              <w:rPr>
                <w:rFonts w:ascii="Times New Roman" w:eastAsia="Times New Roman" w:hAnsi="Times New Roman" w:cs="Times New Roman"/>
                <w:spacing w:val="-10"/>
                <w:sz w:val="24"/>
                <w:szCs w:val="24"/>
              </w:rPr>
              <w:softHyphen/>
              <w:t>ошибочно оформлять пись</w:t>
            </w:r>
            <w:r w:rsidRPr="00AF6D8A">
              <w:rPr>
                <w:rFonts w:ascii="Times New Roman" w:eastAsia="Times New Roman" w:hAnsi="Times New Roman" w:cs="Times New Roman"/>
                <w:spacing w:val="-10"/>
                <w:sz w:val="24"/>
                <w:szCs w:val="24"/>
              </w:rPr>
              <w:softHyphen/>
              <w:t>менную речь</w:t>
            </w:r>
          </w:p>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922"/>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Орфограммы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в приставках </w:t>
            </w:r>
            <w:r w:rsidRPr="00AF6D8A">
              <w:rPr>
                <w:rFonts w:ascii="Times New Roman" w:eastAsia="Times New Roman" w:hAnsi="Times New Roman" w:cs="Times New Roman"/>
                <w:sz w:val="24"/>
                <w:szCs w:val="24"/>
              </w:rPr>
              <w:br/>
              <w:t>и корнях</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611"/>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Части речи. Морфологический разбор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611"/>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Орфограммы </w:t>
            </w:r>
            <w:r w:rsidRPr="00AF6D8A">
              <w:rPr>
                <w:rFonts w:ascii="Times New Roman" w:eastAsia="Times New Roman" w:hAnsi="Times New Roman" w:cs="Times New Roman"/>
                <w:sz w:val="24"/>
                <w:szCs w:val="24"/>
              </w:rPr>
              <w:br/>
              <w:t>в окончаниях слов</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922"/>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lastRenderedPageBreak/>
              <w:t>6</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w:t>
            </w:r>
            <w:r w:rsidRPr="00AF6D8A">
              <w:rPr>
                <w:rFonts w:ascii="Times New Roman" w:eastAsia="Times New Roman" w:hAnsi="Times New Roman" w:cs="Times New Roman"/>
                <w:sz w:val="24"/>
                <w:szCs w:val="24"/>
              </w:rPr>
              <w:t xml:space="preserve"> на тему «Памятный день летних каникул»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(упр. 25)</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Умение составлять повествовательный текст</w:t>
            </w:r>
          </w:p>
        </w:tc>
      </w:tr>
      <w:tr w:rsidR="0095286D" w:rsidRPr="00AF6D8A" w:rsidTr="00A02016">
        <w:trPr>
          <w:trHeight w:val="298"/>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Словосочетание</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смысловых и грамматических связей в словосочетании, определение способов подчинительной связи</w:t>
            </w:r>
          </w:p>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простых, осложнённых и сложных предложений и знание их свойств</w:t>
            </w: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Простое предложение. Знаки препинания в конце и внутри простого предложения</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Сложное предложение. Знаки препинания</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в сложном предложении</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Синтаксический  разбор предложений</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1</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Прямая речь. Диалог</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2</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Стили речи. Официально-деловой стиль</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3</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с грамматическим заданием.</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Умение грамотно писать, составлять текст</w:t>
            </w: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4</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Работа над ошибками</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5</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w:t>
            </w:r>
            <w:proofErr w:type="gramStart"/>
            <w:r w:rsidRPr="00AF6D8A">
              <w:rPr>
                <w:rFonts w:ascii="Times New Roman" w:eastAsia="Times New Roman" w:hAnsi="Times New Roman" w:cs="Times New Roman"/>
                <w:sz w:val="24"/>
                <w:szCs w:val="24"/>
              </w:rPr>
              <w:t>изученного</w:t>
            </w:r>
            <w:proofErr w:type="gramEnd"/>
            <w:r w:rsidRPr="00AF6D8A">
              <w:rPr>
                <w:rFonts w:ascii="Times New Roman" w:eastAsia="Times New Roman" w:hAnsi="Times New Roman" w:cs="Times New Roman"/>
                <w:sz w:val="24"/>
                <w:szCs w:val="24"/>
              </w:rPr>
              <w:t xml:space="preserve"> по лексике в 6 классе</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4329AA" w:rsidRPr="00AF6D8A">
              <w:rPr>
                <w:rFonts w:ascii="Times New Roman" w:eastAsia="Calibri" w:hAnsi="Times New Roman" w:cs="Times New Roman"/>
                <w:sz w:val="24"/>
                <w:szCs w:val="24"/>
              </w:rPr>
              <w:t>6</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Собирание материалов к сочинению </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17</w:t>
            </w:r>
            <w:r w:rsidR="006246B6" w:rsidRPr="00AF6D8A">
              <w:rPr>
                <w:rFonts w:ascii="Times New Roman" w:eastAsia="Calibri" w:hAnsi="Times New Roman" w:cs="Times New Roman"/>
                <w:sz w:val="24"/>
                <w:szCs w:val="24"/>
              </w:rPr>
              <w:t>-18</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w:t>
            </w:r>
            <w:r w:rsidRPr="00AF6D8A">
              <w:rPr>
                <w:rFonts w:ascii="Times New Roman" w:eastAsia="Times New Roman" w:hAnsi="Times New Roman" w:cs="Times New Roman"/>
                <w:sz w:val="24"/>
                <w:szCs w:val="24"/>
              </w:rPr>
              <w:br/>
              <w:t xml:space="preserve">по картине </w:t>
            </w:r>
            <w:r w:rsidRPr="00AF6D8A">
              <w:rPr>
                <w:rFonts w:ascii="Times New Roman" w:eastAsia="Times New Roman" w:hAnsi="Times New Roman" w:cs="Times New Roman"/>
                <w:sz w:val="24"/>
                <w:szCs w:val="24"/>
              </w:rPr>
              <w:br/>
              <w:t>А. М. Герасимова «После дождя»</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9</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Общеупотребительные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и распределение лексики языка по основным группам, умение излагать текст, навыки работы с основными лексическими словарями</w:t>
            </w: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20</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Профессионализмы</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1</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Диалектизмы</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21</w:t>
            </w:r>
            <w:r w:rsidR="006246B6" w:rsidRPr="00AF6D8A">
              <w:rPr>
                <w:rFonts w:ascii="Times New Roman" w:eastAsia="Calibri" w:hAnsi="Times New Roman" w:cs="Times New Roman"/>
                <w:sz w:val="24"/>
                <w:szCs w:val="24"/>
              </w:rPr>
              <w:t>-22</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Сжатое изложение</w:t>
            </w:r>
            <w:r w:rsidRPr="00AF6D8A">
              <w:rPr>
                <w:rFonts w:ascii="Times New Roman" w:eastAsia="Times New Roman" w:hAnsi="Times New Roman" w:cs="Times New Roman"/>
                <w:sz w:val="24"/>
                <w:szCs w:val="24"/>
              </w:rPr>
              <w:t xml:space="preserve"> по тексту </w:t>
            </w:r>
            <w:r w:rsidRPr="00AF6D8A">
              <w:rPr>
                <w:rFonts w:ascii="Times New Roman" w:eastAsia="Times New Roman" w:hAnsi="Times New Roman" w:cs="Times New Roman"/>
                <w:sz w:val="24"/>
                <w:szCs w:val="24"/>
              </w:rPr>
              <w:br/>
              <w:t>М. Булатова и</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В. </w:t>
            </w:r>
            <w:proofErr w:type="spellStart"/>
            <w:r w:rsidRPr="00AF6D8A">
              <w:rPr>
                <w:rFonts w:ascii="Times New Roman" w:eastAsia="Times New Roman" w:hAnsi="Times New Roman" w:cs="Times New Roman"/>
                <w:sz w:val="24"/>
                <w:szCs w:val="24"/>
              </w:rPr>
              <w:t>Порудоминского</w:t>
            </w:r>
            <w:proofErr w:type="spellEnd"/>
            <w:r w:rsidRPr="00AF6D8A">
              <w:rPr>
                <w:rFonts w:ascii="Times New Roman" w:eastAsia="Times New Roman" w:hAnsi="Times New Roman" w:cs="Times New Roman"/>
                <w:sz w:val="24"/>
                <w:szCs w:val="24"/>
              </w:rPr>
              <w:t xml:space="preserve"> (упр. 119)</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3</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Исконно русские и заимствованные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4</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Устаревшие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95286D"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5</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Неологизмы</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6</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Словари</w:t>
            </w:r>
            <w:r w:rsidR="009061CA" w:rsidRPr="00AF6D8A">
              <w:rPr>
                <w:rFonts w:ascii="Times New Roman" w:eastAsia="Times New Roman" w:hAnsi="Times New Roman" w:cs="Times New Roman"/>
                <w:sz w:val="24"/>
                <w:szCs w:val="24"/>
              </w:rPr>
              <w:t>. Фразеологизмы</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7</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Повторение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и обобщение изученного в разделе «Лексика»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8</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Тест</w:t>
            </w:r>
            <w:r w:rsidRPr="00AF6D8A">
              <w:rPr>
                <w:rFonts w:ascii="Times New Roman" w:eastAsia="Times New Roman" w:hAnsi="Times New Roman" w:cs="Times New Roman"/>
                <w:sz w:val="24"/>
                <w:szCs w:val="24"/>
              </w:rPr>
              <w:t xml:space="preserve"> по теме «Лексика»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2</w:t>
            </w:r>
            <w:r w:rsidR="006246B6" w:rsidRPr="00AF6D8A">
              <w:rPr>
                <w:rFonts w:ascii="Times New Roman" w:eastAsia="Calibri" w:hAnsi="Times New Roman" w:cs="Times New Roman"/>
                <w:sz w:val="24"/>
                <w:szCs w:val="24"/>
              </w:rPr>
              <w:t>9</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по теме «Лексика»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30</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Работа над ошибками</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1-33</w:t>
            </w:r>
            <w:r w:rsidR="0095286D" w:rsidRPr="00AF6D8A">
              <w:rPr>
                <w:rFonts w:ascii="Times New Roman" w:eastAsia="Calibri" w:hAnsi="Times New Roman" w:cs="Times New Roman"/>
                <w:sz w:val="24"/>
                <w:szCs w:val="24"/>
              </w:rPr>
              <w:t>.</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Словообразование и орфография. Повторение </w:t>
            </w:r>
            <w:proofErr w:type="gramStart"/>
            <w:r w:rsidRPr="00AF6D8A">
              <w:rPr>
                <w:rFonts w:ascii="Times New Roman" w:eastAsia="Times New Roman" w:hAnsi="Times New Roman" w:cs="Times New Roman"/>
                <w:sz w:val="24"/>
                <w:szCs w:val="24"/>
              </w:rPr>
              <w:t>изученного</w:t>
            </w:r>
            <w:proofErr w:type="gramEnd"/>
            <w:r w:rsidRPr="00AF6D8A">
              <w:rPr>
                <w:rFonts w:ascii="Times New Roman" w:eastAsia="Times New Roman" w:hAnsi="Times New Roman" w:cs="Times New Roman"/>
                <w:sz w:val="24"/>
                <w:szCs w:val="24"/>
              </w:rPr>
              <w:t xml:space="preserve"> в 5 классе</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3</w:t>
            </w:r>
          </w:p>
        </w:tc>
        <w:tc>
          <w:tcPr>
            <w:tcW w:w="1142" w:type="pct"/>
            <w:gridSpan w:val="3"/>
            <w:vMerge w:val="restart"/>
          </w:tcPr>
          <w:p w:rsidR="009B7852" w:rsidRPr="00AF6D8A" w:rsidRDefault="009B7852" w:rsidP="00AF6D8A">
            <w:pPr>
              <w:autoSpaceDE w:val="0"/>
              <w:autoSpaceDN w:val="0"/>
              <w:adjustRightInd w:val="0"/>
              <w:ind w:left="5" w:hanging="5"/>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основные морфемы слова, уметь выделять мор</w:t>
            </w:r>
            <w:r w:rsidRPr="00AF6D8A">
              <w:rPr>
                <w:rFonts w:ascii="Times New Roman" w:eastAsia="Times New Roman" w:hAnsi="Times New Roman" w:cs="Times New Roman"/>
                <w:spacing w:val="-10"/>
                <w:sz w:val="24"/>
                <w:szCs w:val="24"/>
              </w:rPr>
              <w:softHyphen/>
              <w:t xml:space="preserve">фемы на основе смыслового </w:t>
            </w:r>
            <w:r w:rsidRPr="00AF6D8A">
              <w:rPr>
                <w:rFonts w:ascii="Times New Roman" w:eastAsia="Times New Roman" w:hAnsi="Times New Roman" w:cs="Times New Roman"/>
                <w:spacing w:val="-10"/>
                <w:sz w:val="24"/>
                <w:szCs w:val="24"/>
              </w:rPr>
              <w:lastRenderedPageBreak/>
              <w:t>анализа слова</w:t>
            </w:r>
            <w:r w:rsidR="007E4417" w:rsidRPr="00AF6D8A">
              <w:rPr>
                <w:rFonts w:ascii="Times New Roman" w:eastAsia="Times New Roman" w:hAnsi="Times New Roman" w:cs="Times New Roman"/>
                <w:spacing w:val="-10"/>
                <w:sz w:val="24"/>
                <w:szCs w:val="24"/>
              </w:rPr>
              <w:t xml:space="preserve">. Уметь отличать корни с чередованием гласных от корней с безударной гласной. </w:t>
            </w:r>
          </w:p>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4</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Описание помещения</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5-36</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Основные способы образования слов в </w:t>
            </w:r>
            <w:r w:rsidRPr="00AF6D8A">
              <w:rPr>
                <w:rFonts w:ascii="Times New Roman" w:eastAsia="Times New Roman" w:hAnsi="Times New Roman" w:cs="Times New Roman"/>
                <w:sz w:val="24"/>
                <w:szCs w:val="24"/>
              </w:rPr>
              <w:lastRenderedPageBreak/>
              <w:t>русском языке</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lastRenderedPageBreak/>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lastRenderedPageBreak/>
              <w:t>3</w:t>
            </w:r>
            <w:r w:rsidR="006246B6" w:rsidRPr="00AF6D8A">
              <w:rPr>
                <w:rFonts w:ascii="Times New Roman" w:eastAsia="Calibri" w:hAnsi="Times New Roman" w:cs="Times New Roman"/>
                <w:sz w:val="24"/>
                <w:szCs w:val="24"/>
              </w:rPr>
              <w:t>7</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Этимология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8</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Систематизация материалов к сочинению. Сложный план</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9</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Буквы </w:t>
            </w:r>
            <w:r w:rsidRPr="00AF6D8A">
              <w:rPr>
                <w:rFonts w:ascii="Times New Roman" w:eastAsia="Times New Roman" w:hAnsi="Times New Roman" w:cs="Times New Roman"/>
                <w:i/>
                <w:iCs/>
                <w:sz w:val="24"/>
                <w:szCs w:val="24"/>
              </w:rPr>
              <w:t xml:space="preserve">о </w:t>
            </w:r>
            <w:r w:rsidRPr="00AF6D8A">
              <w:rPr>
                <w:rFonts w:ascii="Times New Roman" w:eastAsia="Times New Roman" w:hAnsi="Times New Roman" w:cs="Times New Roman"/>
                <w:sz w:val="24"/>
                <w:szCs w:val="24"/>
              </w:rPr>
              <w:t xml:space="preserve">и </w:t>
            </w:r>
            <w:r w:rsidRPr="00AF6D8A">
              <w:rPr>
                <w:rFonts w:ascii="Times New Roman" w:eastAsia="Times New Roman" w:hAnsi="Times New Roman" w:cs="Times New Roman"/>
                <w:i/>
                <w:iCs/>
                <w:sz w:val="24"/>
                <w:szCs w:val="24"/>
              </w:rPr>
              <w:t xml:space="preserve">а </w:t>
            </w:r>
            <w:r w:rsidRPr="00AF6D8A">
              <w:rPr>
                <w:rFonts w:ascii="Times New Roman" w:eastAsia="Times New Roman" w:hAnsi="Times New Roman" w:cs="Times New Roman"/>
                <w:sz w:val="24"/>
                <w:szCs w:val="24"/>
              </w:rPr>
              <w:t xml:space="preserve">в корне </w:t>
            </w:r>
            <w:proofErr w:type="gramStart"/>
            <w:r w:rsidRPr="00AF6D8A">
              <w:rPr>
                <w:rFonts w:ascii="Times New Roman" w:eastAsia="Times New Roman" w:hAnsi="Times New Roman" w:cs="Times New Roman"/>
                <w:sz w:val="24"/>
                <w:szCs w:val="24"/>
              </w:rPr>
              <w:t>-</w:t>
            </w:r>
            <w:r w:rsidRPr="00AF6D8A">
              <w:rPr>
                <w:rFonts w:ascii="Times New Roman" w:eastAsia="Times New Roman" w:hAnsi="Times New Roman" w:cs="Times New Roman"/>
                <w:i/>
                <w:iCs/>
                <w:sz w:val="24"/>
                <w:szCs w:val="24"/>
              </w:rPr>
              <w:t>к</w:t>
            </w:r>
            <w:proofErr w:type="gramEnd"/>
            <w:r w:rsidRPr="00AF6D8A">
              <w:rPr>
                <w:rFonts w:ascii="Times New Roman" w:eastAsia="Times New Roman" w:hAnsi="Times New Roman" w:cs="Times New Roman"/>
                <w:i/>
                <w:iCs/>
                <w:sz w:val="24"/>
                <w:szCs w:val="24"/>
              </w:rPr>
              <w:t>ос</w:t>
            </w:r>
            <w:r w:rsidRPr="00AF6D8A">
              <w:rPr>
                <w:rFonts w:ascii="Times New Roman" w:eastAsia="Times New Roman" w:hAnsi="Times New Roman" w:cs="Times New Roman"/>
                <w:sz w:val="24"/>
                <w:szCs w:val="24"/>
              </w:rPr>
              <w:t xml:space="preserve">- –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w:t>
            </w:r>
            <w:proofErr w:type="spellStart"/>
            <w:r w:rsidRPr="00AF6D8A">
              <w:rPr>
                <w:rFonts w:ascii="Times New Roman" w:eastAsia="Times New Roman" w:hAnsi="Times New Roman" w:cs="Times New Roman"/>
                <w:i/>
                <w:iCs/>
                <w:sz w:val="24"/>
                <w:szCs w:val="24"/>
              </w:rPr>
              <w:t>кас</w:t>
            </w:r>
            <w:proofErr w:type="spellEnd"/>
            <w:r w:rsidRPr="00AF6D8A">
              <w:rPr>
                <w:rFonts w:ascii="Times New Roman" w:eastAsia="Times New Roman" w:hAnsi="Times New Roman" w:cs="Times New Roman"/>
                <w:sz w:val="24"/>
                <w:szCs w:val="24"/>
              </w:rPr>
              <w:t>-</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40</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Буквы </w:t>
            </w:r>
            <w:r w:rsidRPr="00AF6D8A">
              <w:rPr>
                <w:rFonts w:ascii="Times New Roman" w:eastAsia="Times New Roman" w:hAnsi="Times New Roman" w:cs="Times New Roman"/>
                <w:i/>
                <w:iCs/>
                <w:sz w:val="24"/>
                <w:szCs w:val="24"/>
              </w:rPr>
              <w:t xml:space="preserve">о </w:t>
            </w:r>
            <w:r w:rsidRPr="00AF6D8A">
              <w:rPr>
                <w:rFonts w:ascii="Times New Roman" w:eastAsia="Times New Roman" w:hAnsi="Times New Roman" w:cs="Times New Roman"/>
                <w:sz w:val="24"/>
                <w:szCs w:val="24"/>
              </w:rPr>
              <w:t xml:space="preserve">и </w:t>
            </w:r>
            <w:r w:rsidRPr="00AF6D8A">
              <w:rPr>
                <w:rFonts w:ascii="Times New Roman" w:eastAsia="Times New Roman" w:hAnsi="Times New Roman" w:cs="Times New Roman"/>
                <w:i/>
                <w:iCs/>
                <w:sz w:val="24"/>
                <w:szCs w:val="24"/>
              </w:rPr>
              <w:t xml:space="preserve">а </w:t>
            </w:r>
            <w:r w:rsidRPr="00AF6D8A">
              <w:rPr>
                <w:rFonts w:ascii="Times New Roman" w:eastAsia="Times New Roman" w:hAnsi="Times New Roman" w:cs="Times New Roman"/>
                <w:sz w:val="24"/>
                <w:szCs w:val="24"/>
              </w:rPr>
              <w:t xml:space="preserve">в корне </w:t>
            </w:r>
            <w:proofErr w:type="gramStart"/>
            <w:r w:rsidRPr="00AF6D8A">
              <w:rPr>
                <w:rFonts w:ascii="Times New Roman" w:eastAsia="Times New Roman" w:hAnsi="Times New Roman" w:cs="Times New Roman"/>
                <w:sz w:val="24"/>
                <w:szCs w:val="24"/>
              </w:rPr>
              <w:t>-</w:t>
            </w:r>
            <w:r w:rsidRPr="00AF6D8A">
              <w:rPr>
                <w:rFonts w:ascii="Times New Roman" w:eastAsia="Times New Roman" w:hAnsi="Times New Roman" w:cs="Times New Roman"/>
                <w:i/>
                <w:iCs/>
                <w:sz w:val="24"/>
                <w:szCs w:val="24"/>
              </w:rPr>
              <w:t>г</w:t>
            </w:r>
            <w:proofErr w:type="gramEnd"/>
            <w:r w:rsidRPr="00AF6D8A">
              <w:rPr>
                <w:rFonts w:ascii="Times New Roman" w:eastAsia="Times New Roman" w:hAnsi="Times New Roman" w:cs="Times New Roman"/>
                <w:i/>
                <w:iCs/>
                <w:sz w:val="24"/>
                <w:szCs w:val="24"/>
              </w:rPr>
              <w:t>ор</w:t>
            </w:r>
            <w:r w:rsidRPr="00AF6D8A">
              <w:rPr>
                <w:rFonts w:ascii="Times New Roman" w:eastAsia="Times New Roman" w:hAnsi="Times New Roman" w:cs="Times New Roman"/>
                <w:sz w:val="24"/>
                <w:szCs w:val="24"/>
              </w:rPr>
              <w:t xml:space="preserve">- –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w:t>
            </w:r>
            <w:proofErr w:type="spellStart"/>
            <w:r w:rsidRPr="00AF6D8A">
              <w:rPr>
                <w:rFonts w:ascii="Times New Roman" w:eastAsia="Times New Roman" w:hAnsi="Times New Roman" w:cs="Times New Roman"/>
                <w:i/>
                <w:iCs/>
                <w:sz w:val="24"/>
                <w:szCs w:val="24"/>
              </w:rPr>
              <w:t>гар</w:t>
            </w:r>
            <w:proofErr w:type="spellEnd"/>
            <w:r w:rsidRPr="00AF6D8A">
              <w:rPr>
                <w:rFonts w:ascii="Times New Roman" w:eastAsia="Times New Roman" w:hAnsi="Times New Roman" w:cs="Times New Roman"/>
                <w:sz w:val="24"/>
                <w:szCs w:val="24"/>
              </w:rPr>
              <w:t>-</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41</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sz w:val="24"/>
                <w:szCs w:val="24"/>
              </w:rPr>
              <w:t xml:space="preserve">Буквы </w:t>
            </w:r>
            <w:r w:rsidRPr="00AF6D8A">
              <w:rPr>
                <w:rFonts w:ascii="Times New Roman" w:eastAsia="Times New Roman" w:hAnsi="Times New Roman" w:cs="Times New Roman"/>
                <w:i/>
                <w:iCs/>
                <w:sz w:val="24"/>
                <w:szCs w:val="24"/>
              </w:rPr>
              <w:t xml:space="preserve">ы </w:t>
            </w:r>
            <w:r w:rsidRPr="00AF6D8A">
              <w:rPr>
                <w:rFonts w:ascii="Times New Roman" w:eastAsia="Times New Roman" w:hAnsi="Times New Roman" w:cs="Times New Roman"/>
                <w:sz w:val="24"/>
                <w:szCs w:val="24"/>
              </w:rPr>
              <w:t xml:space="preserve">и </w:t>
            </w:r>
            <w:proofErr w:type="spellStart"/>
            <w:r w:rsidRPr="00AF6D8A">
              <w:rPr>
                <w:rFonts w:ascii="Times New Roman" w:eastAsia="Times New Roman" w:hAnsi="Times New Roman" w:cs="Times New Roman"/>
                <w:i/>
                <w:iCs/>
                <w:sz w:val="24"/>
                <w:szCs w:val="24"/>
              </w:rPr>
              <w:t>и</w:t>
            </w:r>
            <w:r w:rsidRPr="00AF6D8A">
              <w:rPr>
                <w:rFonts w:ascii="Times New Roman" w:eastAsia="Times New Roman" w:hAnsi="Times New Roman" w:cs="Times New Roman"/>
                <w:spacing w:val="-15"/>
                <w:sz w:val="24"/>
                <w:szCs w:val="24"/>
              </w:rPr>
              <w:t>после</w:t>
            </w:r>
            <w:proofErr w:type="spellEnd"/>
            <w:r w:rsidRPr="00AF6D8A">
              <w:rPr>
                <w:rFonts w:ascii="Times New Roman" w:eastAsia="Times New Roman" w:hAnsi="Times New Roman" w:cs="Times New Roman"/>
                <w:spacing w:val="-15"/>
                <w:sz w:val="24"/>
                <w:szCs w:val="24"/>
              </w:rPr>
              <w:t xml:space="preserve"> приставок</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42-43</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Гласные в приставках </w:t>
            </w:r>
            <w:r w:rsidRPr="00AF6D8A">
              <w:rPr>
                <w:rFonts w:ascii="Times New Roman" w:eastAsia="Times New Roman" w:hAnsi="Times New Roman" w:cs="Times New Roman"/>
                <w:i/>
                <w:iCs/>
                <w:sz w:val="24"/>
                <w:szCs w:val="24"/>
              </w:rPr>
              <w:t>пре-</w:t>
            </w:r>
          </w:p>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и </w:t>
            </w:r>
            <w:r w:rsidRPr="00AF6D8A">
              <w:rPr>
                <w:rFonts w:ascii="Times New Roman" w:eastAsia="Times New Roman" w:hAnsi="Times New Roman" w:cs="Times New Roman"/>
                <w:i/>
                <w:iCs/>
                <w:sz w:val="24"/>
                <w:szCs w:val="24"/>
              </w:rPr>
              <w:t>при-</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44</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Трудные случаи написания приставок </w:t>
            </w:r>
            <w:r w:rsidRPr="00AF6D8A">
              <w:rPr>
                <w:rFonts w:ascii="Times New Roman" w:eastAsia="Times New Roman" w:hAnsi="Times New Roman" w:cs="Times New Roman"/>
                <w:i/>
                <w:iCs/>
                <w:sz w:val="24"/>
                <w:szCs w:val="24"/>
              </w:rPr>
              <w:t>пре-</w:t>
            </w:r>
            <w:r w:rsidRPr="00AF6D8A">
              <w:rPr>
                <w:rFonts w:ascii="Times New Roman" w:eastAsia="Times New Roman" w:hAnsi="Times New Roman" w:cs="Times New Roman"/>
                <w:sz w:val="24"/>
                <w:szCs w:val="24"/>
              </w:rPr>
              <w:t xml:space="preserve"> и </w:t>
            </w:r>
            <w:proofErr w:type="gramStart"/>
            <w:r w:rsidRPr="00AF6D8A">
              <w:rPr>
                <w:rFonts w:ascii="Times New Roman" w:eastAsia="Times New Roman" w:hAnsi="Times New Roman" w:cs="Times New Roman"/>
                <w:i/>
                <w:iCs/>
                <w:sz w:val="24"/>
                <w:szCs w:val="24"/>
              </w:rPr>
              <w:t>при</w:t>
            </w:r>
            <w:proofErr w:type="gramEnd"/>
            <w:r w:rsidRPr="00AF6D8A">
              <w:rPr>
                <w:rFonts w:ascii="Times New Roman" w:eastAsia="Times New Roman" w:hAnsi="Times New Roman" w:cs="Times New Roman"/>
                <w:sz w:val="24"/>
                <w:szCs w:val="24"/>
              </w:rPr>
              <w:t>-</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r w:rsidR="006246B6" w:rsidRPr="00AF6D8A">
              <w:rPr>
                <w:rFonts w:ascii="Times New Roman" w:eastAsia="Calibri" w:hAnsi="Times New Roman" w:cs="Times New Roman"/>
                <w:sz w:val="24"/>
                <w:szCs w:val="24"/>
              </w:rPr>
              <w:t>5</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sz w:val="24"/>
                <w:szCs w:val="24"/>
              </w:rPr>
              <w:t>Соединительные</w:t>
            </w:r>
            <w:r w:rsidRPr="00AF6D8A">
              <w:rPr>
                <w:rFonts w:ascii="Times New Roman" w:eastAsia="Times New Roman" w:hAnsi="Times New Roman" w:cs="Times New Roman"/>
                <w:i/>
                <w:iCs/>
                <w:sz w:val="24"/>
                <w:szCs w:val="24"/>
              </w:rPr>
              <w:t>о</w:t>
            </w:r>
            <w:proofErr w:type="spellEnd"/>
            <w:r w:rsidRPr="00AF6D8A">
              <w:rPr>
                <w:rFonts w:ascii="Times New Roman" w:eastAsia="Times New Roman" w:hAnsi="Times New Roman" w:cs="Times New Roman"/>
                <w:sz w:val="24"/>
                <w:szCs w:val="24"/>
              </w:rPr>
              <w:t xml:space="preserve"> и </w:t>
            </w:r>
            <w:r w:rsidRPr="00AF6D8A">
              <w:rPr>
                <w:rFonts w:ascii="Times New Roman" w:eastAsia="Times New Roman" w:hAnsi="Times New Roman" w:cs="Times New Roman"/>
                <w:i/>
                <w:iCs/>
                <w:sz w:val="24"/>
                <w:szCs w:val="24"/>
              </w:rPr>
              <w:t xml:space="preserve">е </w:t>
            </w:r>
            <w:r w:rsidRPr="00AF6D8A">
              <w:rPr>
                <w:rFonts w:ascii="Times New Roman" w:eastAsia="Times New Roman" w:hAnsi="Times New Roman" w:cs="Times New Roman"/>
                <w:sz w:val="24"/>
                <w:szCs w:val="24"/>
              </w:rPr>
              <w:t>в сложных словах</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r w:rsidR="006246B6" w:rsidRPr="00AF6D8A">
              <w:rPr>
                <w:rFonts w:ascii="Times New Roman" w:eastAsia="Calibri" w:hAnsi="Times New Roman" w:cs="Times New Roman"/>
                <w:sz w:val="24"/>
                <w:szCs w:val="24"/>
              </w:rPr>
              <w:t>6</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Сложносокращённые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r w:rsidR="006246B6" w:rsidRPr="00AF6D8A">
              <w:rPr>
                <w:rFonts w:ascii="Times New Roman" w:eastAsia="Calibri" w:hAnsi="Times New Roman" w:cs="Times New Roman"/>
                <w:sz w:val="24"/>
                <w:szCs w:val="24"/>
              </w:rPr>
              <w:t>7</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Морфемный</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и словообразовательный разбор слова</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r w:rsidR="006246B6" w:rsidRPr="00AF6D8A">
              <w:rPr>
                <w:rFonts w:ascii="Times New Roman" w:eastAsia="Calibri" w:hAnsi="Times New Roman" w:cs="Times New Roman"/>
                <w:sz w:val="24"/>
                <w:szCs w:val="24"/>
              </w:rPr>
              <w:t>8</w:t>
            </w:r>
          </w:p>
        </w:tc>
        <w:tc>
          <w:tcPr>
            <w:tcW w:w="240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b/>
                <w:i/>
                <w:sz w:val="24"/>
                <w:szCs w:val="24"/>
              </w:rPr>
            </w:pPr>
            <w:r w:rsidRPr="00AF6D8A">
              <w:rPr>
                <w:rFonts w:ascii="Times New Roman" w:eastAsia="Times New Roman" w:hAnsi="Times New Roman" w:cs="Times New Roman"/>
                <w:b/>
                <w:i/>
                <w:spacing w:val="15"/>
                <w:sz w:val="24"/>
                <w:szCs w:val="24"/>
              </w:rPr>
              <w:t>Контроль</w:t>
            </w:r>
            <w:r w:rsidRPr="00AF6D8A">
              <w:rPr>
                <w:rFonts w:ascii="Times New Roman" w:eastAsia="Times New Roman" w:hAnsi="Times New Roman" w:cs="Times New Roman"/>
                <w:b/>
                <w:i/>
                <w:sz w:val="24"/>
                <w:szCs w:val="24"/>
              </w:rPr>
              <w:t xml:space="preserve">ный диктант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 грамматическим заданием</w:t>
            </w:r>
          </w:p>
        </w:tc>
        <w:tc>
          <w:tcPr>
            <w:tcW w:w="107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061CA" w:rsidRPr="00AF6D8A" w:rsidTr="00A02016">
        <w:trPr>
          <w:trHeight w:val="27"/>
        </w:trPr>
        <w:tc>
          <w:tcPr>
            <w:tcW w:w="375" w:type="pct"/>
            <w:vMerge w:val="restart"/>
          </w:tcPr>
          <w:p w:rsidR="009061CA"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4</w:t>
            </w:r>
            <w:r w:rsidR="006246B6" w:rsidRPr="00AF6D8A">
              <w:rPr>
                <w:rFonts w:ascii="Times New Roman" w:eastAsia="Calibri" w:hAnsi="Times New Roman" w:cs="Times New Roman"/>
                <w:sz w:val="24"/>
                <w:szCs w:val="24"/>
              </w:rPr>
              <w:t>9-50</w:t>
            </w:r>
          </w:p>
        </w:tc>
        <w:tc>
          <w:tcPr>
            <w:tcW w:w="2408" w:type="pct"/>
            <w:gridSpan w:val="3"/>
            <w:vMerge w:val="restart"/>
          </w:tcPr>
          <w:p w:rsidR="009061CA" w:rsidRPr="00AF6D8A" w:rsidRDefault="009061CA" w:rsidP="00AF6D8A">
            <w:pPr>
              <w:autoSpaceDE w:val="0"/>
              <w:autoSpaceDN w:val="0"/>
              <w:adjustRightInd w:val="0"/>
              <w:jc w:val="both"/>
              <w:rPr>
                <w:rFonts w:ascii="Times New Roman" w:eastAsia="Times New Roman" w:hAnsi="Times New Roman" w:cs="Times New Roman"/>
                <w:b/>
                <w:i/>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w:t>
            </w:r>
          </w:p>
          <w:p w:rsidR="009061CA" w:rsidRPr="00AF6D8A" w:rsidRDefault="009061CA" w:rsidP="00AF6D8A">
            <w:pPr>
              <w:autoSpaceDE w:val="0"/>
              <w:autoSpaceDN w:val="0"/>
              <w:adjustRightInd w:val="0"/>
              <w:jc w:val="both"/>
              <w:rPr>
                <w:rFonts w:ascii="Times New Roman" w:eastAsia="Times New Roman" w:hAnsi="Times New Roman" w:cs="Times New Roman"/>
                <w:b/>
                <w:i/>
                <w:sz w:val="24"/>
                <w:szCs w:val="24"/>
              </w:rPr>
            </w:pPr>
            <w:r w:rsidRPr="00AF6D8A">
              <w:rPr>
                <w:rFonts w:ascii="Times New Roman" w:eastAsia="Times New Roman" w:hAnsi="Times New Roman" w:cs="Times New Roman"/>
                <w:b/>
                <w:i/>
                <w:sz w:val="24"/>
                <w:szCs w:val="24"/>
              </w:rPr>
              <w:t>по картине</w:t>
            </w:r>
          </w:p>
          <w:p w:rsidR="009061CA" w:rsidRPr="00AF6D8A" w:rsidRDefault="009061C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Т. Н. Яблонской «Утро»</w:t>
            </w:r>
          </w:p>
        </w:tc>
        <w:tc>
          <w:tcPr>
            <w:tcW w:w="1075" w:type="pct"/>
            <w:gridSpan w:val="4"/>
          </w:tcPr>
          <w:p w:rsidR="009061CA" w:rsidRPr="00AF6D8A" w:rsidRDefault="009061C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061CA" w:rsidRPr="00AF6D8A" w:rsidRDefault="009061CA" w:rsidP="00AF6D8A">
            <w:pPr>
              <w:jc w:val="both"/>
              <w:rPr>
                <w:rFonts w:ascii="Times New Roman" w:eastAsia="Times New Roman" w:hAnsi="Times New Roman" w:cs="Times New Roman"/>
                <w:sz w:val="24"/>
                <w:szCs w:val="24"/>
              </w:rPr>
            </w:pPr>
          </w:p>
        </w:tc>
      </w:tr>
      <w:tr w:rsidR="009061CA" w:rsidRPr="00AF6D8A" w:rsidTr="00A02016">
        <w:trPr>
          <w:trHeight w:val="222"/>
        </w:trPr>
        <w:tc>
          <w:tcPr>
            <w:tcW w:w="375" w:type="pct"/>
            <w:vMerge/>
          </w:tcPr>
          <w:p w:rsidR="009061CA" w:rsidRPr="00AF6D8A" w:rsidRDefault="009061CA" w:rsidP="00AF6D8A">
            <w:pPr>
              <w:autoSpaceDE w:val="0"/>
              <w:autoSpaceDN w:val="0"/>
              <w:adjustRightInd w:val="0"/>
              <w:contextualSpacing/>
              <w:jc w:val="both"/>
              <w:rPr>
                <w:rFonts w:ascii="Times New Roman" w:eastAsia="Calibri" w:hAnsi="Times New Roman" w:cs="Times New Roman"/>
                <w:sz w:val="24"/>
                <w:szCs w:val="24"/>
              </w:rPr>
            </w:pPr>
          </w:p>
        </w:tc>
        <w:tc>
          <w:tcPr>
            <w:tcW w:w="2408" w:type="pct"/>
            <w:gridSpan w:val="3"/>
            <w:vMerge/>
          </w:tcPr>
          <w:p w:rsidR="009061CA" w:rsidRPr="00AF6D8A" w:rsidRDefault="009061CA" w:rsidP="00AF6D8A">
            <w:pPr>
              <w:autoSpaceDE w:val="0"/>
              <w:autoSpaceDN w:val="0"/>
              <w:adjustRightInd w:val="0"/>
              <w:jc w:val="both"/>
              <w:rPr>
                <w:rFonts w:ascii="Times New Roman" w:eastAsia="Times New Roman" w:hAnsi="Times New Roman" w:cs="Times New Roman"/>
                <w:b/>
                <w:i/>
                <w:sz w:val="24"/>
                <w:szCs w:val="24"/>
              </w:rPr>
            </w:pPr>
          </w:p>
        </w:tc>
        <w:tc>
          <w:tcPr>
            <w:tcW w:w="1075" w:type="pct"/>
            <w:gridSpan w:val="4"/>
          </w:tcPr>
          <w:p w:rsidR="009061CA" w:rsidRPr="00AF6D8A" w:rsidRDefault="009061CA" w:rsidP="00AF6D8A">
            <w:pPr>
              <w:autoSpaceDE w:val="0"/>
              <w:autoSpaceDN w:val="0"/>
              <w:adjustRightInd w:val="0"/>
              <w:jc w:val="both"/>
              <w:rPr>
                <w:rFonts w:ascii="Times New Roman" w:eastAsia="Times New Roman" w:hAnsi="Times New Roman" w:cs="Times New Roman"/>
                <w:sz w:val="24"/>
                <w:szCs w:val="24"/>
              </w:rPr>
            </w:pPr>
          </w:p>
        </w:tc>
        <w:tc>
          <w:tcPr>
            <w:tcW w:w="1142" w:type="pct"/>
            <w:gridSpan w:val="3"/>
          </w:tcPr>
          <w:p w:rsidR="009061CA" w:rsidRPr="00AF6D8A" w:rsidRDefault="009061CA" w:rsidP="00AF6D8A">
            <w:pPr>
              <w:jc w:val="both"/>
              <w:rPr>
                <w:rFonts w:ascii="Times New Roman" w:eastAsia="Times New Roman" w:hAnsi="Times New Roman" w:cs="Times New Roman"/>
                <w:sz w:val="24"/>
                <w:szCs w:val="24"/>
              </w:rPr>
            </w:pPr>
          </w:p>
        </w:tc>
      </w:tr>
      <w:tr w:rsidR="009061CA" w:rsidRPr="00AF6D8A" w:rsidTr="00A02016">
        <w:trPr>
          <w:trHeight w:val="748"/>
        </w:trPr>
        <w:tc>
          <w:tcPr>
            <w:tcW w:w="375" w:type="pct"/>
            <w:vMerge/>
          </w:tcPr>
          <w:p w:rsidR="009061CA" w:rsidRPr="00AF6D8A" w:rsidRDefault="009061CA" w:rsidP="00AF6D8A">
            <w:pPr>
              <w:autoSpaceDE w:val="0"/>
              <w:autoSpaceDN w:val="0"/>
              <w:adjustRightInd w:val="0"/>
              <w:contextualSpacing/>
              <w:jc w:val="both"/>
              <w:rPr>
                <w:rFonts w:ascii="Times New Roman" w:eastAsia="Calibri" w:hAnsi="Times New Roman" w:cs="Times New Roman"/>
                <w:sz w:val="24"/>
                <w:szCs w:val="24"/>
              </w:rPr>
            </w:pPr>
          </w:p>
        </w:tc>
        <w:tc>
          <w:tcPr>
            <w:tcW w:w="2408" w:type="pct"/>
            <w:gridSpan w:val="3"/>
            <w:vMerge/>
          </w:tcPr>
          <w:p w:rsidR="009061CA" w:rsidRPr="00AF6D8A" w:rsidRDefault="009061CA" w:rsidP="00AF6D8A">
            <w:pPr>
              <w:autoSpaceDE w:val="0"/>
              <w:autoSpaceDN w:val="0"/>
              <w:adjustRightInd w:val="0"/>
              <w:jc w:val="both"/>
              <w:rPr>
                <w:rFonts w:ascii="Times New Roman" w:eastAsia="Times New Roman" w:hAnsi="Times New Roman" w:cs="Times New Roman"/>
                <w:b/>
                <w:i/>
                <w:sz w:val="24"/>
                <w:szCs w:val="24"/>
              </w:rPr>
            </w:pPr>
          </w:p>
        </w:tc>
        <w:tc>
          <w:tcPr>
            <w:tcW w:w="1075" w:type="pct"/>
            <w:gridSpan w:val="4"/>
          </w:tcPr>
          <w:p w:rsidR="009061CA" w:rsidRPr="00AF6D8A" w:rsidRDefault="009061CA" w:rsidP="00AF6D8A">
            <w:pPr>
              <w:autoSpaceDE w:val="0"/>
              <w:autoSpaceDN w:val="0"/>
              <w:adjustRightInd w:val="0"/>
              <w:jc w:val="both"/>
              <w:rPr>
                <w:rFonts w:ascii="Times New Roman" w:eastAsia="Times New Roman" w:hAnsi="Times New Roman" w:cs="Times New Roman"/>
                <w:sz w:val="24"/>
                <w:szCs w:val="24"/>
              </w:rPr>
            </w:pPr>
          </w:p>
        </w:tc>
        <w:tc>
          <w:tcPr>
            <w:tcW w:w="1142" w:type="pct"/>
            <w:gridSpan w:val="3"/>
          </w:tcPr>
          <w:p w:rsidR="009061CA" w:rsidRPr="00AF6D8A" w:rsidRDefault="009061CA" w:rsidP="00AF6D8A">
            <w:pPr>
              <w:jc w:val="both"/>
              <w:rPr>
                <w:rFonts w:ascii="Times New Roman" w:eastAsia="Times New Roman" w:hAnsi="Times New Roman" w:cs="Times New Roman"/>
                <w:sz w:val="24"/>
                <w:szCs w:val="24"/>
              </w:rPr>
            </w:pPr>
          </w:p>
        </w:tc>
      </w:tr>
      <w:tr w:rsidR="0095286D" w:rsidRPr="00AF6D8A" w:rsidTr="00A02016">
        <w:trPr>
          <w:gridAfter w:val="1"/>
          <w:wAfter w:w="4" w:type="pct"/>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51</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Работа над ошибками</w:t>
            </w:r>
          </w:p>
        </w:tc>
        <w:tc>
          <w:tcPr>
            <w:tcW w:w="1079"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38" w:type="pct"/>
            <w:gridSpan w:val="2"/>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состава слова, умение выделять орфограммы в основных морфемах, навыки работы с текстом</w:t>
            </w:r>
          </w:p>
        </w:tc>
      </w:tr>
      <w:tr w:rsidR="0095286D" w:rsidRPr="00AF6D8A" w:rsidTr="00A02016">
        <w:trPr>
          <w:gridAfter w:val="1"/>
          <w:wAfter w:w="4" w:type="pct"/>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52</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b/>
                <w:i/>
                <w:iCs/>
                <w:sz w:val="24"/>
                <w:szCs w:val="24"/>
              </w:rPr>
            </w:pPr>
            <w:r w:rsidRPr="00AF6D8A">
              <w:rPr>
                <w:rFonts w:ascii="Times New Roman" w:eastAsia="Times New Roman" w:hAnsi="Times New Roman" w:cs="Times New Roman"/>
                <w:b/>
                <w:i/>
                <w:iCs/>
                <w:sz w:val="24"/>
                <w:szCs w:val="24"/>
              </w:rPr>
              <w:t xml:space="preserve">Имя существительное.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w:t>
            </w:r>
            <w:proofErr w:type="gramStart"/>
            <w:r w:rsidRPr="00AF6D8A">
              <w:rPr>
                <w:rFonts w:ascii="Times New Roman" w:eastAsia="Times New Roman" w:hAnsi="Times New Roman" w:cs="Times New Roman"/>
                <w:sz w:val="24"/>
                <w:szCs w:val="24"/>
              </w:rPr>
              <w:t>изученного</w:t>
            </w:r>
            <w:proofErr w:type="gramEnd"/>
            <w:r w:rsidRPr="00AF6D8A">
              <w:rPr>
                <w:rFonts w:ascii="Times New Roman" w:eastAsia="Times New Roman" w:hAnsi="Times New Roman" w:cs="Times New Roman"/>
                <w:sz w:val="24"/>
                <w:szCs w:val="24"/>
              </w:rPr>
              <w:t xml:space="preserve"> в 5 классе</w:t>
            </w:r>
          </w:p>
        </w:tc>
        <w:tc>
          <w:tcPr>
            <w:tcW w:w="1079" w:type="pct"/>
            <w:gridSpan w:val="5"/>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38" w:type="pct"/>
            <w:gridSpan w:val="2"/>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морфологических свойств различных частей речи и их влияние на правописание. Работа с текстом.</w:t>
            </w:r>
          </w:p>
        </w:tc>
      </w:tr>
      <w:tr w:rsidR="0095286D" w:rsidRPr="00AF6D8A" w:rsidTr="00A02016">
        <w:trPr>
          <w:gridAfter w:val="1"/>
          <w:wAfter w:w="4" w:type="pct"/>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53</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Склонение имён существительных. </w:t>
            </w:r>
            <w:r w:rsidRPr="00AF6D8A">
              <w:rPr>
                <w:rFonts w:ascii="Times New Roman" w:eastAsia="Times New Roman" w:hAnsi="Times New Roman" w:cs="Times New Roman"/>
                <w:spacing w:val="15"/>
                <w:sz w:val="24"/>
                <w:szCs w:val="24"/>
              </w:rPr>
              <w:t>Падежные</w:t>
            </w:r>
            <w:r w:rsidRPr="00AF6D8A">
              <w:rPr>
                <w:rFonts w:ascii="Times New Roman" w:eastAsia="Times New Roman" w:hAnsi="Times New Roman" w:cs="Times New Roman"/>
                <w:sz w:val="24"/>
                <w:szCs w:val="24"/>
              </w:rPr>
              <w:t xml:space="preserve"> окончания существительных </w:t>
            </w:r>
            <w:proofErr w:type="gramStart"/>
            <w:r w:rsidRPr="00AF6D8A">
              <w:rPr>
                <w:rFonts w:ascii="Times New Roman" w:eastAsia="Times New Roman" w:hAnsi="Times New Roman" w:cs="Times New Roman"/>
                <w:sz w:val="24"/>
                <w:szCs w:val="24"/>
              </w:rPr>
              <w:t>на</w:t>
            </w:r>
            <w:proofErr w:type="gramEnd"/>
          </w:p>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w:t>
            </w:r>
            <w:proofErr w:type="spellStart"/>
            <w:r w:rsidRPr="00AF6D8A">
              <w:rPr>
                <w:rFonts w:ascii="Times New Roman" w:eastAsia="Times New Roman" w:hAnsi="Times New Roman" w:cs="Times New Roman"/>
                <w:i/>
                <w:iCs/>
                <w:sz w:val="24"/>
                <w:szCs w:val="24"/>
              </w:rPr>
              <w:t>ия</w:t>
            </w:r>
            <w:proofErr w:type="spellEnd"/>
            <w:r w:rsidRPr="00AF6D8A">
              <w:rPr>
                <w:rFonts w:ascii="Times New Roman" w:eastAsia="Times New Roman" w:hAnsi="Times New Roman" w:cs="Times New Roman"/>
                <w:i/>
                <w:iCs/>
                <w:sz w:val="24"/>
                <w:szCs w:val="24"/>
              </w:rPr>
              <w:t xml:space="preserve">, </w:t>
            </w:r>
            <w:proofErr w:type="gramStart"/>
            <w:r w:rsidRPr="00AF6D8A">
              <w:rPr>
                <w:rFonts w:ascii="Times New Roman" w:eastAsia="Times New Roman" w:hAnsi="Times New Roman" w:cs="Times New Roman"/>
                <w:i/>
                <w:iCs/>
                <w:sz w:val="24"/>
                <w:szCs w:val="24"/>
              </w:rPr>
              <w:t>-</w:t>
            </w:r>
            <w:proofErr w:type="spellStart"/>
            <w:r w:rsidRPr="00AF6D8A">
              <w:rPr>
                <w:rFonts w:ascii="Times New Roman" w:eastAsia="Times New Roman" w:hAnsi="Times New Roman" w:cs="Times New Roman"/>
                <w:i/>
                <w:iCs/>
                <w:sz w:val="24"/>
                <w:szCs w:val="24"/>
              </w:rPr>
              <w:t>и</w:t>
            </w:r>
            <w:proofErr w:type="gramEnd"/>
            <w:r w:rsidRPr="00AF6D8A">
              <w:rPr>
                <w:rFonts w:ascii="Times New Roman" w:eastAsia="Times New Roman" w:hAnsi="Times New Roman" w:cs="Times New Roman"/>
                <w:i/>
                <w:iCs/>
                <w:sz w:val="24"/>
                <w:szCs w:val="24"/>
              </w:rPr>
              <w:t>е</w:t>
            </w:r>
            <w:proofErr w:type="spellEnd"/>
            <w:r w:rsidRPr="00AF6D8A">
              <w:rPr>
                <w:rFonts w:ascii="Times New Roman" w:eastAsia="Times New Roman" w:hAnsi="Times New Roman" w:cs="Times New Roman"/>
                <w:i/>
                <w:iCs/>
                <w:sz w:val="24"/>
                <w:szCs w:val="24"/>
              </w:rPr>
              <w:t>, -</w:t>
            </w:r>
            <w:proofErr w:type="spellStart"/>
            <w:r w:rsidRPr="00AF6D8A">
              <w:rPr>
                <w:rFonts w:ascii="Times New Roman" w:eastAsia="Times New Roman" w:hAnsi="Times New Roman" w:cs="Times New Roman"/>
                <w:i/>
                <w:iCs/>
                <w:sz w:val="24"/>
                <w:szCs w:val="24"/>
              </w:rPr>
              <w:t>ий</w:t>
            </w:r>
            <w:proofErr w:type="spellEnd"/>
          </w:p>
        </w:tc>
        <w:tc>
          <w:tcPr>
            <w:tcW w:w="1079"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38" w:type="pct"/>
            <w:gridSpan w:val="2"/>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gridAfter w:val="1"/>
          <w:wAfter w:w="4" w:type="pct"/>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54</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Разносклоняемые существительные. </w:t>
            </w:r>
            <w:r w:rsidRPr="00AF6D8A">
              <w:rPr>
                <w:rFonts w:ascii="Times New Roman" w:eastAsia="Times New Roman" w:hAnsi="Times New Roman" w:cs="Times New Roman"/>
                <w:sz w:val="24"/>
                <w:szCs w:val="24"/>
              </w:rPr>
              <w:br/>
              <w:t xml:space="preserve">Буква </w:t>
            </w:r>
            <w:r w:rsidRPr="00AF6D8A">
              <w:rPr>
                <w:rFonts w:ascii="Times New Roman" w:eastAsia="Times New Roman" w:hAnsi="Times New Roman" w:cs="Times New Roman"/>
                <w:i/>
                <w:iCs/>
                <w:sz w:val="24"/>
                <w:szCs w:val="24"/>
              </w:rPr>
              <w:t>е</w:t>
            </w:r>
            <w:r w:rsidRPr="00AF6D8A">
              <w:rPr>
                <w:rFonts w:ascii="Times New Roman" w:eastAsia="Times New Roman" w:hAnsi="Times New Roman" w:cs="Times New Roman"/>
                <w:sz w:val="24"/>
                <w:szCs w:val="24"/>
              </w:rPr>
              <w:t xml:space="preserve"> в суффиксе существительных </w:t>
            </w:r>
            <w:r w:rsidRPr="00AF6D8A">
              <w:rPr>
                <w:rFonts w:ascii="Times New Roman" w:eastAsia="Times New Roman" w:hAnsi="Times New Roman" w:cs="Times New Roman"/>
                <w:sz w:val="24"/>
                <w:szCs w:val="24"/>
              </w:rPr>
              <w:br/>
              <w:t xml:space="preserve">на </w:t>
            </w:r>
            <w:proofErr w:type="gramStart"/>
            <w:r w:rsidRPr="00AF6D8A">
              <w:rPr>
                <w:rFonts w:ascii="Times New Roman" w:eastAsia="Times New Roman" w:hAnsi="Times New Roman" w:cs="Times New Roman"/>
                <w:i/>
                <w:iCs/>
                <w:sz w:val="24"/>
                <w:szCs w:val="24"/>
              </w:rPr>
              <w:t>–</w:t>
            </w:r>
            <w:proofErr w:type="spellStart"/>
            <w:r w:rsidRPr="00AF6D8A">
              <w:rPr>
                <w:rFonts w:ascii="Times New Roman" w:eastAsia="Times New Roman" w:hAnsi="Times New Roman" w:cs="Times New Roman"/>
                <w:i/>
                <w:iCs/>
                <w:sz w:val="24"/>
                <w:szCs w:val="24"/>
              </w:rPr>
              <w:t>м</w:t>
            </w:r>
            <w:proofErr w:type="gramEnd"/>
            <w:r w:rsidRPr="00AF6D8A">
              <w:rPr>
                <w:rFonts w:ascii="Times New Roman" w:eastAsia="Times New Roman" w:hAnsi="Times New Roman" w:cs="Times New Roman"/>
                <w:i/>
                <w:iCs/>
                <w:sz w:val="24"/>
                <w:szCs w:val="24"/>
              </w:rPr>
              <w:t>я</w:t>
            </w:r>
            <w:proofErr w:type="spellEnd"/>
          </w:p>
        </w:tc>
        <w:tc>
          <w:tcPr>
            <w:tcW w:w="1079" w:type="pct"/>
            <w:gridSpan w:val="5"/>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38" w:type="pct"/>
            <w:gridSpan w:val="2"/>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gridAfter w:val="1"/>
          <w:wAfter w:w="4" w:type="pct"/>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55</w:t>
            </w:r>
            <w:r w:rsidR="0095286D" w:rsidRPr="00AF6D8A">
              <w:rPr>
                <w:rFonts w:ascii="Times New Roman" w:eastAsia="Calibri" w:hAnsi="Times New Roman" w:cs="Times New Roman"/>
                <w:sz w:val="24"/>
                <w:szCs w:val="24"/>
              </w:rPr>
              <w:t>.</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Несклоняемые имена существительные</w:t>
            </w:r>
          </w:p>
        </w:tc>
        <w:tc>
          <w:tcPr>
            <w:tcW w:w="1079"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3</w:t>
            </w:r>
          </w:p>
        </w:tc>
        <w:tc>
          <w:tcPr>
            <w:tcW w:w="1138" w:type="pct"/>
            <w:gridSpan w:val="2"/>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gridAfter w:val="1"/>
          <w:wAfter w:w="4" w:type="pct"/>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w:t>
            </w:r>
            <w:r w:rsidR="006246B6" w:rsidRPr="00AF6D8A">
              <w:rPr>
                <w:rFonts w:ascii="Times New Roman" w:eastAsia="Calibri" w:hAnsi="Times New Roman" w:cs="Times New Roman"/>
                <w:sz w:val="24"/>
                <w:szCs w:val="24"/>
              </w:rPr>
              <w:t>6</w:t>
            </w:r>
          </w:p>
        </w:tc>
        <w:tc>
          <w:tcPr>
            <w:tcW w:w="2403"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Имена существительные общего рода</w:t>
            </w:r>
          </w:p>
        </w:tc>
        <w:tc>
          <w:tcPr>
            <w:tcW w:w="1079"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38" w:type="pct"/>
            <w:gridSpan w:val="2"/>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w:t>
            </w:r>
            <w:r w:rsidR="006246B6" w:rsidRPr="00AF6D8A">
              <w:rPr>
                <w:rFonts w:ascii="Times New Roman" w:eastAsia="Calibri" w:hAnsi="Times New Roman" w:cs="Times New Roman"/>
                <w:sz w:val="24"/>
                <w:szCs w:val="24"/>
              </w:rPr>
              <w:t>7</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Практикум.</w:t>
            </w:r>
            <w:r w:rsidRPr="00AF6D8A">
              <w:rPr>
                <w:rFonts w:ascii="Times New Roman" w:eastAsia="Times New Roman" w:hAnsi="Times New Roman" w:cs="Times New Roman"/>
                <w:sz w:val="24"/>
                <w:szCs w:val="24"/>
              </w:rPr>
              <w:t xml:space="preserve"> Морфологический разбор имени существительного</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7E4417"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pacing w:val="-10"/>
                <w:sz w:val="24"/>
                <w:szCs w:val="24"/>
              </w:rPr>
              <w:t xml:space="preserve">Безошибочно определять орфограммы и </w:t>
            </w:r>
            <w:proofErr w:type="spellStart"/>
            <w:r w:rsidRPr="00AF6D8A">
              <w:rPr>
                <w:rFonts w:ascii="Times New Roman" w:eastAsia="Times New Roman" w:hAnsi="Times New Roman" w:cs="Times New Roman"/>
                <w:spacing w:val="-10"/>
                <w:sz w:val="24"/>
                <w:szCs w:val="24"/>
              </w:rPr>
              <w:t>пунктограммы</w:t>
            </w:r>
            <w:proofErr w:type="spellEnd"/>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5</w:t>
            </w:r>
            <w:r w:rsidR="006246B6"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-59</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b/>
                <w:i/>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Подготовка</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 сочинению</w:t>
            </w:r>
            <w:r w:rsidRPr="00AF6D8A">
              <w:rPr>
                <w:rFonts w:ascii="Times New Roman" w:eastAsia="Times New Roman" w:hAnsi="Times New Roman" w:cs="Times New Roman"/>
                <w:sz w:val="24"/>
                <w:szCs w:val="24"/>
              </w:rPr>
              <w:t xml:space="preserve"> по личным наблюдениям «Первый раз</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в музее»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
        </w:tc>
        <w:tc>
          <w:tcPr>
            <w:tcW w:w="1028" w:type="pct"/>
          </w:tcPr>
          <w:p w:rsidR="0095286D" w:rsidRPr="00AF6D8A" w:rsidRDefault="00845489"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60</w:t>
            </w:r>
            <w:r w:rsidR="0095286D" w:rsidRPr="00AF6D8A">
              <w:rPr>
                <w:rFonts w:ascii="Times New Roman" w:eastAsia="Calibri" w:hAnsi="Times New Roman" w:cs="Times New Roman"/>
                <w:sz w:val="24"/>
                <w:szCs w:val="24"/>
              </w:rPr>
              <w:t>.</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i/>
                <w:iCs/>
                <w:sz w:val="24"/>
                <w:szCs w:val="24"/>
              </w:rPr>
              <w:t>Не</w:t>
            </w:r>
            <w:r w:rsidRPr="00AF6D8A">
              <w:rPr>
                <w:rFonts w:ascii="Times New Roman" w:eastAsia="Times New Roman" w:hAnsi="Times New Roman" w:cs="Times New Roman"/>
                <w:sz w:val="24"/>
                <w:szCs w:val="24"/>
              </w:rPr>
              <w:t xml:space="preserve"> с существительными</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1</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Буквы </w:t>
            </w:r>
            <w:r w:rsidRPr="00AF6D8A">
              <w:rPr>
                <w:rFonts w:ascii="Times New Roman" w:eastAsia="Times New Roman" w:hAnsi="Times New Roman" w:cs="Times New Roman"/>
                <w:i/>
                <w:iCs/>
                <w:sz w:val="24"/>
                <w:szCs w:val="24"/>
              </w:rPr>
              <w:t>ч</w:t>
            </w:r>
            <w:r w:rsidRPr="00AF6D8A">
              <w:rPr>
                <w:rFonts w:ascii="Times New Roman" w:eastAsia="Times New Roman" w:hAnsi="Times New Roman" w:cs="Times New Roman"/>
                <w:sz w:val="24"/>
                <w:szCs w:val="24"/>
              </w:rPr>
              <w:t xml:space="preserve"> и </w:t>
            </w:r>
            <w:r w:rsidRPr="00AF6D8A">
              <w:rPr>
                <w:rFonts w:ascii="Times New Roman" w:eastAsia="Times New Roman" w:hAnsi="Times New Roman" w:cs="Times New Roman"/>
                <w:i/>
                <w:iCs/>
                <w:sz w:val="24"/>
                <w:szCs w:val="24"/>
              </w:rPr>
              <w:t>щ</w:t>
            </w:r>
            <w:r w:rsidRPr="00AF6D8A">
              <w:rPr>
                <w:rFonts w:ascii="Times New Roman" w:eastAsia="Times New Roman" w:hAnsi="Times New Roman" w:cs="Times New Roman"/>
                <w:sz w:val="24"/>
                <w:szCs w:val="24"/>
              </w:rPr>
              <w:t xml:space="preserve"> в суффиксе </w:t>
            </w:r>
            <w:proofErr w:type="gramStart"/>
            <w:r w:rsidRPr="00AF6D8A">
              <w:rPr>
                <w:rFonts w:ascii="Times New Roman" w:eastAsia="Times New Roman" w:hAnsi="Times New Roman" w:cs="Times New Roman"/>
                <w:sz w:val="24"/>
                <w:szCs w:val="24"/>
              </w:rPr>
              <w:br/>
            </w:r>
            <w:r w:rsidRPr="00AF6D8A">
              <w:rPr>
                <w:rFonts w:ascii="Times New Roman" w:eastAsia="Times New Roman" w:hAnsi="Times New Roman" w:cs="Times New Roman"/>
                <w:i/>
                <w:iCs/>
                <w:sz w:val="24"/>
                <w:szCs w:val="24"/>
              </w:rPr>
              <w:t>-</w:t>
            </w:r>
            <w:proofErr w:type="gramEnd"/>
            <w:r w:rsidRPr="00AF6D8A">
              <w:rPr>
                <w:rFonts w:ascii="Times New Roman" w:eastAsia="Times New Roman" w:hAnsi="Times New Roman" w:cs="Times New Roman"/>
                <w:i/>
                <w:iCs/>
                <w:sz w:val="24"/>
                <w:szCs w:val="24"/>
              </w:rPr>
              <w:t>чик</w:t>
            </w:r>
            <w:r w:rsidRPr="00AF6D8A">
              <w:rPr>
                <w:rFonts w:ascii="Times New Roman" w:eastAsia="Times New Roman" w:hAnsi="Times New Roman" w:cs="Times New Roman"/>
                <w:sz w:val="24"/>
                <w:szCs w:val="24"/>
              </w:rPr>
              <w:t xml:space="preserve"> и </w:t>
            </w:r>
            <w:r w:rsidRPr="00AF6D8A">
              <w:rPr>
                <w:rFonts w:ascii="Times New Roman" w:eastAsia="Times New Roman" w:hAnsi="Times New Roman" w:cs="Times New Roman"/>
                <w:i/>
                <w:iCs/>
                <w:sz w:val="24"/>
                <w:szCs w:val="24"/>
              </w:rPr>
              <w:t>–</w:t>
            </w:r>
            <w:proofErr w:type="spellStart"/>
            <w:r w:rsidRPr="00AF6D8A">
              <w:rPr>
                <w:rFonts w:ascii="Times New Roman" w:eastAsia="Times New Roman" w:hAnsi="Times New Roman" w:cs="Times New Roman"/>
                <w:i/>
                <w:iCs/>
                <w:sz w:val="24"/>
                <w:szCs w:val="24"/>
              </w:rPr>
              <w:t>щик</w:t>
            </w:r>
            <w:proofErr w:type="spellEnd"/>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lastRenderedPageBreak/>
              <w:t>6</w:t>
            </w:r>
            <w:r w:rsidR="00845489" w:rsidRPr="00AF6D8A">
              <w:rPr>
                <w:rFonts w:ascii="Times New Roman" w:eastAsia="Calibri" w:hAnsi="Times New Roman" w:cs="Times New Roman"/>
                <w:sz w:val="24"/>
                <w:szCs w:val="24"/>
              </w:rPr>
              <w:t>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Гласные в суффиксах </w:t>
            </w:r>
            <w:proofErr w:type="gramStart"/>
            <w:r w:rsidRPr="00AF6D8A">
              <w:rPr>
                <w:rFonts w:ascii="Times New Roman" w:eastAsia="Times New Roman" w:hAnsi="Times New Roman" w:cs="Times New Roman"/>
                <w:sz w:val="24"/>
                <w:szCs w:val="24"/>
              </w:rPr>
              <w:t>-</w:t>
            </w:r>
            <w:proofErr w:type="spellStart"/>
            <w:r w:rsidRPr="00AF6D8A">
              <w:rPr>
                <w:rFonts w:ascii="Times New Roman" w:eastAsia="Times New Roman" w:hAnsi="Times New Roman" w:cs="Times New Roman"/>
                <w:i/>
                <w:iCs/>
                <w:sz w:val="24"/>
                <w:szCs w:val="24"/>
              </w:rPr>
              <w:t>е</w:t>
            </w:r>
            <w:proofErr w:type="gramEnd"/>
            <w:r w:rsidRPr="00AF6D8A">
              <w:rPr>
                <w:rFonts w:ascii="Times New Roman" w:eastAsia="Times New Roman" w:hAnsi="Times New Roman" w:cs="Times New Roman"/>
                <w:i/>
                <w:iCs/>
                <w:sz w:val="24"/>
                <w:szCs w:val="24"/>
              </w:rPr>
              <w:t>к</w:t>
            </w:r>
            <w:proofErr w:type="spellEnd"/>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и </w:t>
            </w:r>
            <w:proofErr w:type="gramStart"/>
            <w:r w:rsidRPr="00AF6D8A">
              <w:rPr>
                <w:rFonts w:ascii="Times New Roman" w:eastAsia="Times New Roman" w:hAnsi="Times New Roman" w:cs="Times New Roman"/>
                <w:sz w:val="24"/>
                <w:szCs w:val="24"/>
              </w:rPr>
              <w:t>-</w:t>
            </w:r>
            <w:proofErr w:type="spellStart"/>
            <w:r w:rsidRPr="00AF6D8A">
              <w:rPr>
                <w:rFonts w:ascii="Times New Roman" w:eastAsia="Times New Roman" w:hAnsi="Times New Roman" w:cs="Times New Roman"/>
                <w:i/>
                <w:iCs/>
                <w:sz w:val="24"/>
                <w:szCs w:val="24"/>
              </w:rPr>
              <w:t>и</w:t>
            </w:r>
            <w:proofErr w:type="gramEnd"/>
            <w:r w:rsidRPr="00AF6D8A">
              <w:rPr>
                <w:rFonts w:ascii="Times New Roman" w:eastAsia="Times New Roman" w:hAnsi="Times New Roman" w:cs="Times New Roman"/>
                <w:i/>
                <w:iCs/>
                <w:sz w:val="24"/>
                <w:szCs w:val="24"/>
              </w:rPr>
              <w:t>к</w:t>
            </w:r>
            <w:r w:rsidRPr="00AF6D8A">
              <w:rPr>
                <w:rFonts w:ascii="Times New Roman" w:eastAsia="Times New Roman" w:hAnsi="Times New Roman" w:cs="Times New Roman"/>
                <w:sz w:val="24"/>
                <w:szCs w:val="24"/>
              </w:rPr>
              <w:t>имен</w:t>
            </w:r>
            <w:proofErr w:type="spellEnd"/>
            <w:r w:rsidRPr="00AF6D8A">
              <w:rPr>
                <w:rFonts w:ascii="Times New Roman" w:eastAsia="Times New Roman" w:hAnsi="Times New Roman" w:cs="Times New Roman"/>
                <w:sz w:val="24"/>
                <w:szCs w:val="24"/>
              </w:rPr>
              <w:t xml:space="preserve"> существительных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3</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Гласные </w:t>
            </w:r>
            <w:r w:rsidRPr="00AF6D8A">
              <w:rPr>
                <w:rFonts w:ascii="Times New Roman" w:eastAsia="Times New Roman" w:hAnsi="Times New Roman" w:cs="Times New Roman"/>
                <w:b/>
                <w:i/>
                <w:iCs/>
                <w:sz w:val="24"/>
                <w:szCs w:val="24"/>
              </w:rPr>
              <w:t>о</w:t>
            </w:r>
            <w:r w:rsidRPr="00AF6D8A">
              <w:rPr>
                <w:rFonts w:ascii="Times New Roman" w:eastAsia="Times New Roman" w:hAnsi="Times New Roman" w:cs="Times New Roman"/>
                <w:sz w:val="24"/>
                <w:szCs w:val="24"/>
              </w:rPr>
              <w:t xml:space="preserve"> и </w:t>
            </w:r>
            <w:proofErr w:type="spellStart"/>
            <w:r w:rsidRPr="00AF6D8A">
              <w:rPr>
                <w:rFonts w:ascii="Times New Roman" w:eastAsia="Times New Roman" w:hAnsi="Times New Roman" w:cs="Times New Roman"/>
                <w:b/>
                <w:i/>
                <w:iCs/>
                <w:sz w:val="24"/>
                <w:szCs w:val="24"/>
              </w:rPr>
              <w:t>е</w:t>
            </w:r>
            <w:r w:rsidRPr="00AF6D8A">
              <w:rPr>
                <w:rFonts w:ascii="Times New Roman" w:eastAsia="Times New Roman" w:hAnsi="Times New Roman" w:cs="Times New Roman"/>
                <w:sz w:val="24"/>
                <w:szCs w:val="24"/>
              </w:rPr>
              <w:t>после</w:t>
            </w:r>
            <w:proofErr w:type="spellEnd"/>
            <w:r w:rsidRPr="00AF6D8A">
              <w:rPr>
                <w:rFonts w:ascii="Times New Roman" w:eastAsia="Times New Roman" w:hAnsi="Times New Roman" w:cs="Times New Roman"/>
                <w:sz w:val="24"/>
                <w:szCs w:val="24"/>
              </w:rPr>
              <w:t xml:space="preserve"> шипящих в суффиксах существительных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4</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Повторение по теме «Имя существительное»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5</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 xml:space="preserve">Тест </w:t>
            </w:r>
            <w:r w:rsidRPr="00AF6D8A">
              <w:rPr>
                <w:rFonts w:ascii="Times New Roman" w:eastAsia="Times New Roman" w:hAnsi="Times New Roman" w:cs="Times New Roman"/>
                <w:sz w:val="24"/>
                <w:szCs w:val="24"/>
              </w:rPr>
              <w:t>по теме «Имя существительное»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6</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с грамматическим заданием по теме «Имя существительное»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7</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по теме «Имя существительное». Работа над ошибками</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8</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w:t>
            </w:r>
            <w:proofErr w:type="gramStart"/>
            <w:r w:rsidRPr="00AF6D8A">
              <w:rPr>
                <w:rFonts w:ascii="Times New Roman" w:eastAsia="Times New Roman" w:hAnsi="Times New Roman" w:cs="Times New Roman"/>
                <w:sz w:val="24"/>
                <w:szCs w:val="24"/>
              </w:rPr>
              <w:t>изученного</w:t>
            </w:r>
            <w:proofErr w:type="gramEnd"/>
            <w:r w:rsidRPr="00AF6D8A">
              <w:rPr>
                <w:rFonts w:ascii="Times New Roman" w:eastAsia="Times New Roman" w:hAnsi="Times New Roman" w:cs="Times New Roman"/>
                <w:sz w:val="24"/>
                <w:szCs w:val="24"/>
              </w:rPr>
              <w:t xml:space="preserve"> в 5 классе по теме «Имя прилагательное»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6</w:t>
            </w:r>
            <w:r w:rsidR="00845489" w:rsidRPr="00AF6D8A">
              <w:rPr>
                <w:rFonts w:ascii="Times New Roman" w:eastAsia="Calibri" w:hAnsi="Times New Roman" w:cs="Times New Roman"/>
                <w:sz w:val="24"/>
                <w:szCs w:val="24"/>
              </w:rPr>
              <w:t>9-70</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Описание природы</w:t>
            </w:r>
          </w:p>
        </w:tc>
        <w:tc>
          <w:tcPr>
            <w:tcW w:w="1028" w:type="pct"/>
          </w:tcPr>
          <w:p w:rsidR="0095286D" w:rsidRPr="00AF6D8A" w:rsidRDefault="00845489"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морфологических свойств различных частей речи и их влияние на правописание. Работа с текстом.</w:t>
            </w: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71</w:t>
            </w:r>
            <w:r w:rsidR="006246B6" w:rsidRPr="00AF6D8A">
              <w:rPr>
                <w:rFonts w:ascii="Times New Roman" w:eastAsia="Calibri" w:hAnsi="Times New Roman" w:cs="Times New Roman"/>
                <w:sz w:val="24"/>
                <w:szCs w:val="24"/>
              </w:rPr>
              <w:t>-7</w:t>
            </w:r>
            <w:r w:rsidRPr="00AF6D8A">
              <w:rPr>
                <w:rFonts w:ascii="Times New Roman" w:eastAsia="Calibri" w:hAnsi="Times New Roman" w:cs="Times New Roman"/>
                <w:sz w:val="24"/>
                <w:szCs w:val="24"/>
              </w:rPr>
              <w:t>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Степени сравнения прилагательных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3</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Контрольный диктант за </w:t>
            </w:r>
            <w:r w:rsidRPr="00AF6D8A">
              <w:rPr>
                <w:rFonts w:ascii="Times New Roman" w:eastAsia="Times New Roman" w:hAnsi="Times New Roman" w:cs="Times New Roman"/>
                <w:sz w:val="24"/>
                <w:szCs w:val="24"/>
                <w:lang w:val="en-US"/>
              </w:rPr>
              <w:t>I</w:t>
            </w:r>
            <w:r w:rsidRPr="00AF6D8A">
              <w:rPr>
                <w:rFonts w:ascii="Times New Roman" w:eastAsia="Times New Roman" w:hAnsi="Times New Roman" w:cs="Times New Roman"/>
                <w:sz w:val="24"/>
                <w:szCs w:val="24"/>
              </w:rPr>
              <w:t xml:space="preserve">  полугодие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4</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5</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Разряды имён прилагательных по значению. Качественные прилагательные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6</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Относительные прилагательные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7</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Притяжательные прилагательные с суффиксом </w:t>
            </w:r>
            <w:proofErr w:type="gramStart"/>
            <w:r w:rsidRPr="00AF6D8A">
              <w:rPr>
                <w:rFonts w:ascii="Times New Roman" w:eastAsia="Times New Roman" w:hAnsi="Times New Roman" w:cs="Times New Roman"/>
                <w:i/>
                <w:iCs/>
                <w:sz w:val="24"/>
                <w:szCs w:val="24"/>
              </w:rPr>
              <w:t>–</w:t>
            </w:r>
            <w:proofErr w:type="spellStart"/>
            <w:r w:rsidRPr="00AF6D8A">
              <w:rPr>
                <w:rFonts w:ascii="Times New Roman" w:eastAsia="Times New Roman" w:hAnsi="Times New Roman" w:cs="Times New Roman"/>
                <w:i/>
                <w:iCs/>
                <w:sz w:val="24"/>
                <w:szCs w:val="24"/>
              </w:rPr>
              <w:t>и</w:t>
            </w:r>
            <w:proofErr w:type="gramEnd"/>
            <w:r w:rsidRPr="00AF6D8A">
              <w:rPr>
                <w:rFonts w:ascii="Times New Roman" w:eastAsia="Times New Roman" w:hAnsi="Times New Roman" w:cs="Times New Roman"/>
                <w:i/>
                <w:iCs/>
                <w:sz w:val="24"/>
                <w:szCs w:val="24"/>
              </w:rPr>
              <w:t>й</w:t>
            </w:r>
            <w:proofErr w:type="spellEnd"/>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8</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Притяжательные прилагательные с суффиксами </w:t>
            </w:r>
            <w:proofErr w:type="gramStart"/>
            <w:r w:rsidRPr="00AF6D8A">
              <w:rPr>
                <w:rFonts w:ascii="Times New Roman" w:eastAsia="Times New Roman" w:hAnsi="Times New Roman" w:cs="Times New Roman"/>
                <w:sz w:val="24"/>
                <w:szCs w:val="24"/>
              </w:rPr>
              <w:t>-</w:t>
            </w:r>
            <w:r w:rsidRPr="00AF6D8A">
              <w:rPr>
                <w:rFonts w:ascii="Times New Roman" w:eastAsia="Times New Roman" w:hAnsi="Times New Roman" w:cs="Times New Roman"/>
                <w:i/>
                <w:iCs/>
                <w:sz w:val="24"/>
                <w:szCs w:val="24"/>
              </w:rPr>
              <w:t>и</w:t>
            </w:r>
            <w:proofErr w:type="gramEnd"/>
            <w:r w:rsidRPr="00AF6D8A">
              <w:rPr>
                <w:rFonts w:ascii="Times New Roman" w:eastAsia="Times New Roman" w:hAnsi="Times New Roman" w:cs="Times New Roman"/>
                <w:i/>
                <w:iCs/>
                <w:sz w:val="24"/>
                <w:szCs w:val="24"/>
              </w:rPr>
              <w:t>н (-</w:t>
            </w:r>
            <w:proofErr w:type="spellStart"/>
            <w:r w:rsidRPr="00AF6D8A">
              <w:rPr>
                <w:rFonts w:ascii="Times New Roman" w:eastAsia="Times New Roman" w:hAnsi="Times New Roman" w:cs="Times New Roman"/>
                <w:i/>
                <w:iCs/>
                <w:sz w:val="24"/>
                <w:szCs w:val="24"/>
              </w:rPr>
              <w:t>ын</w:t>
            </w:r>
            <w:proofErr w:type="spellEnd"/>
            <w:r w:rsidRPr="00AF6D8A">
              <w:rPr>
                <w:rFonts w:ascii="Times New Roman" w:eastAsia="Times New Roman" w:hAnsi="Times New Roman" w:cs="Times New Roman"/>
                <w:i/>
                <w:iCs/>
                <w:sz w:val="24"/>
                <w:szCs w:val="24"/>
              </w:rPr>
              <w:t>),-</w:t>
            </w:r>
            <w:proofErr w:type="spellStart"/>
            <w:r w:rsidRPr="00AF6D8A">
              <w:rPr>
                <w:rFonts w:ascii="Times New Roman" w:eastAsia="Times New Roman" w:hAnsi="Times New Roman" w:cs="Times New Roman"/>
                <w:i/>
                <w:iCs/>
                <w:sz w:val="24"/>
                <w:szCs w:val="24"/>
              </w:rPr>
              <w:t>ов</w:t>
            </w:r>
            <w:proofErr w:type="spellEnd"/>
            <w:r w:rsidRPr="00AF6D8A">
              <w:rPr>
                <w:rFonts w:ascii="Times New Roman" w:eastAsia="Times New Roman" w:hAnsi="Times New Roman" w:cs="Times New Roman"/>
                <w:i/>
                <w:iCs/>
                <w:sz w:val="24"/>
                <w:szCs w:val="24"/>
              </w:rPr>
              <w:t xml:space="preserve"> (-ев)</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7</w:t>
            </w:r>
            <w:r w:rsidR="00845489" w:rsidRPr="00AF6D8A">
              <w:rPr>
                <w:rFonts w:ascii="Times New Roman" w:eastAsia="Calibri" w:hAnsi="Times New Roman" w:cs="Times New Roman"/>
                <w:sz w:val="24"/>
                <w:szCs w:val="24"/>
              </w:rPr>
              <w:t>9</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i/>
                <w:iCs/>
                <w:sz w:val="24"/>
                <w:szCs w:val="24"/>
              </w:rPr>
              <w:t>Не</w:t>
            </w:r>
            <w:r w:rsidRPr="00AF6D8A">
              <w:rPr>
                <w:rFonts w:ascii="Times New Roman" w:eastAsia="Times New Roman" w:hAnsi="Times New Roman" w:cs="Times New Roman"/>
                <w:sz w:val="24"/>
                <w:szCs w:val="24"/>
              </w:rPr>
              <w:t xml:space="preserve"> с прилагательными</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80</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Буквы </w:t>
            </w:r>
            <w:r w:rsidRPr="00AF6D8A">
              <w:rPr>
                <w:rFonts w:ascii="Times New Roman" w:eastAsia="Times New Roman" w:hAnsi="Times New Roman" w:cs="Times New Roman"/>
                <w:i/>
                <w:iCs/>
                <w:sz w:val="24"/>
                <w:szCs w:val="24"/>
              </w:rPr>
              <w:t>о</w:t>
            </w:r>
            <w:r w:rsidRPr="00AF6D8A">
              <w:rPr>
                <w:rFonts w:ascii="Times New Roman" w:eastAsia="Times New Roman" w:hAnsi="Times New Roman" w:cs="Times New Roman"/>
                <w:sz w:val="24"/>
                <w:szCs w:val="24"/>
              </w:rPr>
              <w:t xml:space="preserve"> и </w:t>
            </w:r>
            <w:r w:rsidRPr="00AF6D8A">
              <w:rPr>
                <w:rFonts w:ascii="Times New Roman" w:eastAsia="Times New Roman" w:hAnsi="Times New Roman" w:cs="Times New Roman"/>
                <w:i/>
                <w:iCs/>
                <w:sz w:val="24"/>
                <w:szCs w:val="24"/>
              </w:rPr>
              <w:t xml:space="preserve">е </w:t>
            </w:r>
            <w:r w:rsidRPr="00AF6D8A">
              <w:rPr>
                <w:rFonts w:ascii="Times New Roman" w:eastAsia="Times New Roman" w:hAnsi="Times New Roman" w:cs="Times New Roman"/>
                <w:sz w:val="24"/>
                <w:szCs w:val="24"/>
              </w:rPr>
              <w:t>после шипящих</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и </w:t>
            </w:r>
            <w:r w:rsidRPr="00AF6D8A">
              <w:rPr>
                <w:rFonts w:ascii="Times New Roman" w:eastAsia="Times New Roman" w:hAnsi="Times New Roman" w:cs="Times New Roman"/>
                <w:i/>
                <w:iCs/>
                <w:sz w:val="24"/>
                <w:szCs w:val="24"/>
              </w:rPr>
              <w:t xml:space="preserve">ц </w:t>
            </w:r>
            <w:r w:rsidRPr="00AF6D8A">
              <w:rPr>
                <w:rFonts w:ascii="Times New Roman" w:eastAsia="Times New Roman" w:hAnsi="Times New Roman" w:cs="Times New Roman"/>
                <w:sz w:val="24"/>
                <w:szCs w:val="24"/>
              </w:rPr>
              <w:t>в суффиксах прилагательных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81</w:t>
            </w:r>
            <w:r w:rsidR="006246B6" w:rsidRPr="00AF6D8A">
              <w:rPr>
                <w:rFonts w:ascii="Times New Roman" w:eastAsia="Calibri" w:hAnsi="Times New Roman" w:cs="Times New Roman"/>
                <w:sz w:val="24"/>
                <w:szCs w:val="24"/>
              </w:rPr>
              <w:t>-8</w:t>
            </w:r>
            <w:r w:rsidRPr="00AF6D8A">
              <w:rPr>
                <w:rFonts w:ascii="Times New Roman" w:eastAsia="Calibri" w:hAnsi="Times New Roman" w:cs="Times New Roman"/>
                <w:sz w:val="24"/>
                <w:szCs w:val="24"/>
              </w:rPr>
              <w:t>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Сочинение-описание</w:t>
            </w:r>
            <w:r w:rsidRPr="00AF6D8A">
              <w:rPr>
                <w:rFonts w:ascii="Times New Roman" w:eastAsia="Times New Roman" w:hAnsi="Times New Roman" w:cs="Times New Roman"/>
                <w:sz w:val="24"/>
                <w:szCs w:val="24"/>
              </w:rPr>
              <w:t xml:space="preserve"> по картине </w:t>
            </w:r>
            <w:proofErr w:type="spellStart"/>
            <w:r w:rsidRPr="00AF6D8A">
              <w:rPr>
                <w:rFonts w:ascii="Times New Roman" w:eastAsia="Times New Roman" w:hAnsi="Times New Roman" w:cs="Times New Roman"/>
                <w:sz w:val="24"/>
                <w:szCs w:val="24"/>
              </w:rPr>
              <w:t>Н.П.Крымова</w:t>
            </w:r>
            <w:proofErr w:type="spellEnd"/>
            <w:r w:rsidRPr="00AF6D8A">
              <w:rPr>
                <w:rFonts w:ascii="Times New Roman" w:eastAsia="Times New Roman" w:hAnsi="Times New Roman" w:cs="Times New Roman"/>
                <w:sz w:val="24"/>
                <w:szCs w:val="24"/>
              </w:rPr>
              <w:t xml:space="preserve"> «Зимний вечер»</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
        </w:tc>
        <w:tc>
          <w:tcPr>
            <w:tcW w:w="1028" w:type="pct"/>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3</w:t>
            </w:r>
            <w:r w:rsidRPr="00AF6D8A">
              <w:rPr>
                <w:rFonts w:ascii="Times New Roman" w:eastAsia="Calibri" w:hAnsi="Times New Roman" w:cs="Times New Roman"/>
                <w:sz w:val="24"/>
                <w:szCs w:val="24"/>
              </w:rPr>
              <w:t>- 8</w:t>
            </w:r>
            <w:r w:rsidR="00845489" w:rsidRPr="00AF6D8A">
              <w:rPr>
                <w:rFonts w:ascii="Times New Roman" w:eastAsia="Calibri" w:hAnsi="Times New Roman" w:cs="Times New Roman"/>
                <w:sz w:val="24"/>
                <w:szCs w:val="24"/>
              </w:rPr>
              <w:t>4</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Одна и две буквы </w:t>
            </w:r>
            <w:r w:rsidRPr="00AF6D8A">
              <w:rPr>
                <w:rFonts w:ascii="Times New Roman" w:eastAsia="Times New Roman" w:hAnsi="Times New Roman" w:cs="Times New Roman"/>
                <w:i/>
                <w:iCs/>
                <w:sz w:val="24"/>
                <w:szCs w:val="24"/>
              </w:rPr>
              <w:t>н</w:t>
            </w:r>
            <w:r w:rsidRPr="00AF6D8A">
              <w:rPr>
                <w:rFonts w:ascii="Times New Roman" w:eastAsia="Times New Roman" w:hAnsi="Times New Roman" w:cs="Times New Roman"/>
                <w:sz w:val="24"/>
                <w:szCs w:val="24"/>
              </w:rPr>
              <w:t xml:space="preserve"> в суффиксах прилагательных. Образование прилагательных</w:t>
            </w:r>
          </w:p>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с помощью суффиксов </w:t>
            </w:r>
            <w:proofErr w:type="gramStart"/>
            <w:r w:rsidRPr="00AF6D8A">
              <w:rPr>
                <w:rFonts w:ascii="Times New Roman" w:eastAsia="Times New Roman" w:hAnsi="Times New Roman" w:cs="Times New Roman"/>
                <w:i/>
                <w:iCs/>
                <w:sz w:val="24"/>
                <w:szCs w:val="24"/>
              </w:rPr>
              <w:t>-н</w:t>
            </w:r>
            <w:proofErr w:type="gramEnd"/>
            <w:r w:rsidRPr="00AF6D8A">
              <w:rPr>
                <w:rFonts w:ascii="Times New Roman" w:eastAsia="Times New Roman" w:hAnsi="Times New Roman" w:cs="Times New Roman"/>
                <w:i/>
                <w:iCs/>
                <w:sz w:val="24"/>
                <w:szCs w:val="24"/>
              </w:rPr>
              <w:t>-, -</w:t>
            </w:r>
            <w:proofErr w:type="spellStart"/>
            <w:r w:rsidRPr="00AF6D8A">
              <w:rPr>
                <w:rFonts w:ascii="Times New Roman" w:eastAsia="Times New Roman" w:hAnsi="Times New Roman" w:cs="Times New Roman"/>
                <w:i/>
                <w:iCs/>
                <w:sz w:val="24"/>
                <w:szCs w:val="24"/>
              </w:rPr>
              <w:t>онн</w:t>
            </w:r>
            <w:proofErr w:type="spellEnd"/>
            <w:r w:rsidRPr="00AF6D8A">
              <w:rPr>
                <w:rFonts w:ascii="Times New Roman" w:eastAsia="Times New Roman" w:hAnsi="Times New Roman" w:cs="Times New Roman"/>
                <w:i/>
                <w:iCs/>
                <w:sz w:val="24"/>
                <w:szCs w:val="24"/>
              </w:rPr>
              <w:t>-, -</w:t>
            </w:r>
            <w:proofErr w:type="spellStart"/>
            <w:r w:rsidRPr="00AF6D8A">
              <w:rPr>
                <w:rFonts w:ascii="Times New Roman" w:eastAsia="Times New Roman" w:hAnsi="Times New Roman" w:cs="Times New Roman"/>
                <w:i/>
                <w:iCs/>
                <w:sz w:val="24"/>
                <w:szCs w:val="24"/>
              </w:rPr>
              <w:t>енн</w:t>
            </w:r>
            <w:proofErr w:type="spellEnd"/>
            <w:r w:rsidRPr="00AF6D8A">
              <w:rPr>
                <w:rFonts w:ascii="Times New Roman" w:eastAsia="Times New Roman" w:hAnsi="Times New Roman" w:cs="Times New Roman"/>
                <w:i/>
                <w:iCs/>
                <w:sz w:val="24"/>
                <w:szCs w:val="24"/>
              </w:rPr>
              <w:t>-</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5</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Образование прилагательных с помощью суффиксов </w:t>
            </w:r>
            <w:proofErr w:type="gramStart"/>
            <w:r w:rsidRPr="00AF6D8A">
              <w:rPr>
                <w:rFonts w:ascii="Times New Roman" w:eastAsia="Times New Roman" w:hAnsi="Times New Roman" w:cs="Times New Roman"/>
                <w:i/>
                <w:iCs/>
                <w:sz w:val="24"/>
                <w:szCs w:val="24"/>
              </w:rPr>
              <w:t>-и</w:t>
            </w:r>
            <w:proofErr w:type="gramEnd"/>
            <w:r w:rsidRPr="00AF6D8A">
              <w:rPr>
                <w:rFonts w:ascii="Times New Roman" w:eastAsia="Times New Roman" w:hAnsi="Times New Roman" w:cs="Times New Roman"/>
                <w:i/>
                <w:iCs/>
                <w:sz w:val="24"/>
                <w:szCs w:val="24"/>
              </w:rPr>
              <w:t>н-, -ан-,-</w:t>
            </w:r>
            <w:proofErr w:type="spellStart"/>
            <w:r w:rsidRPr="00AF6D8A">
              <w:rPr>
                <w:rFonts w:ascii="Times New Roman" w:eastAsia="Times New Roman" w:hAnsi="Times New Roman" w:cs="Times New Roman"/>
                <w:i/>
                <w:iCs/>
                <w:sz w:val="24"/>
                <w:szCs w:val="24"/>
              </w:rPr>
              <w:t>ян</w:t>
            </w:r>
            <w:proofErr w:type="spellEnd"/>
            <w:r w:rsidRPr="00AF6D8A">
              <w:rPr>
                <w:rFonts w:ascii="Times New Roman" w:eastAsia="Times New Roman" w:hAnsi="Times New Roman" w:cs="Times New Roman"/>
                <w:i/>
                <w:iCs/>
                <w:sz w:val="24"/>
                <w:szCs w:val="24"/>
              </w:rPr>
              <w:t>-</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6</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Различение на письме суффиксов прилагательных </w:t>
            </w:r>
            <w:proofErr w:type="gramStart"/>
            <w:r w:rsidRPr="00AF6D8A">
              <w:rPr>
                <w:rFonts w:ascii="Times New Roman" w:eastAsia="Times New Roman" w:hAnsi="Times New Roman" w:cs="Times New Roman"/>
                <w:i/>
                <w:iCs/>
                <w:sz w:val="24"/>
                <w:szCs w:val="24"/>
              </w:rPr>
              <w:t>-к</w:t>
            </w:r>
            <w:proofErr w:type="gramEnd"/>
            <w:r w:rsidRPr="00AF6D8A">
              <w:rPr>
                <w:rFonts w:ascii="Times New Roman" w:eastAsia="Times New Roman" w:hAnsi="Times New Roman" w:cs="Times New Roman"/>
                <w:i/>
                <w:iCs/>
                <w:sz w:val="24"/>
                <w:szCs w:val="24"/>
              </w:rPr>
              <w:t>-</w:t>
            </w:r>
            <w:r w:rsidRPr="00AF6D8A">
              <w:rPr>
                <w:rFonts w:ascii="Times New Roman" w:eastAsia="Times New Roman" w:hAnsi="Times New Roman" w:cs="Times New Roman"/>
                <w:sz w:val="24"/>
                <w:szCs w:val="24"/>
              </w:rPr>
              <w:t xml:space="preserve"> и -</w:t>
            </w:r>
            <w:proofErr w:type="spellStart"/>
            <w:r w:rsidRPr="00AF6D8A">
              <w:rPr>
                <w:rFonts w:ascii="Times New Roman" w:eastAsia="Times New Roman" w:hAnsi="Times New Roman" w:cs="Times New Roman"/>
                <w:i/>
                <w:iCs/>
                <w:sz w:val="24"/>
                <w:szCs w:val="24"/>
              </w:rPr>
              <w:t>ск</w:t>
            </w:r>
            <w:proofErr w:type="spellEnd"/>
            <w:r w:rsidRPr="00AF6D8A">
              <w:rPr>
                <w:rFonts w:ascii="Times New Roman" w:eastAsia="Times New Roman" w:hAnsi="Times New Roman" w:cs="Times New Roman"/>
                <w:sz w:val="24"/>
                <w:szCs w:val="24"/>
              </w:rPr>
              <w:t>-</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7</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Дефисное </w:t>
            </w:r>
            <w:r w:rsidRPr="00AF6D8A">
              <w:rPr>
                <w:rFonts w:ascii="Times New Roman" w:eastAsia="Times New Roman" w:hAnsi="Times New Roman" w:cs="Times New Roman"/>
                <w:sz w:val="24"/>
                <w:szCs w:val="24"/>
              </w:rPr>
              <w:br/>
              <w:t>и слитное написание прилагательных</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8</w:t>
            </w:r>
            <w:r w:rsidR="0095286D" w:rsidRPr="00AF6D8A">
              <w:rPr>
                <w:rFonts w:ascii="Times New Roman" w:eastAsia="Calibri" w:hAnsi="Times New Roman" w:cs="Times New Roman"/>
                <w:sz w:val="24"/>
                <w:szCs w:val="24"/>
              </w:rPr>
              <w:t>.</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Повторение</w:t>
            </w:r>
          </w:p>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sz w:val="24"/>
                <w:szCs w:val="24"/>
              </w:rPr>
              <w:t xml:space="preserve">по теме «Имя </w:t>
            </w:r>
            <w:r w:rsidRPr="00AF6D8A">
              <w:rPr>
                <w:rFonts w:ascii="Times New Roman" w:eastAsia="Times New Roman" w:hAnsi="Times New Roman" w:cs="Times New Roman"/>
                <w:spacing w:val="-15"/>
                <w:sz w:val="24"/>
                <w:szCs w:val="24"/>
              </w:rPr>
              <w:t>прилагательное»</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8</w:t>
            </w:r>
            <w:r w:rsidR="00845489" w:rsidRPr="00AF6D8A">
              <w:rPr>
                <w:rFonts w:ascii="Times New Roman" w:eastAsia="Calibri" w:hAnsi="Times New Roman" w:cs="Times New Roman"/>
                <w:sz w:val="24"/>
                <w:szCs w:val="24"/>
              </w:rPr>
              <w:t>9-90</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Сочинение-описание</w:t>
            </w:r>
            <w:r w:rsidRPr="00AF6D8A">
              <w:rPr>
                <w:rFonts w:ascii="Times New Roman" w:eastAsia="Times New Roman" w:hAnsi="Times New Roman" w:cs="Times New Roman"/>
                <w:sz w:val="24"/>
                <w:szCs w:val="24"/>
              </w:rPr>
              <w:t xml:space="preserve"> «Произведения народного декоративного творчеств</w:t>
            </w:r>
            <w:r w:rsidR="00845489" w:rsidRPr="00AF6D8A">
              <w:rPr>
                <w:rFonts w:ascii="Times New Roman" w:eastAsia="Times New Roman" w:hAnsi="Times New Roman" w:cs="Times New Roman"/>
                <w:sz w:val="24"/>
                <w:szCs w:val="24"/>
              </w:rPr>
              <w:t>91</w:t>
            </w:r>
            <w:r w:rsidRPr="00AF6D8A">
              <w:rPr>
                <w:rFonts w:ascii="Times New Roman" w:eastAsia="Times New Roman" w:hAnsi="Times New Roman" w:cs="Times New Roman"/>
                <w:sz w:val="24"/>
                <w:szCs w:val="24"/>
              </w:rPr>
              <w:t>а»</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
        </w:tc>
        <w:tc>
          <w:tcPr>
            <w:tcW w:w="1028" w:type="pct"/>
          </w:tcPr>
          <w:p w:rsidR="0095286D" w:rsidRPr="00AF6D8A" w:rsidRDefault="00845489"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91</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br/>
              <w:t xml:space="preserve">с грамматическим заданием по теме «Имя </w:t>
            </w:r>
            <w:r w:rsidRPr="00AF6D8A">
              <w:rPr>
                <w:rFonts w:ascii="Times New Roman" w:eastAsia="Times New Roman" w:hAnsi="Times New Roman" w:cs="Times New Roman"/>
                <w:spacing w:val="-15"/>
                <w:sz w:val="24"/>
                <w:szCs w:val="24"/>
              </w:rPr>
              <w:t>прилагательное»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по теме «Имя прилагательное». Работа над ошибками</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3</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Имя числительное как часть речи</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31EA4" w:rsidRPr="00AF6D8A" w:rsidRDefault="00931EA4"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 xml:space="preserve">Уметь выделять суффиксы, объяснять особенности слов с </w:t>
            </w:r>
            <w:r w:rsidRPr="00AF6D8A">
              <w:rPr>
                <w:rFonts w:ascii="Times New Roman" w:eastAsia="Times New Roman" w:hAnsi="Times New Roman" w:cs="Times New Roman"/>
                <w:spacing w:val="-10"/>
                <w:sz w:val="24"/>
                <w:szCs w:val="24"/>
              </w:rPr>
              <w:lastRenderedPageBreak/>
              <w:t>эмоционально-оценочными суффиксами в художествен</w:t>
            </w:r>
            <w:r w:rsidRPr="00AF6D8A">
              <w:rPr>
                <w:rFonts w:ascii="Times New Roman" w:eastAsia="Times New Roman" w:hAnsi="Times New Roman" w:cs="Times New Roman"/>
                <w:spacing w:val="-10"/>
                <w:sz w:val="24"/>
                <w:szCs w:val="24"/>
              </w:rPr>
              <w:softHyphen/>
              <w:t>ных текстах</w:t>
            </w:r>
          </w:p>
          <w:p w:rsidR="00931EA4" w:rsidRPr="00AF6D8A" w:rsidRDefault="00931EA4" w:rsidP="00AF6D8A">
            <w:pPr>
              <w:autoSpaceDE w:val="0"/>
              <w:autoSpaceDN w:val="0"/>
              <w:adjustRightInd w:val="0"/>
              <w:ind w:left="5" w:hanging="5"/>
              <w:jc w:val="both"/>
              <w:rPr>
                <w:rFonts w:ascii="Times New Roman" w:eastAsia="Times New Roman" w:hAnsi="Times New Roman" w:cs="Times New Roman"/>
                <w:b/>
                <w:bCs/>
                <w:spacing w:val="-20"/>
                <w:sz w:val="24"/>
                <w:szCs w:val="24"/>
              </w:rPr>
            </w:pPr>
            <w:r w:rsidRPr="00AF6D8A">
              <w:rPr>
                <w:rFonts w:ascii="Times New Roman" w:eastAsia="Times New Roman" w:hAnsi="Times New Roman" w:cs="Times New Roman"/>
                <w:spacing w:val="-10"/>
                <w:sz w:val="24"/>
                <w:szCs w:val="24"/>
              </w:rPr>
              <w:t>Знать, что приставка - это значимая часть слова, слу</w:t>
            </w:r>
            <w:r w:rsidRPr="00AF6D8A">
              <w:rPr>
                <w:rFonts w:ascii="Times New Roman" w:eastAsia="Times New Roman" w:hAnsi="Times New Roman" w:cs="Times New Roman"/>
                <w:spacing w:val="-10"/>
                <w:sz w:val="24"/>
                <w:szCs w:val="24"/>
              </w:rPr>
              <w:softHyphen/>
              <w:t>жащая для образования но</w:t>
            </w:r>
            <w:r w:rsidRPr="00AF6D8A">
              <w:rPr>
                <w:rFonts w:ascii="Times New Roman" w:eastAsia="Times New Roman" w:hAnsi="Times New Roman" w:cs="Times New Roman"/>
                <w:spacing w:val="-10"/>
                <w:sz w:val="24"/>
                <w:szCs w:val="24"/>
              </w:rPr>
              <w:softHyphen/>
              <w:t>вых слов. Уметь выделять приставки в словах, опреде</w:t>
            </w:r>
            <w:r w:rsidRPr="00AF6D8A">
              <w:rPr>
                <w:rFonts w:ascii="Times New Roman" w:eastAsia="Times New Roman" w:hAnsi="Times New Roman" w:cs="Times New Roman"/>
                <w:spacing w:val="-10"/>
                <w:sz w:val="24"/>
                <w:szCs w:val="24"/>
              </w:rPr>
              <w:softHyphen/>
              <w:t>лять их значения, отличать приставку от предлога, без</w:t>
            </w:r>
            <w:r w:rsidRPr="00AF6D8A">
              <w:rPr>
                <w:rFonts w:ascii="Times New Roman" w:eastAsia="Times New Roman" w:hAnsi="Times New Roman" w:cs="Times New Roman"/>
                <w:spacing w:val="-10"/>
                <w:sz w:val="24"/>
                <w:szCs w:val="24"/>
              </w:rPr>
              <w:softHyphen/>
              <w:t>ошибочно оформлять пись</w:t>
            </w:r>
            <w:r w:rsidRPr="00AF6D8A">
              <w:rPr>
                <w:rFonts w:ascii="Times New Roman" w:eastAsia="Times New Roman" w:hAnsi="Times New Roman" w:cs="Times New Roman"/>
                <w:spacing w:val="-10"/>
                <w:sz w:val="24"/>
                <w:szCs w:val="24"/>
              </w:rPr>
              <w:softHyphen/>
              <w:t>менную речь</w:t>
            </w:r>
          </w:p>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4</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Простые и составные числительные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5</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Мягкий знак на конце и в середине </w:t>
            </w:r>
            <w:r w:rsidRPr="00AF6D8A">
              <w:rPr>
                <w:rFonts w:ascii="Times New Roman" w:eastAsia="Times New Roman" w:hAnsi="Times New Roman" w:cs="Times New Roman"/>
                <w:sz w:val="24"/>
                <w:szCs w:val="24"/>
              </w:rPr>
              <w:lastRenderedPageBreak/>
              <w:t>числительных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lastRenderedPageBreak/>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lastRenderedPageBreak/>
              <w:t>9</w:t>
            </w:r>
            <w:r w:rsidR="00845489" w:rsidRPr="00AF6D8A">
              <w:rPr>
                <w:rFonts w:ascii="Times New Roman" w:eastAsia="Calibri" w:hAnsi="Times New Roman" w:cs="Times New Roman"/>
                <w:sz w:val="24"/>
                <w:szCs w:val="24"/>
              </w:rPr>
              <w:t>6</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Разряды количественных числительных</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7</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Числительные, обозначающие целые числа</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8</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Выборочное изложение</w:t>
            </w:r>
            <w:r w:rsidRPr="00AF6D8A">
              <w:rPr>
                <w:rFonts w:ascii="Times New Roman" w:eastAsia="Times New Roman" w:hAnsi="Times New Roman" w:cs="Times New Roman"/>
                <w:sz w:val="24"/>
                <w:szCs w:val="24"/>
              </w:rPr>
              <w:t xml:space="preserve"> по повести М. М. Пришвина «Кладовая солнца»</w:t>
            </w:r>
            <w:r w:rsidRPr="00AF6D8A">
              <w:rPr>
                <w:rFonts w:ascii="Times New Roman" w:eastAsia="Times New Roman" w:hAnsi="Times New Roman" w:cs="Times New Roman"/>
                <w:sz w:val="24"/>
                <w:szCs w:val="24"/>
              </w:rPr>
              <w:br/>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9</w:t>
            </w:r>
            <w:r w:rsidR="00845489" w:rsidRPr="00AF6D8A">
              <w:rPr>
                <w:rFonts w:ascii="Times New Roman" w:eastAsia="Calibri" w:hAnsi="Times New Roman" w:cs="Times New Roman"/>
                <w:sz w:val="24"/>
                <w:szCs w:val="24"/>
              </w:rPr>
              <w:t>9</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Дробные числительные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100</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Собирательные числительные</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101</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Порядковые числительные</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Повторение по теме «Имя числительное»</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3</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с грамматическим заданием по теме «Имя числительное»</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4</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Анализ контрольного диктанта по теме «Имя числительное». </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Работа над ошибками</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5</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Анализ домашних сочинений на тему «Берегите прир</w:t>
            </w:r>
            <w:r w:rsidRPr="00AF6D8A">
              <w:rPr>
                <w:rFonts w:ascii="Times New Roman" w:eastAsia="Times New Roman" w:hAnsi="Times New Roman" w:cs="Times New Roman"/>
                <w:spacing w:val="-15"/>
                <w:sz w:val="24"/>
                <w:szCs w:val="24"/>
              </w:rPr>
              <w:t>оду!»</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6</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Местоимение как часть речи</w:t>
            </w:r>
          </w:p>
        </w:tc>
        <w:tc>
          <w:tcPr>
            <w:tcW w:w="1028" w:type="pct"/>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5286D" w:rsidRPr="00AF6D8A" w:rsidRDefault="0095286D" w:rsidP="00AF6D8A">
            <w:pPr>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Определение морфологических свойств различных частей речи и их влияние на правописание. Работа с текстом.</w:t>
            </w:r>
          </w:p>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7</w:t>
            </w: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8</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Личные местоимения</w:t>
            </w:r>
          </w:p>
        </w:tc>
        <w:tc>
          <w:tcPr>
            <w:tcW w:w="1028" w:type="pct"/>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10</w:t>
            </w:r>
            <w:r w:rsidR="00845489" w:rsidRPr="00AF6D8A">
              <w:rPr>
                <w:rFonts w:ascii="Times New Roman" w:eastAsia="Calibri" w:hAnsi="Times New Roman" w:cs="Times New Roman"/>
                <w:sz w:val="24"/>
                <w:szCs w:val="24"/>
              </w:rPr>
              <w:t>9</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i/>
                <w:iCs/>
                <w:sz w:val="24"/>
                <w:szCs w:val="24"/>
              </w:rPr>
            </w:pPr>
            <w:r w:rsidRPr="00AF6D8A">
              <w:rPr>
                <w:rFonts w:ascii="Times New Roman" w:eastAsia="Times New Roman" w:hAnsi="Times New Roman" w:cs="Times New Roman"/>
                <w:sz w:val="24"/>
                <w:szCs w:val="24"/>
              </w:rPr>
              <w:t xml:space="preserve">Возвратное местоимение </w:t>
            </w:r>
            <w:r w:rsidRPr="00AF6D8A">
              <w:rPr>
                <w:rFonts w:ascii="Times New Roman" w:eastAsia="Times New Roman" w:hAnsi="Times New Roman" w:cs="Times New Roman"/>
                <w:i/>
                <w:iCs/>
                <w:sz w:val="24"/>
                <w:szCs w:val="24"/>
              </w:rPr>
              <w:t>себя</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10</w:t>
            </w: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11</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proofErr w:type="spellStart"/>
            <w:r w:rsidRPr="00AF6D8A">
              <w:rPr>
                <w:rFonts w:ascii="Times New Roman" w:eastAsia="Times New Roman" w:hAnsi="Times New Roman" w:cs="Times New Roman"/>
                <w:b/>
                <w:i/>
                <w:sz w:val="24"/>
                <w:szCs w:val="24"/>
              </w:rPr>
              <w:t>Рассказпо</w:t>
            </w:r>
            <w:proofErr w:type="spellEnd"/>
            <w:r w:rsidRPr="00AF6D8A">
              <w:rPr>
                <w:rFonts w:ascii="Times New Roman" w:eastAsia="Times New Roman" w:hAnsi="Times New Roman" w:cs="Times New Roman"/>
                <w:b/>
                <w:i/>
                <w:sz w:val="24"/>
                <w:szCs w:val="24"/>
              </w:rPr>
              <w:t xml:space="preserve"> сюжетным кар</w:t>
            </w:r>
            <w:r w:rsidRPr="00AF6D8A">
              <w:rPr>
                <w:rFonts w:ascii="Times New Roman" w:eastAsia="Times New Roman" w:hAnsi="Times New Roman" w:cs="Times New Roman"/>
                <w:b/>
                <w:i/>
                <w:spacing w:val="15"/>
                <w:sz w:val="24"/>
                <w:szCs w:val="24"/>
              </w:rPr>
              <w:t>тинкам</w:t>
            </w:r>
          </w:p>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spacing w:val="15"/>
                <w:sz w:val="24"/>
                <w:szCs w:val="24"/>
              </w:rPr>
              <w:t>(упр. 405)</w:t>
            </w:r>
          </w:p>
        </w:tc>
        <w:tc>
          <w:tcPr>
            <w:tcW w:w="1028" w:type="pct"/>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12</w:t>
            </w:r>
          </w:p>
        </w:tc>
        <w:tc>
          <w:tcPr>
            <w:tcW w:w="2455" w:type="pct"/>
            <w:gridSpan w:val="6"/>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sz w:val="24"/>
                <w:szCs w:val="24"/>
              </w:rPr>
              <w:t>Вопросительны</w:t>
            </w:r>
            <w:r w:rsidRPr="00AF6D8A">
              <w:rPr>
                <w:rFonts w:ascii="Times New Roman" w:eastAsia="Times New Roman" w:hAnsi="Times New Roman" w:cs="Times New Roman"/>
                <w:spacing w:val="15"/>
                <w:sz w:val="24"/>
                <w:szCs w:val="24"/>
              </w:rPr>
              <w:t>е местоимения</w:t>
            </w:r>
          </w:p>
        </w:tc>
        <w:tc>
          <w:tcPr>
            <w:tcW w:w="1028" w:type="pct"/>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3</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Относительные местоимения</w:t>
            </w:r>
          </w:p>
        </w:tc>
        <w:tc>
          <w:tcPr>
            <w:tcW w:w="1040"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4</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Неопределённые местоимения</w:t>
            </w:r>
          </w:p>
        </w:tc>
        <w:tc>
          <w:tcPr>
            <w:tcW w:w="1040" w:type="pct"/>
            <w:gridSpan w:val="2"/>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5</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Отрицательные местоимения</w:t>
            </w:r>
          </w:p>
        </w:tc>
        <w:tc>
          <w:tcPr>
            <w:tcW w:w="1040" w:type="pct"/>
            <w:gridSpan w:val="2"/>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6</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pacing w:val="15"/>
                <w:sz w:val="24"/>
                <w:szCs w:val="24"/>
              </w:rPr>
            </w:pPr>
            <w:r w:rsidRPr="00AF6D8A">
              <w:rPr>
                <w:rFonts w:ascii="Times New Roman" w:eastAsia="Times New Roman" w:hAnsi="Times New Roman" w:cs="Times New Roman"/>
                <w:sz w:val="24"/>
                <w:szCs w:val="24"/>
              </w:rPr>
              <w:t>Притяжательные ме</w:t>
            </w:r>
            <w:r w:rsidRPr="00AF6D8A">
              <w:rPr>
                <w:rFonts w:ascii="Times New Roman" w:eastAsia="Times New Roman" w:hAnsi="Times New Roman" w:cs="Times New Roman"/>
                <w:spacing w:val="15"/>
                <w:sz w:val="24"/>
                <w:szCs w:val="24"/>
              </w:rPr>
              <w:t>стоимения</w:t>
            </w:r>
          </w:p>
        </w:tc>
        <w:tc>
          <w:tcPr>
            <w:tcW w:w="1040" w:type="pct"/>
            <w:gridSpan w:val="2"/>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val="restart"/>
          </w:tcPr>
          <w:p w:rsidR="009B7852" w:rsidRPr="00AF6D8A" w:rsidRDefault="009B7852" w:rsidP="00AF6D8A">
            <w:pPr>
              <w:autoSpaceDE w:val="0"/>
              <w:autoSpaceDN w:val="0"/>
              <w:adjustRightInd w:val="0"/>
              <w:ind w:left="10" w:hanging="10"/>
              <w:jc w:val="both"/>
              <w:rPr>
                <w:rFonts w:ascii="Times New Roman" w:eastAsia="Times New Roman" w:hAnsi="Times New Roman" w:cs="Times New Roman"/>
                <w:spacing w:val="-10"/>
                <w:sz w:val="24"/>
                <w:szCs w:val="24"/>
              </w:rPr>
            </w:pPr>
            <w:r w:rsidRPr="00AF6D8A">
              <w:rPr>
                <w:rFonts w:ascii="Times New Roman" w:eastAsia="Times New Roman" w:hAnsi="Times New Roman" w:cs="Times New Roman"/>
                <w:spacing w:val="-10"/>
                <w:sz w:val="24"/>
                <w:szCs w:val="24"/>
              </w:rPr>
              <w:t>Знать приемы слушания, со</w:t>
            </w:r>
            <w:r w:rsidRPr="00AF6D8A">
              <w:rPr>
                <w:rFonts w:ascii="Times New Roman" w:eastAsia="Times New Roman" w:hAnsi="Times New Roman" w:cs="Times New Roman"/>
                <w:spacing w:val="-10"/>
                <w:sz w:val="24"/>
                <w:szCs w:val="24"/>
              </w:rPr>
              <w:softHyphen/>
              <w:t>блюдать нормы русского ре</w:t>
            </w:r>
            <w:r w:rsidRPr="00AF6D8A">
              <w:rPr>
                <w:rFonts w:ascii="Times New Roman" w:eastAsia="Times New Roman" w:hAnsi="Times New Roman" w:cs="Times New Roman"/>
                <w:spacing w:val="-10"/>
                <w:sz w:val="24"/>
                <w:szCs w:val="24"/>
              </w:rPr>
              <w:softHyphen/>
              <w:t>чевого этикета, извлекать информацию из различных источников, понимать основ</w:t>
            </w:r>
            <w:r w:rsidRPr="00AF6D8A">
              <w:rPr>
                <w:rFonts w:ascii="Times New Roman" w:eastAsia="Times New Roman" w:hAnsi="Times New Roman" w:cs="Times New Roman"/>
                <w:spacing w:val="-10"/>
                <w:sz w:val="24"/>
                <w:szCs w:val="24"/>
              </w:rPr>
              <w:softHyphen/>
              <w:t>ное содержание текста</w:t>
            </w:r>
          </w:p>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7</w:t>
            </w:r>
            <w:r w:rsidRPr="00AF6D8A">
              <w:rPr>
                <w:rFonts w:ascii="Times New Roman" w:eastAsia="Calibri" w:hAnsi="Times New Roman" w:cs="Times New Roman"/>
                <w:sz w:val="24"/>
                <w:szCs w:val="24"/>
              </w:rPr>
              <w:t>-11</w:t>
            </w:r>
            <w:r w:rsidR="00845489" w:rsidRPr="00AF6D8A">
              <w:rPr>
                <w:rFonts w:ascii="Times New Roman" w:eastAsia="Calibri" w:hAnsi="Times New Roman" w:cs="Times New Roman"/>
                <w:sz w:val="24"/>
                <w:szCs w:val="24"/>
              </w:rPr>
              <w:t>8</w:t>
            </w:r>
            <w:r w:rsidR="0095286D" w:rsidRPr="00AF6D8A">
              <w:rPr>
                <w:rFonts w:ascii="Times New Roman" w:eastAsia="Calibri" w:hAnsi="Times New Roman" w:cs="Times New Roman"/>
                <w:sz w:val="24"/>
                <w:szCs w:val="24"/>
              </w:rPr>
              <w:t>.</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Рассуждение</w:t>
            </w:r>
            <w:r w:rsidRPr="00AF6D8A">
              <w:rPr>
                <w:rFonts w:ascii="Times New Roman" w:eastAsia="Times New Roman" w:hAnsi="Times New Roman" w:cs="Times New Roman"/>
                <w:sz w:val="24"/>
                <w:szCs w:val="24"/>
              </w:rPr>
              <w:br/>
              <w:t>(упр. 480)</w:t>
            </w:r>
          </w:p>
        </w:tc>
        <w:tc>
          <w:tcPr>
            <w:tcW w:w="1040" w:type="pct"/>
            <w:gridSpan w:val="2"/>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9</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Указательные местоимения</w:t>
            </w:r>
          </w:p>
        </w:tc>
        <w:tc>
          <w:tcPr>
            <w:tcW w:w="1040" w:type="pct"/>
            <w:gridSpan w:val="2"/>
          </w:tcPr>
          <w:p w:rsidR="0095286D" w:rsidRPr="00AF6D8A" w:rsidRDefault="004329AA"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20</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Определительные местоимения</w:t>
            </w:r>
          </w:p>
        </w:tc>
        <w:tc>
          <w:tcPr>
            <w:tcW w:w="1040"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21</w:t>
            </w:r>
            <w:r w:rsidR="006246B6"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22</w:t>
            </w:r>
          </w:p>
        </w:tc>
        <w:tc>
          <w:tcPr>
            <w:tcW w:w="243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xml:space="preserve">. </w:t>
            </w:r>
            <w:r w:rsidRPr="00AF6D8A">
              <w:rPr>
                <w:rFonts w:ascii="Times New Roman" w:eastAsia="Times New Roman" w:hAnsi="Times New Roman" w:cs="Times New Roman"/>
                <w:sz w:val="24"/>
                <w:szCs w:val="24"/>
              </w:rPr>
              <w:t>Рецензирование сочинений</w:t>
            </w:r>
          </w:p>
        </w:tc>
        <w:tc>
          <w:tcPr>
            <w:tcW w:w="1048" w:type="pct"/>
            <w:gridSpan w:val="3"/>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70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2</w:t>
            </w:r>
            <w:r w:rsidR="00845489" w:rsidRPr="00AF6D8A">
              <w:rPr>
                <w:rFonts w:ascii="Times New Roman" w:eastAsia="Calibri" w:hAnsi="Times New Roman" w:cs="Times New Roman"/>
                <w:sz w:val="24"/>
                <w:szCs w:val="24"/>
              </w:rPr>
              <w:t>3</w:t>
            </w:r>
            <w:r w:rsidR="006246B6" w:rsidRPr="00AF6D8A">
              <w:rPr>
                <w:rFonts w:ascii="Times New Roman" w:eastAsia="Calibri" w:hAnsi="Times New Roman" w:cs="Times New Roman"/>
                <w:sz w:val="24"/>
                <w:szCs w:val="24"/>
              </w:rPr>
              <w:t>-12</w:t>
            </w:r>
            <w:r w:rsidR="00845489" w:rsidRPr="00AF6D8A">
              <w:rPr>
                <w:rFonts w:ascii="Times New Roman" w:eastAsia="Calibri" w:hAnsi="Times New Roman" w:cs="Times New Roman"/>
                <w:sz w:val="24"/>
                <w:szCs w:val="24"/>
              </w:rPr>
              <w:t>4</w:t>
            </w:r>
          </w:p>
        </w:tc>
        <w:tc>
          <w:tcPr>
            <w:tcW w:w="243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Практикум.</w:t>
            </w:r>
            <w:r w:rsidRPr="00AF6D8A">
              <w:rPr>
                <w:rFonts w:ascii="Times New Roman" w:eastAsia="Times New Roman" w:hAnsi="Times New Roman" w:cs="Times New Roman"/>
                <w:sz w:val="24"/>
                <w:szCs w:val="24"/>
              </w:rPr>
              <w:t xml:space="preserve"> Морфологический разбор местоимения</w:t>
            </w:r>
          </w:p>
        </w:tc>
        <w:tc>
          <w:tcPr>
            <w:tcW w:w="1048" w:type="pct"/>
            <w:gridSpan w:val="3"/>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2</w:t>
            </w:r>
            <w:r w:rsidR="00845489" w:rsidRPr="00AF6D8A">
              <w:rPr>
                <w:rFonts w:ascii="Times New Roman" w:eastAsia="Calibri" w:hAnsi="Times New Roman" w:cs="Times New Roman"/>
                <w:sz w:val="24"/>
                <w:szCs w:val="24"/>
              </w:rPr>
              <w:t>5</w:t>
            </w:r>
            <w:r w:rsidR="006246B6" w:rsidRPr="00AF6D8A">
              <w:rPr>
                <w:rFonts w:ascii="Times New Roman" w:eastAsia="Calibri" w:hAnsi="Times New Roman" w:cs="Times New Roman"/>
                <w:sz w:val="24"/>
                <w:szCs w:val="24"/>
              </w:rPr>
              <w:t>-12</w:t>
            </w:r>
            <w:r w:rsidR="00845489" w:rsidRPr="00AF6D8A">
              <w:rPr>
                <w:rFonts w:ascii="Times New Roman" w:eastAsia="Calibri" w:hAnsi="Times New Roman" w:cs="Times New Roman"/>
                <w:sz w:val="24"/>
                <w:szCs w:val="24"/>
              </w:rPr>
              <w:t>6</w:t>
            </w:r>
          </w:p>
        </w:tc>
        <w:tc>
          <w:tcPr>
            <w:tcW w:w="243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Сочинение-рассуждение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по картине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Е. В. </w:t>
            </w:r>
            <w:proofErr w:type="spellStart"/>
            <w:r w:rsidRPr="00AF6D8A">
              <w:rPr>
                <w:rFonts w:ascii="Times New Roman" w:eastAsia="Times New Roman" w:hAnsi="Times New Roman" w:cs="Times New Roman"/>
                <w:sz w:val="24"/>
                <w:szCs w:val="24"/>
              </w:rPr>
              <w:t>Сыромятниковой</w:t>
            </w:r>
            <w:proofErr w:type="spellEnd"/>
            <w:r w:rsidRPr="00AF6D8A">
              <w:rPr>
                <w:rFonts w:ascii="Times New Roman" w:eastAsia="Times New Roman" w:hAnsi="Times New Roman" w:cs="Times New Roman"/>
                <w:sz w:val="24"/>
                <w:szCs w:val="24"/>
              </w:rPr>
              <w:t xml:space="preserve"> «Первые зрители» (упр. 499)</w:t>
            </w:r>
          </w:p>
        </w:tc>
        <w:tc>
          <w:tcPr>
            <w:tcW w:w="1048" w:type="pct"/>
            <w:gridSpan w:val="3"/>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2</w:t>
            </w:r>
            <w:r w:rsidR="00845489" w:rsidRPr="00AF6D8A">
              <w:rPr>
                <w:rFonts w:ascii="Times New Roman" w:eastAsia="Calibri" w:hAnsi="Times New Roman" w:cs="Times New Roman"/>
                <w:sz w:val="24"/>
                <w:szCs w:val="24"/>
              </w:rPr>
              <w:t>7</w:t>
            </w:r>
            <w:r w:rsidR="006246B6"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28</w:t>
            </w:r>
          </w:p>
        </w:tc>
        <w:tc>
          <w:tcPr>
            <w:tcW w:w="243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w:t>
            </w:r>
            <w:r w:rsidRPr="00AF6D8A">
              <w:rPr>
                <w:rFonts w:ascii="Times New Roman" w:eastAsia="Times New Roman" w:hAnsi="Times New Roman" w:cs="Times New Roman"/>
                <w:sz w:val="24"/>
                <w:szCs w:val="24"/>
              </w:rPr>
              <w:br/>
              <w:t>по теме «Местоимение»</w:t>
            </w:r>
          </w:p>
        </w:tc>
        <w:tc>
          <w:tcPr>
            <w:tcW w:w="1048" w:type="pct"/>
            <w:gridSpan w:val="3"/>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2</w:t>
            </w:r>
            <w:r w:rsidR="00845489" w:rsidRPr="00AF6D8A">
              <w:rPr>
                <w:rFonts w:ascii="Times New Roman" w:eastAsia="Calibri" w:hAnsi="Times New Roman" w:cs="Times New Roman"/>
                <w:sz w:val="24"/>
                <w:szCs w:val="24"/>
              </w:rPr>
              <w:t>9</w:t>
            </w:r>
          </w:p>
        </w:tc>
        <w:tc>
          <w:tcPr>
            <w:tcW w:w="2435" w:type="pct"/>
            <w:gridSpan w:val="4"/>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с грамматическим заданием по теме «Местоимение»</w:t>
            </w:r>
          </w:p>
        </w:tc>
        <w:tc>
          <w:tcPr>
            <w:tcW w:w="1048" w:type="pct"/>
            <w:gridSpan w:val="3"/>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30</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Анализ контрольного диктанта по теме «Местоимение». Работа над ошибками</w:t>
            </w:r>
          </w:p>
        </w:tc>
        <w:tc>
          <w:tcPr>
            <w:tcW w:w="1040"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845489"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131</w:t>
            </w:r>
            <w:r w:rsidR="006246B6" w:rsidRPr="00AF6D8A">
              <w:rPr>
                <w:rFonts w:ascii="Times New Roman" w:eastAsia="Calibri" w:hAnsi="Times New Roman" w:cs="Times New Roman"/>
                <w:sz w:val="24"/>
                <w:szCs w:val="24"/>
              </w:rPr>
              <w:t>1</w:t>
            </w:r>
            <w:r w:rsidRPr="00AF6D8A">
              <w:rPr>
                <w:rFonts w:ascii="Times New Roman" w:eastAsia="Calibri" w:hAnsi="Times New Roman" w:cs="Times New Roman"/>
                <w:sz w:val="24"/>
                <w:szCs w:val="24"/>
              </w:rPr>
              <w:t>32</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Повторение </w:t>
            </w:r>
            <w:proofErr w:type="gramStart"/>
            <w:r w:rsidRPr="00AF6D8A">
              <w:rPr>
                <w:rFonts w:ascii="Times New Roman" w:eastAsia="Times New Roman" w:hAnsi="Times New Roman" w:cs="Times New Roman"/>
                <w:sz w:val="24"/>
                <w:szCs w:val="24"/>
              </w:rPr>
              <w:t>изученного</w:t>
            </w:r>
            <w:proofErr w:type="gramEnd"/>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о глаголе</w:t>
            </w:r>
          </w:p>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в 5 классе</w:t>
            </w:r>
          </w:p>
        </w:tc>
        <w:tc>
          <w:tcPr>
            <w:tcW w:w="1040" w:type="pct"/>
            <w:gridSpan w:val="2"/>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3</w:t>
            </w:r>
            <w:r w:rsidR="00845489" w:rsidRPr="00AF6D8A">
              <w:rPr>
                <w:rFonts w:ascii="Times New Roman" w:eastAsia="Calibri" w:hAnsi="Times New Roman" w:cs="Times New Roman"/>
                <w:sz w:val="24"/>
                <w:szCs w:val="24"/>
              </w:rPr>
              <w:t>3-</w:t>
            </w:r>
            <w:r w:rsidR="00845489" w:rsidRPr="00AF6D8A">
              <w:rPr>
                <w:rFonts w:ascii="Times New Roman" w:eastAsia="Calibri" w:hAnsi="Times New Roman" w:cs="Times New Roman"/>
                <w:sz w:val="24"/>
                <w:szCs w:val="24"/>
              </w:rPr>
              <w:lastRenderedPageBreak/>
              <w:t>134</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lastRenderedPageBreak/>
              <w:t>Инфинитив. Спряжение глаголов</w:t>
            </w:r>
          </w:p>
        </w:tc>
        <w:tc>
          <w:tcPr>
            <w:tcW w:w="1040"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lastRenderedPageBreak/>
              <w:t>1</w:t>
            </w:r>
            <w:r w:rsidR="006246B6" w:rsidRPr="00AF6D8A">
              <w:rPr>
                <w:rFonts w:ascii="Times New Roman" w:eastAsia="Calibri" w:hAnsi="Times New Roman" w:cs="Times New Roman"/>
                <w:sz w:val="24"/>
                <w:szCs w:val="24"/>
              </w:rPr>
              <w:t>3</w:t>
            </w:r>
            <w:r w:rsidR="00845489" w:rsidRPr="00AF6D8A">
              <w:rPr>
                <w:rFonts w:ascii="Times New Roman" w:eastAsia="Calibri" w:hAnsi="Times New Roman" w:cs="Times New Roman"/>
                <w:sz w:val="24"/>
                <w:szCs w:val="24"/>
              </w:rPr>
              <w:t>5-136</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Правописание корней с чередованием</w:t>
            </w:r>
          </w:p>
        </w:tc>
        <w:tc>
          <w:tcPr>
            <w:tcW w:w="1040" w:type="pct"/>
            <w:gridSpan w:val="2"/>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4329AA"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w:t>
            </w:r>
            <w:r w:rsidR="006246B6" w:rsidRPr="00AF6D8A">
              <w:rPr>
                <w:rFonts w:ascii="Times New Roman" w:eastAsia="Calibri" w:hAnsi="Times New Roman" w:cs="Times New Roman"/>
                <w:sz w:val="24"/>
                <w:szCs w:val="24"/>
              </w:rPr>
              <w:t>3</w:t>
            </w:r>
            <w:r w:rsidR="00845489" w:rsidRPr="00AF6D8A">
              <w:rPr>
                <w:rFonts w:ascii="Times New Roman" w:eastAsia="Calibri" w:hAnsi="Times New Roman" w:cs="Times New Roman"/>
                <w:sz w:val="24"/>
                <w:szCs w:val="24"/>
              </w:rPr>
              <w:t>7</w:t>
            </w:r>
            <w:r w:rsidR="006246B6" w:rsidRPr="00AF6D8A">
              <w:rPr>
                <w:rFonts w:ascii="Times New Roman" w:eastAsia="Calibri" w:hAnsi="Times New Roman" w:cs="Times New Roman"/>
                <w:sz w:val="24"/>
                <w:szCs w:val="24"/>
              </w:rPr>
              <w:t>-1</w:t>
            </w:r>
            <w:r w:rsidR="00845489" w:rsidRPr="00AF6D8A">
              <w:rPr>
                <w:rFonts w:ascii="Times New Roman" w:eastAsia="Calibri" w:hAnsi="Times New Roman" w:cs="Times New Roman"/>
                <w:sz w:val="24"/>
                <w:szCs w:val="24"/>
              </w:rPr>
              <w:t>38</w:t>
            </w:r>
          </w:p>
        </w:tc>
        <w:tc>
          <w:tcPr>
            <w:tcW w:w="2442" w:type="pct"/>
            <w:gridSpan w:val="5"/>
          </w:tcPr>
          <w:p w:rsidR="0095286D" w:rsidRPr="00AF6D8A" w:rsidRDefault="0095286D" w:rsidP="00AF6D8A">
            <w:pPr>
              <w:autoSpaceDE w:val="0"/>
              <w:autoSpaceDN w:val="0"/>
              <w:adjustRightInd w:val="0"/>
              <w:jc w:val="both"/>
              <w:rPr>
                <w:rFonts w:ascii="Times New Roman" w:eastAsia="Times New Roman" w:hAnsi="Times New Roman" w:cs="Times New Roman"/>
                <w:sz w:val="24"/>
                <w:szCs w:val="24"/>
              </w:rPr>
            </w:pPr>
            <w:proofErr w:type="spellStart"/>
            <w:r w:rsidRPr="00AF6D8A">
              <w:rPr>
                <w:rFonts w:ascii="Times New Roman" w:eastAsia="Times New Roman" w:hAnsi="Times New Roman" w:cs="Times New Roman"/>
                <w:b/>
                <w:i/>
                <w:sz w:val="24"/>
                <w:szCs w:val="24"/>
              </w:rPr>
              <w:t>Р.р</w:t>
            </w:r>
            <w:proofErr w:type="spellEnd"/>
            <w:r w:rsidRPr="00AF6D8A">
              <w:rPr>
                <w:rFonts w:ascii="Times New Roman" w:eastAsia="Times New Roman" w:hAnsi="Times New Roman" w:cs="Times New Roman"/>
                <w:b/>
                <w:i/>
                <w:sz w:val="24"/>
                <w:szCs w:val="24"/>
              </w:rPr>
              <w:t>. Сочинение-рассказ по сюжетным картинкам</w:t>
            </w:r>
            <w:r w:rsidRPr="00AF6D8A">
              <w:rPr>
                <w:rFonts w:ascii="Times New Roman" w:eastAsia="Times New Roman" w:hAnsi="Times New Roman" w:cs="Times New Roman"/>
                <w:sz w:val="24"/>
                <w:szCs w:val="24"/>
              </w:rPr>
              <w:t xml:space="preserve"> с включением готового текста (упр. 517)</w:t>
            </w:r>
          </w:p>
        </w:tc>
        <w:tc>
          <w:tcPr>
            <w:tcW w:w="1040" w:type="pct"/>
            <w:gridSpan w:val="2"/>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2</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95286D" w:rsidRPr="00AF6D8A" w:rsidTr="00A02016">
        <w:trPr>
          <w:trHeight w:val="145"/>
        </w:trPr>
        <w:tc>
          <w:tcPr>
            <w:tcW w:w="375" w:type="pct"/>
          </w:tcPr>
          <w:p w:rsidR="0095286D" w:rsidRPr="00AF6D8A" w:rsidRDefault="006246B6" w:rsidP="00AF6D8A">
            <w:pPr>
              <w:autoSpaceDE w:val="0"/>
              <w:autoSpaceDN w:val="0"/>
              <w:adjustRightInd w:val="0"/>
              <w:contextualSpacing/>
              <w:jc w:val="both"/>
              <w:rPr>
                <w:rFonts w:ascii="Times New Roman" w:eastAsia="Calibri" w:hAnsi="Times New Roman" w:cs="Times New Roman"/>
                <w:sz w:val="24"/>
                <w:szCs w:val="24"/>
              </w:rPr>
            </w:pPr>
            <w:r w:rsidRPr="00AF6D8A">
              <w:rPr>
                <w:rFonts w:ascii="Times New Roman" w:eastAsia="Calibri" w:hAnsi="Times New Roman" w:cs="Times New Roman"/>
                <w:sz w:val="24"/>
                <w:szCs w:val="24"/>
              </w:rPr>
              <w:t>13</w:t>
            </w:r>
            <w:r w:rsidR="00845489" w:rsidRPr="00AF6D8A">
              <w:rPr>
                <w:rFonts w:ascii="Times New Roman" w:eastAsia="Calibri" w:hAnsi="Times New Roman" w:cs="Times New Roman"/>
                <w:sz w:val="24"/>
                <w:szCs w:val="24"/>
              </w:rPr>
              <w:t>9</w:t>
            </w:r>
          </w:p>
        </w:tc>
        <w:tc>
          <w:tcPr>
            <w:tcW w:w="2442" w:type="pct"/>
            <w:gridSpan w:val="5"/>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b/>
                <w:i/>
                <w:sz w:val="24"/>
                <w:szCs w:val="24"/>
              </w:rPr>
              <w:t>Контрольный диктант</w:t>
            </w:r>
            <w:r w:rsidRPr="00AF6D8A">
              <w:rPr>
                <w:rFonts w:ascii="Times New Roman" w:eastAsia="Times New Roman" w:hAnsi="Times New Roman" w:cs="Times New Roman"/>
                <w:sz w:val="24"/>
                <w:szCs w:val="24"/>
              </w:rPr>
              <w:t xml:space="preserve"> с грамматическим заданием по теме «Глагол»</w:t>
            </w:r>
          </w:p>
        </w:tc>
        <w:tc>
          <w:tcPr>
            <w:tcW w:w="1040" w:type="pct"/>
            <w:gridSpan w:val="2"/>
          </w:tcPr>
          <w:p w:rsidR="0095286D"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42" w:type="pct"/>
            <w:gridSpan w:val="3"/>
            <w:vMerge/>
          </w:tcPr>
          <w:p w:rsidR="0095286D" w:rsidRPr="00AF6D8A" w:rsidRDefault="0095286D" w:rsidP="00AF6D8A">
            <w:pPr>
              <w:jc w:val="both"/>
              <w:rPr>
                <w:rFonts w:ascii="Times New Roman" w:eastAsia="Times New Roman" w:hAnsi="Times New Roman" w:cs="Times New Roman"/>
                <w:sz w:val="24"/>
                <w:szCs w:val="24"/>
              </w:rPr>
            </w:pPr>
          </w:p>
        </w:tc>
      </w:tr>
      <w:tr w:rsidR="006246B6" w:rsidRPr="00AF6D8A" w:rsidTr="00A02016">
        <w:trPr>
          <w:gridAfter w:val="2"/>
          <w:wAfter w:w="35" w:type="pct"/>
          <w:trHeight w:val="145"/>
        </w:trPr>
        <w:tc>
          <w:tcPr>
            <w:tcW w:w="378" w:type="pct"/>
            <w:gridSpan w:val="2"/>
          </w:tcPr>
          <w:p w:rsidR="006246B6" w:rsidRPr="00AF6D8A" w:rsidRDefault="006246B6"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r w:rsidR="00845489" w:rsidRPr="00AF6D8A">
              <w:rPr>
                <w:rFonts w:ascii="Times New Roman" w:eastAsia="Times New Roman" w:hAnsi="Times New Roman" w:cs="Times New Roman"/>
                <w:sz w:val="24"/>
                <w:szCs w:val="24"/>
              </w:rPr>
              <w:t>40</w:t>
            </w:r>
          </w:p>
        </w:tc>
        <w:tc>
          <w:tcPr>
            <w:tcW w:w="2451" w:type="pct"/>
            <w:gridSpan w:val="5"/>
          </w:tcPr>
          <w:p w:rsidR="006246B6" w:rsidRPr="00AF6D8A" w:rsidRDefault="00845489"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 xml:space="preserve">Итоговая контрольная работа на тему «Повторение </w:t>
            </w:r>
            <w:proofErr w:type="gramStart"/>
            <w:r w:rsidRPr="00AF6D8A">
              <w:rPr>
                <w:rFonts w:ascii="Times New Roman" w:eastAsia="Times New Roman" w:hAnsi="Times New Roman" w:cs="Times New Roman"/>
                <w:sz w:val="24"/>
                <w:szCs w:val="24"/>
              </w:rPr>
              <w:t>изученного</w:t>
            </w:r>
            <w:proofErr w:type="gramEnd"/>
            <w:r w:rsidRPr="00AF6D8A">
              <w:rPr>
                <w:rFonts w:ascii="Times New Roman" w:eastAsia="Times New Roman" w:hAnsi="Times New Roman" w:cs="Times New Roman"/>
                <w:sz w:val="24"/>
                <w:szCs w:val="24"/>
              </w:rPr>
              <w:t xml:space="preserve"> за год»</w:t>
            </w:r>
          </w:p>
        </w:tc>
        <w:tc>
          <w:tcPr>
            <w:tcW w:w="1028" w:type="pct"/>
          </w:tcPr>
          <w:p w:rsidR="006246B6" w:rsidRPr="00AF6D8A" w:rsidRDefault="00845489" w:rsidP="00AF6D8A">
            <w:pPr>
              <w:autoSpaceDE w:val="0"/>
              <w:autoSpaceDN w:val="0"/>
              <w:adjustRightInd w:val="0"/>
              <w:jc w:val="both"/>
              <w:rPr>
                <w:rFonts w:ascii="Times New Roman" w:eastAsia="Times New Roman" w:hAnsi="Times New Roman" w:cs="Times New Roman"/>
                <w:sz w:val="24"/>
                <w:szCs w:val="24"/>
              </w:rPr>
            </w:pPr>
            <w:r w:rsidRPr="00AF6D8A">
              <w:rPr>
                <w:rFonts w:ascii="Times New Roman" w:eastAsia="Times New Roman" w:hAnsi="Times New Roman" w:cs="Times New Roman"/>
                <w:sz w:val="24"/>
                <w:szCs w:val="24"/>
              </w:rPr>
              <w:t>1</w:t>
            </w:r>
          </w:p>
        </w:tc>
        <w:tc>
          <w:tcPr>
            <w:tcW w:w="1108" w:type="pct"/>
          </w:tcPr>
          <w:p w:rsidR="006246B6" w:rsidRPr="00AF6D8A" w:rsidRDefault="006246B6" w:rsidP="00AF6D8A">
            <w:pPr>
              <w:jc w:val="both"/>
              <w:rPr>
                <w:rFonts w:ascii="Times New Roman" w:eastAsia="Times New Roman" w:hAnsi="Times New Roman" w:cs="Times New Roman"/>
                <w:sz w:val="24"/>
                <w:szCs w:val="24"/>
              </w:rPr>
            </w:pPr>
          </w:p>
        </w:tc>
      </w:tr>
    </w:tbl>
    <w:p w:rsidR="009061CA" w:rsidRPr="00AF6D8A" w:rsidRDefault="009061CA" w:rsidP="00AF6D8A">
      <w:pPr>
        <w:spacing w:after="0" w:line="240" w:lineRule="auto"/>
        <w:jc w:val="both"/>
        <w:rPr>
          <w:rFonts w:ascii="Times New Roman" w:eastAsia="Times New Roman" w:hAnsi="Times New Roman" w:cs="Times New Roman"/>
          <w:sz w:val="24"/>
          <w:szCs w:val="24"/>
          <w:lang w:eastAsia="ru-RU"/>
        </w:rPr>
      </w:pPr>
    </w:p>
    <w:p w:rsidR="002B7DA8" w:rsidRPr="00AF6D8A" w:rsidRDefault="002B7DA8" w:rsidP="00AF6D8A">
      <w:pPr>
        <w:spacing w:after="0" w:line="240" w:lineRule="auto"/>
        <w:jc w:val="both"/>
        <w:rPr>
          <w:rFonts w:ascii="Times New Roman" w:eastAsia="Calibri" w:hAnsi="Times New Roman" w:cs="Times New Roman"/>
          <w:b/>
          <w:sz w:val="24"/>
          <w:szCs w:val="24"/>
        </w:rPr>
      </w:pPr>
      <w:r w:rsidRPr="00AF6D8A">
        <w:rPr>
          <w:rFonts w:ascii="Times New Roman" w:eastAsia="Times New Roman" w:hAnsi="Times New Roman" w:cs="Times New Roman"/>
          <w:b/>
          <w:sz w:val="24"/>
          <w:szCs w:val="24"/>
          <w:lang w:eastAsia="ru-RU"/>
        </w:rPr>
        <w:t xml:space="preserve"> </w:t>
      </w:r>
    </w:p>
    <w:p w:rsidR="005D76EE" w:rsidRPr="00AF6D8A" w:rsidRDefault="00B6043B" w:rsidP="00AF6D8A">
      <w:pPr>
        <w:widowControl w:val="0"/>
        <w:spacing w:after="0" w:line="240" w:lineRule="auto"/>
        <w:ind w:right="80"/>
        <w:jc w:val="both"/>
        <w:rPr>
          <w:rFonts w:ascii="Times New Roman" w:eastAsia="Times New Roman" w:hAnsi="Times New Roman" w:cs="Times New Roman"/>
          <w:b/>
          <w:bCs/>
          <w:sz w:val="24"/>
          <w:szCs w:val="24"/>
          <w:lang w:eastAsia="ru-RU"/>
        </w:rPr>
      </w:pPr>
      <w:r w:rsidRPr="00AF6D8A">
        <w:rPr>
          <w:rFonts w:ascii="Times New Roman" w:eastAsia="Times New Roman" w:hAnsi="Times New Roman" w:cs="Times New Roman"/>
          <w:b/>
          <w:bCs/>
          <w:sz w:val="24"/>
          <w:szCs w:val="24"/>
          <w:lang w:eastAsia="ru-RU"/>
        </w:rPr>
        <w:t>Т</w:t>
      </w:r>
      <w:r w:rsidR="005D76EE" w:rsidRPr="00AF6D8A">
        <w:rPr>
          <w:rFonts w:ascii="Times New Roman" w:eastAsia="Times New Roman" w:hAnsi="Times New Roman" w:cs="Times New Roman"/>
          <w:b/>
          <w:bCs/>
          <w:sz w:val="24"/>
          <w:szCs w:val="24"/>
          <w:lang w:eastAsia="ru-RU"/>
        </w:rPr>
        <w:t>ематическое планирование</w:t>
      </w:r>
      <w:proofErr w:type="gramStart"/>
      <w:r w:rsidR="005D76EE" w:rsidRPr="00AF6D8A">
        <w:rPr>
          <w:rFonts w:ascii="Times New Roman" w:eastAsia="Times New Roman" w:hAnsi="Times New Roman" w:cs="Times New Roman"/>
          <w:b/>
          <w:bCs/>
          <w:sz w:val="24"/>
          <w:szCs w:val="24"/>
          <w:lang w:eastAsia="ru-RU"/>
        </w:rPr>
        <w:t>7</w:t>
      </w:r>
      <w:proofErr w:type="gramEnd"/>
      <w:r w:rsidR="005D76EE" w:rsidRPr="00AF6D8A">
        <w:rPr>
          <w:rFonts w:ascii="Times New Roman" w:eastAsia="Times New Roman" w:hAnsi="Times New Roman" w:cs="Times New Roman"/>
          <w:b/>
          <w:bCs/>
          <w:sz w:val="24"/>
          <w:szCs w:val="24"/>
          <w:lang w:eastAsia="ru-RU"/>
        </w:rPr>
        <w:t xml:space="preserve"> класс</w:t>
      </w:r>
      <w:r w:rsidR="00545B84" w:rsidRPr="00AF6D8A">
        <w:rPr>
          <w:rFonts w:ascii="Times New Roman" w:eastAsia="Times New Roman" w:hAnsi="Times New Roman" w:cs="Times New Roman"/>
          <w:b/>
          <w:bCs/>
          <w:sz w:val="24"/>
          <w:szCs w:val="24"/>
          <w:lang w:eastAsia="ru-RU"/>
        </w:rPr>
        <w:t>. 4</w:t>
      </w:r>
      <w:r w:rsidR="00DA6F1B" w:rsidRPr="00AF6D8A">
        <w:rPr>
          <w:rFonts w:ascii="Times New Roman" w:eastAsia="Times New Roman" w:hAnsi="Times New Roman" w:cs="Times New Roman"/>
          <w:b/>
          <w:bCs/>
          <w:sz w:val="24"/>
          <w:szCs w:val="24"/>
          <w:lang w:eastAsia="ru-RU"/>
        </w:rPr>
        <w:t xml:space="preserve"> часа (</w:t>
      </w:r>
      <w:r w:rsidR="00545B84" w:rsidRPr="00AF6D8A">
        <w:rPr>
          <w:rFonts w:ascii="Times New Roman" w:eastAsia="Times New Roman" w:hAnsi="Times New Roman" w:cs="Times New Roman"/>
          <w:b/>
          <w:bCs/>
          <w:sz w:val="24"/>
          <w:szCs w:val="24"/>
          <w:lang w:eastAsia="ru-RU"/>
        </w:rPr>
        <w:t>140</w:t>
      </w:r>
      <w:r w:rsidR="00DA6F1B" w:rsidRPr="00AF6D8A">
        <w:rPr>
          <w:rFonts w:ascii="Times New Roman" w:eastAsia="Times New Roman" w:hAnsi="Times New Roman" w:cs="Times New Roman"/>
          <w:b/>
          <w:bCs/>
          <w:sz w:val="24"/>
          <w:szCs w:val="24"/>
          <w:lang w:eastAsia="ru-RU"/>
        </w:rPr>
        <w:t xml:space="preserve"> </w:t>
      </w:r>
      <w:r w:rsidR="005D76EE" w:rsidRPr="00AF6D8A">
        <w:rPr>
          <w:rFonts w:ascii="Times New Roman" w:eastAsia="Times New Roman" w:hAnsi="Times New Roman" w:cs="Times New Roman"/>
          <w:b/>
          <w:bCs/>
          <w:sz w:val="24"/>
          <w:szCs w:val="24"/>
          <w:lang w:eastAsia="ru-RU"/>
        </w:rPr>
        <w:t>ч.)</w:t>
      </w:r>
    </w:p>
    <w:tbl>
      <w:tblPr>
        <w:tblStyle w:val="af4"/>
        <w:tblW w:w="9747" w:type="dxa"/>
        <w:tblLayout w:type="fixed"/>
        <w:tblLook w:val="04A0" w:firstRow="1" w:lastRow="0" w:firstColumn="1" w:lastColumn="0" w:noHBand="0" w:noVBand="1"/>
      </w:tblPr>
      <w:tblGrid>
        <w:gridCol w:w="675"/>
        <w:gridCol w:w="5514"/>
        <w:gridCol w:w="15"/>
        <w:gridCol w:w="1134"/>
        <w:gridCol w:w="2409"/>
      </w:tblGrid>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 урока в теме</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Тема урока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 xml:space="preserve">Количество часов </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Виды деятельности</w:t>
            </w: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Русский язык как развивающееся явление.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Работа со словарём</w:t>
            </w: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p>
        </w:tc>
        <w:tc>
          <w:tcPr>
            <w:tcW w:w="5514" w:type="dxa"/>
          </w:tcPr>
          <w:p w:rsidR="005D76EE" w:rsidRPr="00AF6D8A" w:rsidRDefault="005D76EE" w:rsidP="00AF6D8A">
            <w:pPr>
              <w:jc w:val="both"/>
              <w:rPr>
                <w:rFonts w:ascii="Times New Roman" w:eastAsia="Times New Roman" w:hAnsi="Times New Roman"/>
                <w:b/>
                <w:sz w:val="24"/>
                <w:szCs w:val="24"/>
              </w:rPr>
            </w:pPr>
            <w:r w:rsidRPr="00AF6D8A">
              <w:rPr>
                <w:rFonts w:ascii="Times New Roman" w:eastAsia="Times New Roman" w:hAnsi="Times New Roman"/>
                <w:b/>
                <w:sz w:val="24"/>
                <w:szCs w:val="24"/>
              </w:rPr>
              <w:t>Повторение</w:t>
            </w:r>
          </w:p>
        </w:tc>
        <w:tc>
          <w:tcPr>
            <w:tcW w:w="1149" w:type="dxa"/>
            <w:gridSpan w:val="2"/>
          </w:tcPr>
          <w:p w:rsidR="005D76EE" w:rsidRPr="00AF6D8A" w:rsidRDefault="005D76EE" w:rsidP="00AF6D8A">
            <w:pPr>
              <w:jc w:val="both"/>
              <w:rPr>
                <w:rFonts w:ascii="Times New Roman" w:eastAsia="Times New Roman" w:hAnsi="Times New Roman"/>
                <w:sz w:val="24"/>
                <w:szCs w:val="24"/>
              </w:rPr>
            </w:pP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Синтаксис.</w:t>
            </w:r>
            <w:r w:rsidR="00931EA4" w:rsidRPr="00AF6D8A">
              <w:rPr>
                <w:rFonts w:ascii="Times New Roman" w:eastAsia="Times New Roman" w:hAnsi="Times New Roman"/>
                <w:sz w:val="24"/>
                <w:szCs w:val="24"/>
                <w:shd w:val="clear" w:color="auto" w:fill="FFFFFF"/>
              </w:rPr>
              <w:t xml:space="preserve"> </w:t>
            </w:r>
            <w:r w:rsidRPr="00AF6D8A">
              <w:rPr>
                <w:rFonts w:ascii="Times New Roman" w:eastAsia="Times New Roman" w:hAnsi="Times New Roman"/>
                <w:sz w:val="24"/>
                <w:szCs w:val="24"/>
                <w:shd w:val="clear" w:color="auto" w:fill="FFFFFF"/>
              </w:rPr>
              <w:t>Синтаксический разбор.</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Понимать основные свойства простых, осложнённых и сложных предложений, отличие словосочетаний от предложений. Работа с текстом.</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Пунктуация.</w:t>
            </w:r>
            <w:r w:rsidR="00931EA4" w:rsidRPr="00AF6D8A">
              <w:rPr>
                <w:rFonts w:ascii="Times New Roman" w:eastAsia="Times New Roman" w:hAnsi="Times New Roman"/>
                <w:sz w:val="24"/>
                <w:szCs w:val="24"/>
                <w:shd w:val="clear" w:color="auto" w:fill="FFFFFF"/>
              </w:rPr>
              <w:t xml:space="preserve"> </w:t>
            </w:r>
            <w:r w:rsidRPr="00AF6D8A">
              <w:rPr>
                <w:rFonts w:ascii="Times New Roman" w:eastAsia="Times New Roman" w:hAnsi="Times New Roman"/>
                <w:sz w:val="24"/>
                <w:szCs w:val="24"/>
                <w:shd w:val="clear" w:color="auto" w:fill="FFFFFF"/>
              </w:rPr>
              <w:t>Пунктуационный</w:t>
            </w:r>
            <w:r w:rsidR="00545B84" w:rsidRPr="00AF6D8A">
              <w:rPr>
                <w:rFonts w:ascii="Times New Roman" w:eastAsia="Times New Roman" w:hAnsi="Times New Roman"/>
                <w:sz w:val="24"/>
                <w:szCs w:val="24"/>
                <w:shd w:val="clear" w:color="auto" w:fill="FFFFFF"/>
              </w:rPr>
              <w:t xml:space="preserve"> </w:t>
            </w:r>
            <w:r w:rsidRPr="00AF6D8A">
              <w:rPr>
                <w:rFonts w:ascii="Times New Roman" w:eastAsia="Times New Roman" w:hAnsi="Times New Roman"/>
                <w:sz w:val="24"/>
                <w:szCs w:val="24"/>
                <w:shd w:val="clear" w:color="auto" w:fill="FFFFFF"/>
              </w:rPr>
              <w:t>разбор.</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 xml:space="preserve"> Лексика и фразеология.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Работа со словарями</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Фонетика и орфография.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Фонетический разбор</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Словообразование и орфография.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Морфемный и словообразовательный разбор</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Морфология и орфография.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различных частей речи и их влияние на правописание. Работа с текстом.</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Р/</w:t>
            </w:r>
            <w:proofErr w:type="spellStart"/>
            <w:r w:rsidRPr="00AF6D8A">
              <w:rPr>
                <w:rFonts w:ascii="Times New Roman" w:eastAsia="Times New Roman" w:hAnsi="Times New Roman"/>
                <w:sz w:val="24"/>
                <w:szCs w:val="24"/>
                <w:shd w:val="clear" w:color="auto" w:fill="FFFFFF"/>
              </w:rPr>
              <w:t>р</w:t>
            </w:r>
            <w:proofErr w:type="gramStart"/>
            <w:r w:rsidRPr="00AF6D8A">
              <w:rPr>
                <w:rFonts w:ascii="Times New Roman" w:eastAsia="Times New Roman" w:hAnsi="Times New Roman"/>
                <w:sz w:val="24"/>
                <w:szCs w:val="24"/>
                <w:shd w:val="clear" w:color="auto" w:fill="FFFFFF"/>
              </w:rPr>
              <w:t>.Т</w:t>
            </w:r>
            <w:proofErr w:type="gramEnd"/>
            <w:r w:rsidRPr="00AF6D8A">
              <w:rPr>
                <w:rFonts w:ascii="Times New Roman" w:eastAsia="Times New Roman" w:hAnsi="Times New Roman"/>
                <w:sz w:val="24"/>
                <w:szCs w:val="24"/>
                <w:shd w:val="clear" w:color="auto" w:fill="FFFFFF"/>
              </w:rPr>
              <w:t>екст</w:t>
            </w:r>
            <w:proofErr w:type="spellEnd"/>
            <w:r w:rsidRPr="00AF6D8A">
              <w:rPr>
                <w:rFonts w:ascii="Times New Roman" w:eastAsia="Times New Roman" w:hAnsi="Times New Roman"/>
                <w:sz w:val="24"/>
                <w:szCs w:val="24"/>
                <w:shd w:val="clear" w:color="auto" w:fill="FFFFFF"/>
              </w:rPr>
              <w:t>. Стили русского литературного языка.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различных частей речи и их влияние на правописание. Работа с текстом.</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Контрольный диктант по теме «Повторение».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 xml:space="preserve">Умение применять орфограммы и </w:t>
            </w:r>
            <w:proofErr w:type="spellStart"/>
            <w:r w:rsidRPr="00AF6D8A">
              <w:rPr>
                <w:rFonts w:ascii="Times New Roman" w:eastAsia="Times New Roman" w:hAnsi="Times New Roman"/>
                <w:sz w:val="24"/>
                <w:szCs w:val="24"/>
              </w:rPr>
              <w:t>пунктограммы</w:t>
            </w:r>
            <w:proofErr w:type="spellEnd"/>
            <w:r w:rsidRPr="00AF6D8A">
              <w:rPr>
                <w:rFonts w:ascii="Times New Roman" w:eastAsia="Times New Roman" w:hAnsi="Times New Roman"/>
                <w:sz w:val="24"/>
                <w:szCs w:val="24"/>
              </w:rPr>
              <w:t xml:space="preserve"> на </w:t>
            </w:r>
            <w:r w:rsidRPr="00AF6D8A">
              <w:rPr>
                <w:rFonts w:ascii="Times New Roman" w:eastAsia="Times New Roman" w:hAnsi="Times New Roman"/>
                <w:sz w:val="24"/>
                <w:szCs w:val="24"/>
              </w:rPr>
              <w:lastRenderedPageBreak/>
              <w:t>практике</w:t>
            </w: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1</w:t>
            </w:r>
            <w:r w:rsidR="00931EA4" w:rsidRPr="00AF6D8A">
              <w:rPr>
                <w:rFonts w:ascii="Times New Roman" w:eastAsia="Times New Roman" w:hAnsi="Times New Roman"/>
                <w:sz w:val="24"/>
                <w:szCs w:val="24"/>
              </w:rPr>
              <w:t>0</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Причастие как часть речи. Морфологические признаки причастий.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различных частей речи и их влияние на правописание. Работа с текстом.</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w:t>
            </w:r>
          </w:p>
        </w:tc>
        <w:tc>
          <w:tcPr>
            <w:tcW w:w="5514" w:type="dxa"/>
          </w:tcPr>
          <w:p w:rsidR="005D76EE" w:rsidRPr="00AF6D8A" w:rsidRDefault="005D76EE" w:rsidP="00AF6D8A">
            <w:pPr>
              <w:jc w:val="both"/>
              <w:rPr>
                <w:rFonts w:ascii="Times New Roman" w:eastAsia="Times New Roman" w:hAnsi="Times New Roman"/>
                <w:sz w:val="24"/>
                <w:szCs w:val="24"/>
              </w:rPr>
            </w:pPr>
            <w:proofErr w:type="gramStart"/>
            <w:r w:rsidRPr="00AF6D8A">
              <w:rPr>
                <w:rFonts w:ascii="Times New Roman" w:eastAsia="Times New Roman" w:hAnsi="Times New Roman"/>
                <w:sz w:val="24"/>
                <w:szCs w:val="24"/>
                <w:shd w:val="clear" w:color="auto" w:fill="FFFFFF"/>
              </w:rPr>
              <w:t>Р</w:t>
            </w:r>
            <w:proofErr w:type="gramEnd"/>
            <w:r w:rsidRPr="00AF6D8A">
              <w:rPr>
                <w:rFonts w:ascii="Times New Roman" w:eastAsia="Times New Roman" w:hAnsi="Times New Roman"/>
                <w:sz w:val="24"/>
                <w:szCs w:val="24"/>
                <w:shd w:val="clear" w:color="auto" w:fill="FFFFFF"/>
              </w:rPr>
              <w:t>/Р Публицистический стиль</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Склонение причастий.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F20F2B" w:rsidRPr="00AF6D8A" w:rsidRDefault="00F20F2B" w:rsidP="00AF6D8A">
            <w:pPr>
              <w:autoSpaceDE w:val="0"/>
              <w:autoSpaceDN w:val="0"/>
              <w:adjustRightInd w:val="0"/>
              <w:ind w:left="5" w:hanging="5"/>
              <w:jc w:val="both"/>
              <w:rPr>
                <w:rFonts w:ascii="Times New Roman" w:eastAsia="Times New Roman" w:hAnsi="Times New Roman"/>
                <w:b/>
                <w:bCs/>
                <w:spacing w:val="-20"/>
                <w:sz w:val="24"/>
                <w:szCs w:val="24"/>
              </w:rPr>
            </w:pPr>
            <w:r w:rsidRPr="00AF6D8A">
              <w:rPr>
                <w:rFonts w:ascii="Times New Roman" w:eastAsia="Times New Roman" w:hAnsi="Times New Roman"/>
                <w:spacing w:val="-10"/>
                <w:sz w:val="24"/>
                <w:szCs w:val="24"/>
              </w:rPr>
              <w:t>Знать морфемный состав слова, уметь выделять мор</w:t>
            </w:r>
            <w:r w:rsidRPr="00AF6D8A">
              <w:rPr>
                <w:rFonts w:ascii="Times New Roman" w:eastAsia="Times New Roman" w:hAnsi="Times New Roman"/>
                <w:spacing w:val="-10"/>
                <w:sz w:val="24"/>
                <w:szCs w:val="24"/>
              </w:rPr>
              <w:softHyphen/>
              <w:t>фему на основе смыслового анализа слова, находить ор</w:t>
            </w:r>
            <w:r w:rsidRPr="00AF6D8A">
              <w:rPr>
                <w:rFonts w:ascii="Times New Roman" w:eastAsia="Times New Roman" w:hAnsi="Times New Roman"/>
                <w:spacing w:val="-10"/>
                <w:sz w:val="24"/>
                <w:szCs w:val="24"/>
              </w:rPr>
              <w:softHyphen/>
              <w:t>фограммы в морфемах, при</w:t>
            </w:r>
            <w:r w:rsidRPr="00AF6D8A">
              <w:rPr>
                <w:rFonts w:ascii="Times New Roman" w:eastAsia="Times New Roman" w:hAnsi="Times New Roman"/>
                <w:spacing w:val="-10"/>
                <w:sz w:val="24"/>
                <w:szCs w:val="24"/>
              </w:rPr>
              <w:softHyphen/>
              <w:t>менять изученные правила орфографии</w:t>
            </w:r>
          </w:p>
          <w:p w:rsidR="00F20F2B" w:rsidRPr="00AF6D8A" w:rsidRDefault="00F20F2B" w:rsidP="00AF6D8A">
            <w:pPr>
              <w:autoSpaceDE w:val="0"/>
              <w:autoSpaceDN w:val="0"/>
              <w:adjustRightInd w:val="0"/>
              <w:ind w:left="5" w:hanging="5"/>
              <w:jc w:val="both"/>
              <w:rPr>
                <w:rFonts w:ascii="Times New Roman" w:eastAsia="Times New Roman" w:hAnsi="Times New Roman"/>
                <w:b/>
                <w:bCs/>
                <w:spacing w:val="-20"/>
                <w:sz w:val="24"/>
                <w:szCs w:val="24"/>
              </w:rPr>
            </w:pPr>
            <w:r w:rsidRPr="00AF6D8A">
              <w:rPr>
                <w:rFonts w:ascii="Times New Roman" w:eastAsia="Times New Roman" w:hAnsi="Times New Roman"/>
                <w:spacing w:val="-10"/>
                <w:sz w:val="24"/>
                <w:szCs w:val="24"/>
              </w:rPr>
              <w:t>Знать, что такое причастие, уметь отличать  действительные и страдательные причастия, знать постановку знаков препинания при причастном обороте, уметь дока</w:t>
            </w:r>
            <w:r w:rsidRPr="00AF6D8A">
              <w:rPr>
                <w:rFonts w:ascii="Times New Roman" w:eastAsia="Times New Roman" w:hAnsi="Times New Roman"/>
                <w:spacing w:val="-10"/>
                <w:sz w:val="24"/>
                <w:szCs w:val="24"/>
              </w:rPr>
              <w:softHyphen/>
              <w:t>зательно отвечать на вопро</w:t>
            </w:r>
            <w:r w:rsidRPr="00AF6D8A">
              <w:rPr>
                <w:rFonts w:ascii="Times New Roman" w:eastAsia="Times New Roman" w:hAnsi="Times New Roman"/>
                <w:spacing w:val="-10"/>
                <w:sz w:val="24"/>
                <w:szCs w:val="24"/>
              </w:rPr>
              <w:softHyphen/>
              <w:t>сы учителя, выражать свое отношение к предмету речи</w:t>
            </w:r>
          </w:p>
          <w:p w:rsidR="005D76EE" w:rsidRPr="00AF6D8A" w:rsidRDefault="00F20F2B" w:rsidP="00AF6D8A">
            <w:pPr>
              <w:jc w:val="both"/>
              <w:rPr>
                <w:rFonts w:ascii="Times New Roman" w:eastAsia="Times New Roman" w:hAnsi="Times New Roman"/>
                <w:sz w:val="24"/>
                <w:szCs w:val="24"/>
              </w:rPr>
            </w:pPr>
            <w:r w:rsidRPr="00AF6D8A">
              <w:rPr>
                <w:rFonts w:ascii="Times New Roman" w:eastAsia="Times New Roman" w:hAnsi="Times New Roman"/>
                <w:spacing w:val="-10"/>
                <w:sz w:val="24"/>
                <w:szCs w:val="24"/>
              </w:rPr>
              <w:t>Знать морфемный состав слова, уметь выделять мор</w:t>
            </w:r>
            <w:r w:rsidRPr="00AF6D8A">
              <w:rPr>
                <w:rFonts w:ascii="Times New Roman" w:eastAsia="Times New Roman" w:hAnsi="Times New Roman"/>
                <w:spacing w:val="-10"/>
                <w:sz w:val="24"/>
                <w:szCs w:val="24"/>
              </w:rPr>
              <w:softHyphen/>
              <w:t>фему на основе смыслового анализа слова, находить ор</w:t>
            </w:r>
            <w:r w:rsidRPr="00AF6D8A">
              <w:rPr>
                <w:rFonts w:ascii="Times New Roman" w:eastAsia="Times New Roman" w:hAnsi="Times New Roman"/>
                <w:spacing w:val="-10"/>
                <w:sz w:val="24"/>
                <w:szCs w:val="24"/>
              </w:rPr>
              <w:softHyphen/>
              <w:t>фограммы в морфемах, при</w:t>
            </w:r>
            <w:r w:rsidRPr="00AF6D8A">
              <w:rPr>
                <w:rFonts w:ascii="Times New Roman" w:eastAsia="Times New Roman" w:hAnsi="Times New Roman"/>
                <w:spacing w:val="-10"/>
                <w:sz w:val="24"/>
                <w:szCs w:val="24"/>
              </w:rPr>
              <w:softHyphen/>
              <w:t>менять изученные правила орфографии, определять те</w:t>
            </w:r>
            <w:r w:rsidRPr="00AF6D8A">
              <w:rPr>
                <w:rFonts w:ascii="Times New Roman" w:eastAsia="Times New Roman" w:hAnsi="Times New Roman"/>
                <w:spacing w:val="-10"/>
                <w:sz w:val="24"/>
                <w:szCs w:val="24"/>
              </w:rPr>
              <w:softHyphen/>
              <w:t>му, основную мысль текста, озаглавливать его</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13-14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Причастный оборот. Выделение причастного оборота запятыми.</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15</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Р/</w:t>
            </w:r>
            <w:proofErr w:type="spellStart"/>
            <w:r w:rsidRPr="00AF6D8A">
              <w:rPr>
                <w:rFonts w:ascii="Times New Roman" w:eastAsia="Times New Roman" w:hAnsi="Times New Roman"/>
                <w:sz w:val="24"/>
                <w:szCs w:val="24"/>
                <w:shd w:val="clear" w:color="auto" w:fill="FFFFFF"/>
              </w:rPr>
              <w:t>р</w:t>
            </w:r>
            <w:proofErr w:type="gramStart"/>
            <w:r w:rsidRPr="00AF6D8A">
              <w:rPr>
                <w:rFonts w:ascii="Times New Roman" w:eastAsia="Times New Roman" w:hAnsi="Times New Roman"/>
                <w:sz w:val="24"/>
                <w:szCs w:val="24"/>
                <w:shd w:val="clear" w:color="auto" w:fill="FFFFFF"/>
              </w:rPr>
              <w:t>.О</w:t>
            </w:r>
            <w:proofErr w:type="gramEnd"/>
            <w:r w:rsidRPr="00AF6D8A">
              <w:rPr>
                <w:rFonts w:ascii="Times New Roman" w:eastAsia="Times New Roman" w:hAnsi="Times New Roman"/>
                <w:sz w:val="24"/>
                <w:szCs w:val="24"/>
                <w:shd w:val="clear" w:color="auto" w:fill="FFFFFF"/>
              </w:rPr>
              <w:t>писание</w:t>
            </w:r>
            <w:proofErr w:type="spellEnd"/>
            <w:r w:rsidRPr="00AF6D8A">
              <w:rPr>
                <w:rFonts w:ascii="Times New Roman" w:eastAsia="Times New Roman" w:hAnsi="Times New Roman"/>
                <w:sz w:val="24"/>
                <w:szCs w:val="24"/>
                <w:shd w:val="clear" w:color="auto" w:fill="FFFFFF"/>
              </w:rPr>
              <w:t xml:space="preserve"> внешности человека.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 xml:space="preserve">Сочинение-описание по картине </w:t>
            </w:r>
            <w:proofErr w:type="spellStart"/>
            <w:r w:rsidRPr="00AF6D8A">
              <w:rPr>
                <w:rFonts w:ascii="Times New Roman" w:eastAsia="Times New Roman" w:hAnsi="Times New Roman"/>
                <w:sz w:val="24"/>
                <w:szCs w:val="24"/>
                <w:shd w:val="clear" w:color="auto" w:fill="FFFFFF"/>
              </w:rPr>
              <w:t>В.И.Хабарова</w:t>
            </w:r>
            <w:proofErr w:type="spellEnd"/>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Действительные и</w:t>
            </w:r>
            <w:r w:rsidR="00F20F2B" w:rsidRPr="00AF6D8A">
              <w:rPr>
                <w:rFonts w:ascii="Times New Roman" w:eastAsia="Times New Roman" w:hAnsi="Times New Roman"/>
                <w:sz w:val="24"/>
                <w:szCs w:val="24"/>
                <w:shd w:val="clear" w:color="auto" w:fill="FFFFFF"/>
              </w:rPr>
              <w:t xml:space="preserve"> </w:t>
            </w:r>
            <w:r w:rsidRPr="00AF6D8A">
              <w:rPr>
                <w:rFonts w:ascii="Times New Roman" w:eastAsia="Times New Roman" w:hAnsi="Times New Roman"/>
                <w:sz w:val="24"/>
                <w:szCs w:val="24"/>
                <w:shd w:val="clear" w:color="auto" w:fill="FFFFFF"/>
              </w:rPr>
              <w:t>страдательные</w:t>
            </w:r>
          </w:p>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причастия.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18</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Действительные причастия настоящего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931EA4" w:rsidRPr="00AF6D8A">
              <w:rPr>
                <w:rFonts w:ascii="Times New Roman" w:eastAsia="Times New Roman" w:hAnsi="Times New Roman"/>
                <w:sz w:val="24"/>
                <w:szCs w:val="24"/>
              </w:rPr>
              <w:t>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Действительные причастия прошедшего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20</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Страдательные причастия настоящего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Страдательные причастия прошедшего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22</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Краткие страдательные причастия.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23</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Гласные перед Н в полных и кратких страдательных причастиях</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Н и НН в суффиксах страдательных причастий прошедшего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25</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26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Н и НН в суффиксах полных причастий и прилагательных, образованных от глаголов</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Морфологический разбор причастия.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28</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29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Слитное и раздельное написание НЕ с причастиями.</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30</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Р/</w:t>
            </w:r>
            <w:proofErr w:type="spellStart"/>
            <w:r w:rsidRPr="00AF6D8A">
              <w:rPr>
                <w:rFonts w:ascii="Times New Roman" w:eastAsia="Times New Roman" w:hAnsi="Times New Roman"/>
                <w:sz w:val="24"/>
                <w:szCs w:val="24"/>
                <w:shd w:val="clear" w:color="auto" w:fill="FFFFFF"/>
              </w:rPr>
              <w:t>р</w:t>
            </w:r>
            <w:proofErr w:type="gramStart"/>
            <w:r w:rsidRPr="00AF6D8A">
              <w:rPr>
                <w:rFonts w:ascii="Times New Roman" w:eastAsia="Times New Roman" w:hAnsi="Times New Roman"/>
                <w:sz w:val="24"/>
                <w:szCs w:val="24"/>
                <w:shd w:val="clear" w:color="auto" w:fill="FFFFFF"/>
              </w:rPr>
              <w:t>.В</w:t>
            </w:r>
            <w:proofErr w:type="gramEnd"/>
            <w:r w:rsidRPr="00AF6D8A">
              <w:rPr>
                <w:rFonts w:ascii="Times New Roman" w:eastAsia="Times New Roman" w:hAnsi="Times New Roman"/>
                <w:sz w:val="24"/>
                <w:szCs w:val="24"/>
                <w:shd w:val="clear" w:color="auto" w:fill="FFFFFF"/>
              </w:rPr>
              <w:t>ыборочное</w:t>
            </w:r>
            <w:proofErr w:type="spellEnd"/>
            <w:r w:rsidRPr="00AF6D8A">
              <w:rPr>
                <w:rFonts w:ascii="Times New Roman" w:eastAsia="Times New Roman" w:hAnsi="Times New Roman"/>
                <w:sz w:val="24"/>
                <w:szCs w:val="24"/>
                <w:shd w:val="clear" w:color="auto" w:fill="FFFFFF"/>
              </w:rPr>
              <w:t xml:space="preserve"> изложение по упр.№130</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Буквы</w:t>
            </w:r>
            <w:proofErr w:type="gramStart"/>
            <w:r w:rsidRPr="00AF6D8A">
              <w:rPr>
                <w:rFonts w:ascii="Times New Roman" w:eastAsia="Times New Roman" w:hAnsi="Times New Roman"/>
                <w:sz w:val="24"/>
                <w:szCs w:val="24"/>
                <w:shd w:val="clear" w:color="auto" w:fill="FFFFFF"/>
              </w:rPr>
              <w:t xml:space="preserve"> Е</w:t>
            </w:r>
            <w:proofErr w:type="gramEnd"/>
            <w:r w:rsidRPr="00AF6D8A">
              <w:rPr>
                <w:rFonts w:ascii="Times New Roman" w:eastAsia="Times New Roman" w:hAnsi="Times New Roman"/>
                <w:sz w:val="24"/>
                <w:szCs w:val="24"/>
                <w:shd w:val="clear" w:color="auto" w:fill="FFFFFF"/>
              </w:rPr>
              <w:t xml:space="preserve"> и Ё после шипящих в суффиксах страдательных причастий прошедшего времени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32</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33</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Повторение по теме «Причастие».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Контрольный диктант по теме «Причастие»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p>
        </w:tc>
        <w:tc>
          <w:tcPr>
            <w:tcW w:w="5514" w:type="dxa"/>
          </w:tcPr>
          <w:p w:rsidR="005D76EE" w:rsidRPr="00AF6D8A" w:rsidRDefault="005D76EE" w:rsidP="00AF6D8A">
            <w:pPr>
              <w:jc w:val="both"/>
              <w:rPr>
                <w:rFonts w:ascii="Times New Roman" w:eastAsia="Times New Roman" w:hAnsi="Times New Roman"/>
                <w:b/>
                <w:sz w:val="24"/>
                <w:szCs w:val="24"/>
              </w:rPr>
            </w:pPr>
            <w:r w:rsidRPr="00AF6D8A">
              <w:rPr>
                <w:rFonts w:ascii="Times New Roman" w:eastAsia="Times New Roman" w:hAnsi="Times New Roman"/>
                <w:b/>
                <w:sz w:val="24"/>
                <w:szCs w:val="24"/>
              </w:rPr>
              <w:t>Деепричастие</w:t>
            </w:r>
          </w:p>
        </w:tc>
        <w:tc>
          <w:tcPr>
            <w:tcW w:w="1149" w:type="dxa"/>
            <w:gridSpan w:val="2"/>
          </w:tcPr>
          <w:p w:rsidR="005D76EE" w:rsidRPr="00AF6D8A" w:rsidRDefault="005D76EE" w:rsidP="00AF6D8A">
            <w:pPr>
              <w:jc w:val="both"/>
              <w:rPr>
                <w:rFonts w:ascii="Times New Roman" w:eastAsia="Times New Roman" w:hAnsi="Times New Roman"/>
                <w:sz w:val="24"/>
                <w:szCs w:val="24"/>
              </w:rPr>
            </w:pP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35</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Деепричастие как часть речи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5D76EE" w:rsidRPr="00AF6D8A" w:rsidRDefault="00BC3239" w:rsidP="00AF6D8A">
            <w:pPr>
              <w:jc w:val="both"/>
              <w:rPr>
                <w:rFonts w:ascii="Times New Roman" w:eastAsia="Times New Roman" w:hAnsi="Times New Roman"/>
                <w:sz w:val="24"/>
                <w:szCs w:val="24"/>
              </w:rPr>
            </w:pPr>
            <w:r w:rsidRPr="00AF6D8A">
              <w:rPr>
                <w:rFonts w:ascii="Times New Roman" w:eastAsia="Times New Roman" w:hAnsi="Times New Roman"/>
                <w:spacing w:val="-10"/>
                <w:sz w:val="24"/>
                <w:szCs w:val="24"/>
              </w:rPr>
              <w:t xml:space="preserve">Знать, что такое деепричастие, знать морфологические признаки деепричастия, знать </w:t>
            </w:r>
            <w:r w:rsidRPr="00AF6D8A">
              <w:rPr>
                <w:rFonts w:ascii="Times New Roman" w:eastAsia="Times New Roman" w:hAnsi="Times New Roman"/>
                <w:spacing w:val="-10"/>
                <w:sz w:val="24"/>
                <w:szCs w:val="24"/>
              </w:rPr>
              <w:lastRenderedPageBreak/>
              <w:t xml:space="preserve">постановку знаков препинания при деепричастном обороте. </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Морфологические признаки у</w:t>
            </w:r>
          </w:p>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деепричастия. Признаки глагола.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3</w:t>
            </w:r>
            <w:r w:rsidR="00931EA4" w:rsidRPr="00AF6D8A">
              <w:rPr>
                <w:rFonts w:ascii="Times New Roman" w:eastAsia="Times New Roman" w:hAnsi="Times New Roman"/>
                <w:sz w:val="24"/>
                <w:szCs w:val="24"/>
              </w:rPr>
              <w:t>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Морфологические признаки у</w:t>
            </w:r>
          </w:p>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деепричастия. Признаки наречия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38-39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Деепричастный оборот. Запятые при деепричастном обороте.</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40</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НЕ с деепричастиями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Деепричастия совершенного вида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42</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Деепричастия несовершенного вида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43</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44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Р./</w:t>
            </w:r>
            <w:proofErr w:type="spellStart"/>
            <w:r w:rsidRPr="00AF6D8A">
              <w:rPr>
                <w:rFonts w:ascii="Times New Roman" w:eastAsia="Times New Roman" w:hAnsi="Times New Roman"/>
                <w:sz w:val="24"/>
                <w:szCs w:val="24"/>
                <w:shd w:val="clear" w:color="auto" w:fill="FFFFFF"/>
              </w:rPr>
              <w:t>р</w:t>
            </w:r>
            <w:proofErr w:type="gramStart"/>
            <w:r w:rsidRPr="00AF6D8A">
              <w:rPr>
                <w:rFonts w:ascii="Times New Roman" w:eastAsia="Times New Roman" w:hAnsi="Times New Roman"/>
                <w:sz w:val="24"/>
                <w:szCs w:val="24"/>
                <w:shd w:val="clear" w:color="auto" w:fill="FFFFFF"/>
              </w:rPr>
              <w:t>.С</w:t>
            </w:r>
            <w:proofErr w:type="gramEnd"/>
            <w:r w:rsidRPr="00AF6D8A">
              <w:rPr>
                <w:rFonts w:ascii="Times New Roman" w:eastAsia="Times New Roman" w:hAnsi="Times New Roman"/>
                <w:sz w:val="24"/>
                <w:szCs w:val="24"/>
                <w:shd w:val="clear" w:color="auto" w:fill="FFFFFF"/>
              </w:rPr>
              <w:t>очинение</w:t>
            </w:r>
            <w:proofErr w:type="spellEnd"/>
            <w:r w:rsidRPr="00AF6D8A">
              <w:rPr>
                <w:rFonts w:ascii="Times New Roman" w:eastAsia="Times New Roman" w:hAnsi="Times New Roman"/>
                <w:sz w:val="24"/>
                <w:szCs w:val="24"/>
                <w:shd w:val="clear" w:color="auto" w:fill="FFFFFF"/>
              </w:rPr>
              <w:t xml:space="preserve"> по картине </w:t>
            </w:r>
            <w:proofErr w:type="spellStart"/>
            <w:r w:rsidRPr="00AF6D8A">
              <w:rPr>
                <w:rFonts w:ascii="Times New Roman" w:eastAsia="Times New Roman" w:hAnsi="Times New Roman"/>
                <w:sz w:val="24"/>
                <w:szCs w:val="24"/>
                <w:shd w:val="clear" w:color="auto" w:fill="FFFFFF"/>
              </w:rPr>
              <w:t>С.Григорьева</w:t>
            </w:r>
            <w:proofErr w:type="spellEnd"/>
            <w:r w:rsidRPr="00AF6D8A">
              <w:rPr>
                <w:rFonts w:ascii="Times New Roman" w:eastAsia="Times New Roman" w:hAnsi="Times New Roman"/>
                <w:sz w:val="24"/>
                <w:szCs w:val="24"/>
                <w:shd w:val="clear" w:color="auto" w:fill="FFFFFF"/>
              </w:rPr>
              <w:t xml:space="preserve"> «Вратарь»</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45</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Морфологический разбор деепричастия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Повторение по теме «Деепричастие»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Контрольный диктант по теме</w:t>
            </w:r>
          </w:p>
          <w:p w:rsidR="005D76EE" w:rsidRPr="00AF6D8A" w:rsidRDefault="005D76EE" w:rsidP="00AF6D8A">
            <w:pPr>
              <w:jc w:val="both"/>
              <w:rPr>
                <w:rFonts w:ascii="Times New Roman" w:eastAsia="Times New Roman" w:hAnsi="Times New Roman"/>
                <w:sz w:val="24"/>
                <w:szCs w:val="24"/>
                <w:shd w:val="clear" w:color="auto" w:fill="FFFFFF"/>
              </w:rPr>
            </w:pPr>
            <w:r w:rsidRPr="00AF6D8A">
              <w:rPr>
                <w:rFonts w:ascii="Times New Roman" w:eastAsia="Times New Roman" w:hAnsi="Times New Roman"/>
                <w:sz w:val="24"/>
                <w:szCs w:val="24"/>
                <w:shd w:val="clear" w:color="auto" w:fill="FFFFFF"/>
              </w:rPr>
              <w:t>«Деепричастие ».</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p>
        </w:tc>
        <w:tc>
          <w:tcPr>
            <w:tcW w:w="5514" w:type="dxa"/>
          </w:tcPr>
          <w:p w:rsidR="005D76EE" w:rsidRPr="00AF6D8A" w:rsidRDefault="005D76EE" w:rsidP="00AF6D8A">
            <w:pPr>
              <w:jc w:val="both"/>
              <w:rPr>
                <w:rFonts w:ascii="Times New Roman" w:eastAsia="Times New Roman" w:hAnsi="Times New Roman"/>
                <w:b/>
                <w:sz w:val="24"/>
                <w:szCs w:val="24"/>
              </w:rPr>
            </w:pPr>
            <w:r w:rsidRPr="00AF6D8A">
              <w:rPr>
                <w:rFonts w:ascii="Times New Roman" w:eastAsia="Times New Roman" w:hAnsi="Times New Roman"/>
                <w:b/>
                <w:sz w:val="24"/>
                <w:szCs w:val="24"/>
              </w:rPr>
              <w:t>Наречие</w:t>
            </w:r>
          </w:p>
        </w:tc>
        <w:tc>
          <w:tcPr>
            <w:tcW w:w="1149" w:type="dxa"/>
            <w:gridSpan w:val="2"/>
          </w:tcPr>
          <w:p w:rsidR="005D76EE" w:rsidRPr="00AF6D8A" w:rsidRDefault="005D76EE" w:rsidP="00AF6D8A">
            <w:pPr>
              <w:jc w:val="both"/>
              <w:rPr>
                <w:rFonts w:ascii="Times New Roman" w:eastAsia="Times New Roman" w:hAnsi="Times New Roman"/>
                <w:sz w:val="24"/>
                <w:szCs w:val="24"/>
              </w:rPr>
            </w:pP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48</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Наречие как часть речи.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5D76EE" w:rsidRPr="00AF6D8A" w:rsidRDefault="00BC3239"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наречия и их влияние на правописание. Работа с текстом</w:t>
            </w: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49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Смысловые группы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50</w:t>
            </w:r>
          </w:p>
        </w:tc>
        <w:tc>
          <w:tcPr>
            <w:tcW w:w="5514" w:type="dxa"/>
          </w:tcPr>
          <w:p w:rsidR="005D76EE" w:rsidRPr="00AF6D8A" w:rsidRDefault="005D76EE" w:rsidP="00AF6D8A">
            <w:pPr>
              <w:jc w:val="both"/>
              <w:rPr>
                <w:rFonts w:ascii="Times New Roman" w:eastAsia="Times New Roman" w:hAnsi="Times New Roman"/>
                <w:sz w:val="24"/>
                <w:szCs w:val="24"/>
              </w:rPr>
            </w:pPr>
            <w:proofErr w:type="gramStart"/>
            <w:r w:rsidRPr="00AF6D8A">
              <w:rPr>
                <w:rFonts w:ascii="Times New Roman" w:eastAsia="Times New Roman" w:hAnsi="Times New Roman"/>
                <w:sz w:val="24"/>
                <w:szCs w:val="24"/>
                <w:shd w:val="clear" w:color="auto" w:fill="FFFFFF"/>
                <w:lang w:val="en-US" w:bidi="en-US"/>
              </w:rPr>
              <w:t>P</w:t>
            </w:r>
            <w:r w:rsidRPr="00AF6D8A">
              <w:rPr>
                <w:rFonts w:ascii="Times New Roman" w:eastAsia="Times New Roman" w:hAnsi="Times New Roman"/>
                <w:sz w:val="24"/>
                <w:szCs w:val="24"/>
                <w:shd w:val="clear" w:color="auto" w:fill="FFFFFF"/>
                <w:lang w:bidi="en-US"/>
              </w:rPr>
              <w:t>./</w:t>
            </w:r>
            <w:proofErr w:type="gramEnd"/>
            <w:r w:rsidRPr="00AF6D8A">
              <w:rPr>
                <w:rFonts w:ascii="Times New Roman" w:eastAsia="Times New Roman" w:hAnsi="Times New Roman"/>
                <w:sz w:val="24"/>
                <w:szCs w:val="24"/>
                <w:shd w:val="clear" w:color="auto" w:fill="FFFFFF"/>
                <w:lang w:val="en-US" w:bidi="en-US"/>
              </w:rPr>
              <w:t>p</w:t>
            </w:r>
            <w:r w:rsidRPr="00AF6D8A">
              <w:rPr>
                <w:rFonts w:ascii="Times New Roman" w:eastAsia="Times New Roman" w:hAnsi="Times New Roman"/>
                <w:sz w:val="24"/>
                <w:szCs w:val="24"/>
                <w:shd w:val="clear" w:color="auto" w:fill="FFFFFF"/>
                <w:lang w:bidi="en-US"/>
              </w:rPr>
              <w:t>.</w:t>
            </w:r>
          </w:p>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 xml:space="preserve">Сочинение по картине </w:t>
            </w:r>
            <w:proofErr w:type="spellStart"/>
            <w:r w:rsidRPr="00AF6D8A">
              <w:rPr>
                <w:rFonts w:ascii="Times New Roman" w:eastAsia="Times New Roman" w:hAnsi="Times New Roman"/>
                <w:sz w:val="24"/>
                <w:szCs w:val="24"/>
                <w:shd w:val="clear" w:color="auto" w:fill="FFFFFF"/>
              </w:rPr>
              <w:t>И.Попова</w:t>
            </w:r>
            <w:proofErr w:type="spellEnd"/>
            <w:r w:rsidRPr="00AF6D8A">
              <w:rPr>
                <w:rFonts w:ascii="Times New Roman" w:eastAsia="Times New Roman" w:hAnsi="Times New Roman"/>
                <w:sz w:val="24"/>
                <w:szCs w:val="24"/>
                <w:shd w:val="clear" w:color="auto" w:fill="FFFFFF"/>
              </w:rPr>
              <w:t xml:space="preserve"> «Первый снег»</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Степени сравнения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w:t>
            </w:r>
            <w:r w:rsidR="00931EA4" w:rsidRPr="00AF6D8A">
              <w:rPr>
                <w:rFonts w:ascii="Times New Roman" w:eastAsia="Times New Roman" w:hAnsi="Times New Roman"/>
                <w:sz w:val="24"/>
                <w:szCs w:val="24"/>
              </w:rPr>
              <w:t>2</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Способы образования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53</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Морфологический разбор наречия.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54</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Контрольный диктант по теме «Наречие»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55-56</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 xml:space="preserve">Слитное и раздельное написание НЕ с наречиями на </w:t>
            </w:r>
            <w:proofErr w:type="gramStart"/>
            <w:r w:rsidRPr="00AF6D8A">
              <w:rPr>
                <w:rFonts w:ascii="Times New Roman" w:eastAsia="Times New Roman" w:hAnsi="Times New Roman"/>
                <w:sz w:val="24"/>
                <w:szCs w:val="24"/>
                <w:shd w:val="clear" w:color="auto" w:fill="FFFFFF"/>
              </w:rPr>
              <w:t>-о</w:t>
            </w:r>
            <w:proofErr w:type="gramEnd"/>
            <w:r w:rsidRPr="00AF6D8A">
              <w:rPr>
                <w:rFonts w:ascii="Times New Roman" w:eastAsia="Times New Roman" w:hAnsi="Times New Roman"/>
                <w:sz w:val="24"/>
                <w:szCs w:val="24"/>
                <w:shd w:val="clear" w:color="auto" w:fill="FFFFFF"/>
              </w:rPr>
              <w:t xml:space="preserve"> и -е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Буквы</w:t>
            </w:r>
            <w:proofErr w:type="gramStart"/>
            <w:r w:rsidRPr="00AF6D8A">
              <w:rPr>
                <w:rFonts w:ascii="Times New Roman" w:eastAsia="Times New Roman" w:hAnsi="Times New Roman"/>
                <w:sz w:val="24"/>
                <w:szCs w:val="24"/>
                <w:shd w:val="clear" w:color="auto" w:fill="FFFFFF"/>
              </w:rPr>
              <w:t xml:space="preserve"> Е</w:t>
            </w:r>
            <w:proofErr w:type="gramEnd"/>
            <w:r w:rsidRPr="00AF6D8A">
              <w:rPr>
                <w:rFonts w:ascii="Times New Roman" w:eastAsia="Times New Roman" w:hAnsi="Times New Roman"/>
                <w:sz w:val="24"/>
                <w:szCs w:val="24"/>
                <w:shd w:val="clear" w:color="auto" w:fill="FFFFFF"/>
              </w:rPr>
              <w:t xml:space="preserve"> и </w:t>
            </w:r>
            <w:proofErr w:type="spellStart"/>
            <w:r w:rsidRPr="00AF6D8A">
              <w:rPr>
                <w:rFonts w:ascii="Times New Roman" w:eastAsia="Times New Roman" w:hAnsi="Times New Roman"/>
                <w:sz w:val="24"/>
                <w:szCs w:val="24"/>
                <w:shd w:val="clear" w:color="auto" w:fill="FFFFFF"/>
              </w:rPr>
              <w:t>И</w:t>
            </w:r>
            <w:proofErr w:type="spellEnd"/>
            <w:r w:rsidRPr="00AF6D8A">
              <w:rPr>
                <w:rFonts w:ascii="Times New Roman" w:eastAsia="Times New Roman" w:hAnsi="Times New Roman"/>
                <w:sz w:val="24"/>
                <w:szCs w:val="24"/>
                <w:shd w:val="clear" w:color="auto" w:fill="FFFFFF"/>
              </w:rPr>
              <w:t xml:space="preserve"> в приставках НЕ и НИ отрицательных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58</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 xml:space="preserve">Н и НН в наречиях на </w:t>
            </w:r>
            <w:proofErr w:type="gramStart"/>
            <w:r w:rsidRPr="00AF6D8A">
              <w:rPr>
                <w:rFonts w:ascii="Times New Roman" w:eastAsia="Times New Roman" w:hAnsi="Times New Roman"/>
                <w:sz w:val="24"/>
                <w:szCs w:val="24"/>
                <w:shd w:val="clear" w:color="auto" w:fill="FFFFFF"/>
              </w:rPr>
              <w:t>-о</w:t>
            </w:r>
            <w:proofErr w:type="gramEnd"/>
            <w:r w:rsidRPr="00AF6D8A">
              <w:rPr>
                <w:rFonts w:ascii="Times New Roman" w:eastAsia="Times New Roman" w:hAnsi="Times New Roman"/>
                <w:sz w:val="24"/>
                <w:szCs w:val="24"/>
                <w:shd w:val="clear" w:color="auto" w:fill="FFFFFF"/>
              </w:rPr>
              <w:t xml:space="preserve"> и -е.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59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Р/</w:t>
            </w:r>
            <w:proofErr w:type="spellStart"/>
            <w:r w:rsidRPr="00AF6D8A">
              <w:rPr>
                <w:rFonts w:ascii="Times New Roman" w:eastAsia="Times New Roman" w:hAnsi="Times New Roman"/>
                <w:sz w:val="24"/>
                <w:szCs w:val="24"/>
                <w:shd w:val="clear" w:color="auto" w:fill="FFFFFF"/>
              </w:rPr>
              <w:t>р</w:t>
            </w:r>
            <w:proofErr w:type="gramStart"/>
            <w:r w:rsidRPr="00AF6D8A">
              <w:rPr>
                <w:rFonts w:ascii="Times New Roman" w:eastAsia="Times New Roman" w:hAnsi="Times New Roman"/>
                <w:sz w:val="24"/>
                <w:szCs w:val="24"/>
                <w:shd w:val="clear" w:color="auto" w:fill="FFFFFF"/>
              </w:rPr>
              <w:t>.С</w:t>
            </w:r>
            <w:proofErr w:type="gramEnd"/>
            <w:r w:rsidRPr="00AF6D8A">
              <w:rPr>
                <w:rFonts w:ascii="Times New Roman" w:eastAsia="Times New Roman" w:hAnsi="Times New Roman"/>
                <w:sz w:val="24"/>
                <w:szCs w:val="24"/>
                <w:shd w:val="clear" w:color="auto" w:fill="FFFFFF"/>
              </w:rPr>
              <w:t>очинение</w:t>
            </w:r>
            <w:proofErr w:type="spellEnd"/>
            <w:r w:rsidRPr="00AF6D8A">
              <w:rPr>
                <w:rFonts w:ascii="Times New Roman" w:eastAsia="Times New Roman" w:hAnsi="Times New Roman"/>
                <w:sz w:val="24"/>
                <w:szCs w:val="24"/>
                <w:shd w:val="clear" w:color="auto" w:fill="FFFFFF"/>
              </w:rPr>
              <w:t>-рассуждение.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60</w:t>
            </w:r>
          </w:p>
        </w:tc>
        <w:tc>
          <w:tcPr>
            <w:tcW w:w="5514" w:type="dxa"/>
          </w:tcPr>
          <w:p w:rsidR="005D76EE" w:rsidRPr="00AF6D8A" w:rsidRDefault="005D76EE" w:rsidP="00AF6D8A">
            <w:pPr>
              <w:jc w:val="both"/>
              <w:rPr>
                <w:rFonts w:ascii="Times New Roman" w:eastAsia="Times New Roman" w:hAnsi="Times New Roman"/>
                <w:sz w:val="24"/>
                <w:szCs w:val="24"/>
              </w:rPr>
            </w:pPr>
            <w:proofErr w:type="gramStart"/>
            <w:r w:rsidRPr="00AF6D8A">
              <w:rPr>
                <w:rFonts w:ascii="Times New Roman" w:eastAsia="Times New Roman" w:hAnsi="Times New Roman"/>
                <w:sz w:val="24"/>
                <w:szCs w:val="24"/>
                <w:shd w:val="clear" w:color="auto" w:fill="FFFFFF"/>
              </w:rPr>
              <w:t>Р</w:t>
            </w:r>
            <w:proofErr w:type="gramEnd"/>
            <w:r w:rsidRPr="00AF6D8A">
              <w:rPr>
                <w:rFonts w:ascii="Times New Roman" w:eastAsia="Times New Roman" w:hAnsi="Times New Roman"/>
                <w:sz w:val="24"/>
                <w:szCs w:val="24"/>
                <w:shd w:val="clear" w:color="auto" w:fill="FFFFFF"/>
              </w:rPr>
              <w:t>/р. Описание действий.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61</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Буквы</w:t>
            </w:r>
            <w:proofErr w:type="gramStart"/>
            <w:r w:rsidRPr="00AF6D8A">
              <w:rPr>
                <w:rFonts w:ascii="Times New Roman" w:eastAsia="Times New Roman" w:hAnsi="Times New Roman"/>
                <w:sz w:val="24"/>
                <w:szCs w:val="24"/>
                <w:shd w:val="clear" w:color="auto" w:fill="FFFFFF"/>
              </w:rPr>
              <w:t xml:space="preserve"> О</w:t>
            </w:r>
            <w:proofErr w:type="gramEnd"/>
            <w:r w:rsidRPr="00AF6D8A">
              <w:rPr>
                <w:rFonts w:ascii="Times New Roman" w:eastAsia="Times New Roman" w:hAnsi="Times New Roman"/>
                <w:sz w:val="24"/>
                <w:szCs w:val="24"/>
                <w:shd w:val="clear" w:color="auto" w:fill="FFFFFF"/>
              </w:rPr>
              <w:t xml:space="preserve"> и Е после шипящих на конце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62</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63</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Буквы</w:t>
            </w:r>
            <w:proofErr w:type="gramStart"/>
            <w:r w:rsidRPr="00AF6D8A">
              <w:rPr>
                <w:rFonts w:ascii="Times New Roman" w:eastAsia="Times New Roman" w:hAnsi="Times New Roman"/>
                <w:sz w:val="24"/>
                <w:szCs w:val="24"/>
                <w:shd w:val="clear" w:color="auto" w:fill="FFFFFF"/>
              </w:rPr>
              <w:t xml:space="preserve"> О</w:t>
            </w:r>
            <w:proofErr w:type="gramEnd"/>
            <w:r w:rsidRPr="00AF6D8A">
              <w:rPr>
                <w:rFonts w:ascii="Times New Roman" w:eastAsia="Times New Roman" w:hAnsi="Times New Roman"/>
                <w:sz w:val="24"/>
                <w:szCs w:val="24"/>
                <w:shd w:val="clear" w:color="auto" w:fill="FFFFFF"/>
              </w:rPr>
              <w:t xml:space="preserve"> и А на конце наречий с приставками ИЗ, ДО, С</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64</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65</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Дефис между частями слова в наречиях</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66</w:t>
            </w:r>
            <w:r w:rsidR="005D76EE" w:rsidRPr="00AF6D8A">
              <w:rPr>
                <w:rFonts w:ascii="Times New Roman" w:eastAsia="Times New Roman" w:hAnsi="Times New Roman"/>
                <w:sz w:val="24"/>
                <w:szCs w:val="24"/>
              </w:rPr>
              <w:t>-</w:t>
            </w:r>
            <w:r w:rsidRPr="00AF6D8A">
              <w:rPr>
                <w:rFonts w:ascii="Times New Roman" w:eastAsia="Times New Roman" w:hAnsi="Times New Roman"/>
                <w:sz w:val="24"/>
                <w:szCs w:val="24"/>
              </w:rPr>
              <w:t>67</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Слитное и раздельное написание приставок в наречиях, образованных от существительных и количественных числительных</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68</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Мягкий знак после шипящих на конце наречий.</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69-70</w:t>
            </w:r>
          </w:p>
        </w:tc>
        <w:tc>
          <w:tcPr>
            <w:tcW w:w="551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Повторение и систематизация изученного по теме «Наречие».</w:t>
            </w:r>
          </w:p>
        </w:tc>
        <w:tc>
          <w:tcPr>
            <w:tcW w:w="114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val="restart"/>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71</w:t>
            </w:r>
          </w:p>
        </w:tc>
        <w:tc>
          <w:tcPr>
            <w:tcW w:w="551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Контрольный диктант по теме «Наречие».</w:t>
            </w:r>
          </w:p>
        </w:tc>
        <w:tc>
          <w:tcPr>
            <w:tcW w:w="114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p>
        </w:tc>
        <w:tc>
          <w:tcPr>
            <w:tcW w:w="5514" w:type="dxa"/>
          </w:tcPr>
          <w:p w:rsidR="003007BE" w:rsidRPr="00AF6D8A" w:rsidRDefault="003007BE" w:rsidP="00AF6D8A">
            <w:pPr>
              <w:jc w:val="both"/>
              <w:rPr>
                <w:rFonts w:ascii="Times New Roman" w:eastAsia="Times New Roman" w:hAnsi="Times New Roman"/>
                <w:b/>
                <w:sz w:val="24"/>
                <w:szCs w:val="24"/>
              </w:rPr>
            </w:pPr>
            <w:r w:rsidRPr="00AF6D8A">
              <w:rPr>
                <w:rFonts w:ascii="Times New Roman" w:eastAsia="Times New Roman" w:hAnsi="Times New Roman"/>
                <w:b/>
                <w:sz w:val="24"/>
                <w:szCs w:val="24"/>
              </w:rPr>
              <w:t>Категория состояния</w:t>
            </w:r>
          </w:p>
        </w:tc>
        <w:tc>
          <w:tcPr>
            <w:tcW w:w="1149" w:type="dxa"/>
            <w:gridSpan w:val="2"/>
          </w:tcPr>
          <w:p w:rsidR="003007BE" w:rsidRPr="00AF6D8A" w:rsidRDefault="003007BE" w:rsidP="00AF6D8A">
            <w:pPr>
              <w:jc w:val="both"/>
              <w:rPr>
                <w:rFonts w:ascii="Times New Roman" w:eastAsia="Times New Roman" w:hAnsi="Times New Roman"/>
                <w:sz w:val="24"/>
                <w:szCs w:val="24"/>
              </w:rPr>
            </w:pP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rPr>
          <w:trHeight w:val="453"/>
        </w:trPr>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72</w:t>
            </w:r>
          </w:p>
        </w:tc>
        <w:tc>
          <w:tcPr>
            <w:tcW w:w="551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Категория состояния как часть речи</w:t>
            </w:r>
          </w:p>
        </w:tc>
        <w:tc>
          <w:tcPr>
            <w:tcW w:w="114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73</w:t>
            </w:r>
          </w:p>
        </w:tc>
        <w:tc>
          <w:tcPr>
            <w:tcW w:w="551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Отличия категории состояния от наречия</w:t>
            </w:r>
          </w:p>
        </w:tc>
        <w:tc>
          <w:tcPr>
            <w:tcW w:w="114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74</w:t>
            </w:r>
          </w:p>
        </w:tc>
        <w:tc>
          <w:tcPr>
            <w:tcW w:w="5514" w:type="dxa"/>
          </w:tcPr>
          <w:p w:rsidR="003007BE" w:rsidRPr="00AF6D8A" w:rsidRDefault="003007BE" w:rsidP="00AF6D8A">
            <w:pPr>
              <w:jc w:val="both"/>
              <w:rPr>
                <w:rFonts w:ascii="Times New Roman" w:eastAsia="Times New Roman" w:hAnsi="Times New Roman"/>
                <w:b/>
                <w:sz w:val="24"/>
                <w:szCs w:val="24"/>
              </w:rPr>
            </w:pPr>
            <w:r w:rsidRPr="00AF6D8A">
              <w:rPr>
                <w:rFonts w:ascii="Times New Roman" w:hAnsi="Times New Roman"/>
                <w:color w:val="000000"/>
                <w:sz w:val="24"/>
                <w:szCs w:val="24"/>
                <w:shd w:val="clear" w:color="auto" w:fill="F5F5F5"/>
              </w:rPr>
              <w:t>Употребление слов КС в художественной речи</w:t>
            </w:r>
          </w:p>
        </w:tc>
        <w:tc>
          <w:tcPr>
            <w:tcW w:w="114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w:t>
            </w:r>
            <w:r w:rsidR="001A75B1" w:rsidRPr="00AF6D8A">
              <w:rPr>
                <w:rFonts w:ascii="Times New Roman" w:eastAsia="Times New Roman" w:hAnsi="Times New Roman"/>
                <w:sz w:val="24"/>
                <w:szCs w:val="24"/>
              </w:rPr>
              <w:t>5</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Синтаксическая роль слов категории состояния</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 xml:space="preserve">Определение морфологических свойств </w:t>
            </w:r>
            <w:r w:rsidR="005209D2" w:rsidRPr="00AF6D8A">
              <w:rPr>
                <w:rFonts w:ascii="Times New Roman" w:eastAsia="Times New Roman" w:hAnsi="Times New Roman"/>
                <w:sz w:val="24"/>
                <w:szCs w:val="24"/>
              </w:rPr>
              <w:t>категории состояния</w:t>
            </w:r>
            <w:r w:rsidRPr="00AF6D8A">
              <w:rPr>
                <w:rFonts w:ascii="Times New Roman" w:eastAsia="Times New Roman" w:hAnsi="Times New Roman"/>
                <w:sz w:val="24"/>
                <w:szCs w:val="24"/>
              </w:rPr>
              <w:t xml:space="preserve"> и их влияние на правописание. Работа с текстом.</w:t>
            </w:r>
          </w:p>
        </w:tc>
      </w:tr>
      <w:tr w:rsidR="005D76EE" w:rsidRPr="00AF6D8A" w:rsidTr="007C60B6">
        <w:tc>
          <w:tcPr>
            <w:tcW w:w="675" w:type="dxa"/>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76</w:t>
            </w:r>
          </w:p>
        </w:tc>
        <w:tc>
          <w:tcPr>
            <w:tcW w:w="5514" w:type="dxa"/>
          </w:tcPr>
          <w:p w:rsidR="005D76EE" w:rsidRPr="00AF6D8A" w:rsidRDefault="001A75B1" w:rsidP="00AF6D8A">
            <w:pPr>
              <w:jc w:val="both"/>
              <w:rPr>
                <w:rFonts w:ascii="Times New Roman" w:eastAsia="Times New Roman" w:hAnsi="Times New Roman"/>
                <w:b/>
                <w:sz w:val="24"/>
                <w:szCs w:val="24"/>
              </w:rPr>
            </w:pPr>
            <w:r w:rsidRPr="00AF6D8A">
              <w:rPr>
                <w:rFonts w:ascii="Times New Roman" w:hAnsi="Times New Roman"/>
                <w:color w:val="000000"/>
                <w:sz w:val="24"/>
                <w:szCs w:val="24"/>
                <w:shd w:val="clear" w:color="auto" w:fill="F5F5F5"/>
              </w:rPr>
              <w:t>Морфологический разбор категории состояния. Употребление слов КС при описании состояния человека и природы</w:t>
            </w:r>
          </w:p>
        </w:tc>
        <w:tc>
          <w:tcPr>
            <w:tcW w:w="1149" w:type="dxa"/>
            <w:gridSpan w:val="2"/>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w:t>
            </w:r>
            <w:r w:rsidR="001A75B1" w:rsidRPr="00AF6D8A">
              <w:rPr>
                <w:rFonts w:ascii="Times New Roman" w:eastAsia="Times New Roman" w:hAnsi="Times New Roman"/>
                <w:sz w:val="24"/>
                <w:szCs w:val="24"/>
              </w:rPr>
              <w:t>7</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Подготовка к сочинени</w:t>
            </w:r>
            <w:proofErr w:type="gramStart"/>
            <w:r w:rsidRPr="00AF6D8A">
              <w:rPr>
                <w:rFonts w:ascii="Times New Roman" w:hAnsi="Times New Roman"/>
                <w:color w:val="000000"/>
                <w:sz w:val="24"/>
                <w:szCs w:val="24"/>
                <w:shd w:val="clear" w:color="auto" w:fill="F5F5F5"/>
              </w:rPr>
              <w:t>ю-</w:t>
            </w:r>
            <w:proofErr w:type="gramEnd"/>
            <w:r w:rsidRPr="00AF6D8A">
              <w:rPr>
                <w:rFonts w:ascii="Times New Roman" w:hAnsi="Times New Roman"/>
                <w:color w:val="000000"/>
                <w:sz w:val="24"/>
                <w:szCs w:val="24"/>
                <w:shd w:val="clear" w:color="auto" w:fill="F5F5F5"/>
              </w:rPr>
              <w:t xml:space="preserve"> рассуждению на лингвистическую тему. </w:t>
            </w:r>
            <w:r w:rsidRPr="00AF6D8A">
              <w:rPr>
                <w:rFonts w:ascii="Times New Roman" w:hAnsi="Times New Roman"/>
                <w:i/>
                <w:iCs/>
                <w:color w:val="000000"/>
                <w:sz w:val="24"/>
                <w:szCs w:val="24"/>
                <w:shd w:val="clear" w:color="auto" w:fill="F5F5F5"/>
              </w:rPr>
              <w:t>История письменности Башкирского народа</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shd w:val="clear" w:color="auto" w:fill="auto"/>
          </w:tcPr>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xml:space="preserve">отличать служебные части речи от </w:t>
            </w:r>
            <w:proofErr w:type="gramStart"/>
            <w:r w:rsidRPr="00AF6D8A">
              <w:rPr>
                <w:color w:val="000000"/>
              </w:rPr>
              <w:t>самостоятельных</w:t>
            </w:r>
            <w:proofErr w:type="gramEnd"/>
            <w:r w:rsidRPr="00AF6D8A">
              <w:rPr>
                <w:color w:val="000000"/>
              </w:rPr>
              <w:t>.</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опознавать, употреблять в речи предлоги с именами существительными, местоимениями в различных падежах, с учетом их смысловых значений (временные, пространственные, причинные и др.);</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отличать предлоги от других частей речи;</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писать раздельно предлоги </w:t>
            </w:r>
            <w:r w:rsidRPr="00AF6D8A">
              <w:rPr>
                <w:i/>
                <w:iCs/>
                <w:color w:val="000000"/>
              </w:rPr>
              <w:t>в течение</w:t>
            </w:r>
            <w:r w:rsidRPr="00AF6D8A">
              <w:rPr>
                <w:color w:val="000000"/>
              </w:rPr>
              <w:t>, </w:t>
            </w:r>
            <w:r w:rsidRPr="00AF6D8A">
              <w:rPr>
                <w:i/>
                <w:iCs/>
                <w:color w:val="000000"/>
              </w:rPr>
              <w:t>в продолжение</w:t>
            </w:r>
            <w:r w:rsidRPr="00AF6D8A">
              <w:rPr>
                <w:color w:val="000000"/>
              </w:rPr>
              <w:t>; через дефис — </w:t>
            </w:r>
            <w:proofErr w:type="gramStart"/>
            <w:r w:rsidRPr="00AF6D8A">
              <w:rPr>
                <w:i/>
                <w:iCs/>
                <w:color w:val="000000"/>
              </w:rPr>
              <w:t>из-за</w:t>
            </w:r>
            <w:proofErr w:type="gramEnd"/>
            <w:r w:rsidRPr="00AF6D8A">
              <w:rPr>
                <w:color w:val="000000"/>
              </w:rPr>
              <w:t>, </w:t>
            </w:r>
            <w:r w:rsidRPr="00AF6D8A">
              <w:rPr>
                <w:i/>
                <w:iCs/>
                <w:color w:val="000000"/>
              </w:rPr>
              <w:t>из-под</w:t>
            </w:r>
            <w:r w:rsidRPr="00AF6D8A">
              <w:rPr>
                <w:color w:val="000000"/>
              </w:rPr>
              <w:t>.</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определять значение союза как служебной части речи;</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связывать в тексте однородные члены, простые, сложносочиненные и сложноподчиненные предложения; правильно писать составные союзы;</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употреблять союз </w:t>
            </w:r>
            <w:r w:rsidRPr="00AF6D8A">
              <w:rPr>
                <w:i/>
                <w:iCs/>
                <w:color w:val="000000"/>
              </w:rPr>
              <w:t>и</w:t>
            </w:r>
            <w:r w:rsidRPr="00AF6D8A">
              <w:rPr>
                <w:color w:val="000000"/>
              </w:rPr>
              <w:t> для указания на завершенность мысли, союзы </w:t>
            </w:r>
            <w:r w:rsidRPr="00AF6D8A">
              <w:rPr>
                <w:i/>
                <w:iCs/>
                <w:color w:val="000000"/>
              </w:rPr>
              <w:t>а</w:t>
            </w:r>
            <w:r w:rsidRPr="00AF6D8A">
              <w:rPr>
                <w:color w:val="000000"/>
              </w:rPr>
              <w:t>, </w:t>
            </w:r>
            <w:r w:rsidRPr="00AF6D8A">
              <w:rPr>
                <w:i/>
                <w:iCs/>
                <w:color w:val="000000"/>
              </w:rPr>
              <w:t>но</w:t>
            </w:r>
            <w:r w:rsidRPr="00AF6D8A">
              <w:rPr>
                <w:color w:val="000000"/>
              </w:rPr>
              <w:t> для выражения противопоставления, между смысловыми частями текста;</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xml:space="preserve">— использовать подчинительные союзы для выражения временных, </w:t>
            </w:r>
            <w:r w:rsidRPr="00AF6D8A">
              <w:rPr>
                <w:color w:val="000000"/>
              </w:rPr>
              <w:lastRenderedPageBreak/>
              <w:t>условных, причинных, целевых, изъяснительных, пространственных отношений;</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перед союзами.</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выразительно читать тексты с частицами;</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выражать различные оттенки значения с помощью частиц;</w:t>
            </w:r>
          </w:p>
          <w:p w:rsidR="005209D2" w:rsidRPr="00AF6D8A" w:rsidRDefault="005209D2" w:rsidP="00AF6D8A">
            <w:pPr>
              <w:pStyle w:val="af1"/>
              <w:shd w:val="clear" w:color="auto" w:fill="F5F5F5"/>
              <w:spacing w:before="0" w:beforeAutospacing="0" w:after="0" w:afterAutospacing="0"/>
              <w:jc w:val="both"/>
              <w:rPr>
                <w:color w:val="000000"/>
              </w:rPr>
            </w:pPr>
            <w:r w:rsidRPr="00AF6D8A">
              <w:rPr>
                <w:color w:val="000000"/>
              </w:rPr>
              <w:t>— употреблять частицу </w:t>
            </w:r>
            <w:r w:rsidRPr="00AF6D8A">
              <w:rPr>
                <w:i/>
                <w:iCs/>
                <w:color w:val="000000"/>
              </w:rPr>
              <w:t>не</w:t>
            </w:r>
            <w:r w:rsidRPr="00AF6D8A">
              <w:rPr>
                <w:color w:val="000000"/>
              </w:rPr>
              <w:t> для отрицания и </w:t>
            </w:r>
            <w:r w:rsidRPr="00AF6D8A">
              <w:rPr>
                <w:i/>
                <w:iCs/>
                <w:color w:val="000000"/>
              </w:rPr>
              <w:t>ни</w:t>
            </w:r>
            <w:r w:rsidRPr="00AF6D8A">
              <w:rPr>
                <w:color w:val="000000"/>
              </w:rPr>
              <w:t> для усиления отрицания.</w:t>
            </w:r>
          </w:p>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w:t>
            </w:r>
            <w:r w:rsidR="001A75B1" w:rsidRPr="00AF6D8A">
              <w:rPr>
                <w:rFonts w:ascii="Times New Roman" w:eastAsia="Times New Roman" w:hAnsi="Times New Roman"/>
                <w:sz w:val="24"/>
                <w:szCs w:val="24"/>
              </w:rPr>
              <w:t>8</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b/>
                <w:color w:val="000000"/>
                <w:sz w:val="24"/>
                <w:szCs w:val="24"/>
                <w:shd w:val="clear" w:color="auto" w:fill="F5F5F5"/>
              </w:rPr>
              <w:t>Предлог</w:t>
            </w:r>
            <w:r w:rsidRPr="00AF6D8A">
              <w:rPr>
                <w:rFonts w:ascii="Times New Roman" w:hAnsi="Times New Roman"/>
                <w:color w:val="000000"/>
                <w:sz w:val="24"/>
                <w:szCs w:val="24"/>
                <w:shd w:val="clear" w:color="auto" w:fill="F5F5F5"/>
              </w:rPr>
              <w:t xml:space="preserve"> как служебная часть речи. Синтаксическая роль предлогов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7</w:t>
            </w:r>
            <w:r w:rsidR="001A75B1" w:rsidRPr="00AF6D8A">
              <w:rPr>
                <w:rFonts w:ascii="Times New Roman" w:eastAsia="Times New Roman" w:hAnsi="Times New Roman"/>
                <w:sz w:val="24"/>
                <w:szCs w:val="24"/>
              </w:rPr>
              <w:t>9</w:t>
            </w:r>
          </w:p>
        </w:tc>
        <w:tc>
          <w:tcPr>
            <w:tcW w:w="5514"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shd w:val="clear" w:color="auto" w:fill="FFFFFF"/>
              </w:rPr>
              <w:t>Непроизводные и производные предлоги.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80</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Употребление производных предлогов в речи</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81</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Простые и составные предлоги</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2</w:t>
            </w:r>
          </w:p>
        </w:tc>
        <w:tc>
          <w:tcPr>
            <w:tcW w:w="5514" w:type="dxa"/>
          </w:tcPr>
          <w:p w:rsidR="005D76EE" w:rsidRPr="00AF6D8A" w:rsidRDefault="001A75B1" w:rsidP="00AF6D8A">
            <w:pPr>
              <w:jc w:val="both"/>
              <w:rPr>
                <w:rFonts w:ascii="Times New Roman" w:eastAsia="Times New Roman" w:hAnsi="Times New Roman"/>
                <w:sz w:val="24"/>
                <w:szCs w:val="24"/>
              </w:rPr>
            </w:pPr>
            <w:proofErr w:type="spellStart"/>
            <w:r w:rsidRPr="00AF6D8A">
              <w:rPr>
                <w:rFonts w:ascii="Times New Roman" w:hAnsi="Times New Roman"/>
                <w:color w:val="000000"/>
                <w:sz w:val="24"/>
                <w:szCs w:val="24"/>
                <w:shd w:val="clear" w:color="auto" w:fill="F5F5F5"/>
              </w:rPr>
              <w:t>Текстообразующая</w:t>
            </w:r>
            <w:proofErr w:type="spellEnd"/>
            <w:r w:rsidRPr="00AF6D8A">
              <w:rPr>
                <w:rFonts w:ascii="Times New Roman" w:hAnsi="Times New Roman"/>
                <w:color w:val="000000"/>
                <w:sz w:val="24"/>
                <w:szCs w:val="24"/>
                <w:shd w:val="clear" w:color="auto" w:fill="F5F5F5"/>
              </w:rPr>
              <w:t xml:space="preserve"> роль предлогов. Морфологический разбор</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5209D2">
        <w:tc>
          <w:tcPr>
            <w:tcW w:w="675" w:type="dxa"/>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83-84</w:t>
            </w:r>
          </w:p>
        </w:tc>
        <w:tc>
          <w:tcPr>
            <w:tcW w:w="5514" w:type="dxa"/>
          </w:tcPr>
          <w:p w:rsidR="005D76EE" w:rsidRPr="00AF6D8A" w:rsidRDefault="001A75B1" w:rsidP="00AF6D8A">
            <w:pPr>
              <w:jc w:val="both"/>
              <w:rPr>
                <w:rFonts w:ascii="Times New Roman" w:eastAsia="Times New Roman" w:hAnsi="Times New Roman"/>
                <w:b/>
                <w:sz w:val="24"/>
                <w:szCs w:val="24"/>
              </w:rPr>
            </w:pPr>
            <w:r w:rsidRPr="00AF6D8A">
              <w:rPr>
                <w:rFonts w:ascii="Times New Roman" w:hAnsi="Times New Roman"/>
                <w:color w:val="000000"/>
                <w:sz w:val="24"/>
                <w:szCs w:val="24"/>
                <w:shd w:val="clear" w:color="auto" w:fill="F5F5F5"/>
              </w:rPr>
              <w:t xml:space="preserve">Сочинение по картине </w:t>
            </w:r>
            <w:proofErr w:type="spellStart"/>
            <w:r w:rsidRPr="00AF6D8A">
              <w:rPr>
                <w:rFonts w:ascii="Times New Roman" w:hAnsi="Times New Roman"/>
                <w:color w:val="000000"/>
                <w:sz w:val="24"/>
                <w:szCs w:val="24"/>
                <w:shd w:val="clear" w:color="auto" w:fill="F5F5F5"/>
              </w:rPr>
              <w:t>А.В.Сайкиной</w:t>
            </w:r>
            <w:proofErr w:type="spellEnd"/>
            <w:r w:rsidRPr="00AF6D8A">
              <w:rPr>
                <w:rFonts w:ascii="Times New Roman" w:hAnsi="Times New Roman"/>
                <w:color w:val="000000"/>
                <w:sz w:val="24"/>
                <w:szCs w:val="24"/>
                <w:shd w:val="clear" w:color="auto" w:fill="F5F5F5"/>
              </w:rPr>
              <w:t xml:space="preserve"> «Детская спортивная школа»</w:t>
            </w:r>
          </w:p>
        </w:tc>
        <w:tc>
          <w:tcPr>
            <w:tcW w:w="1149" w:type="dxa"/>
            <w:gridSpan w:val="2"/>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shd w:val="clear" w:color="auto" w:fill="auto"/>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5</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Слитные и раздельные написания производных предлогов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shd w:val="clear" w:color="auto" w:fill="FFFFFF" w:themeFill="background1"/>
          </w:tcPr>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xml:space="preserve">отличать служебные части речи от </w:t>
            </w:r>
            <w:proofErr w:type="gramStart"/>
            <w:r w:rsidRPr="00AF6D8A">
              <w:rPr>
                <w:color w:val="000000"/>
              </w:rPr>
              <w:t>самостоятельных</w:t>
            </w:r>
            <w:proofErr w:type="gramEnd"/>
            <w:r w:rsidRPr="00AF6D8A">
              <w:rPr>
                <w:color w:val="000000"/>
              </w:rPr>
              <w:t>.</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опознавать, употреблять в речи предлоги с именами существительными, местоимениями в различных падежах, с учетом их смысловых значений (временные, пространственные, причинные и др.);</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отличать предлоги от других частей речи;</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писать раздельно предлоги </w:t>
            </w:r>
            <w:r w:rsidRPr="00AF6D8A">
              <w:rPr>
                <w:i/>
                <w:iCs/>
                <w:color w:val="000000"/>
              </w:rPr>
              <w:t>в течение</w:t>
            </w:r>
            <w:r w:rsidRPr="00AF6D8A">
              <w:rPr>
                <w:color w:val="000000"/>
              </w:rPr>
              <w:t>, </w:t>
            </w:r>
            <w:r w:rsidRPr="00AF6D8A">
              <w:rPr>
                <w:i/>
                <w:iCs/>
                <w:color w:val="000000"/>
              </w:rPr>
              <w:t>в продолжение</w:t>
            </w:r>
            <w:r w:rsidRPr="00AF6D8A">
              <w:rPr>
                <w:color w:val="000000"/>
              </w:rPr>
              <w:t>; через дефис — </w:t>
            </w:r>
            <w:proofErr w:type="gramStart"/>
            <w:r w:rsidRPr="00AF6D8A">
              <w:rPr>
                <w:i/>
                <w:iCs/>
                <w:color w:val="000000"/>
              </w:rPr>
              <w:t>из-за</w:t>
            </w:r>
            <w:proofErr w:type="gramEnd"/>
            <w:r w:rsidRPr="00AF6D8A">
              <w:rPr>
                <w:color w:val="000000"/>
              </w:rPr>
              <w:t>, </w:t>
            </w:r>
            <w:r w:rsidRPr="00AF6D8A">
              <w:rPr>
                <w:i/>
                <w:iCs/>
                <w:color w:val="000000"/>
              </w:rPr>
              <w:t>из-под</w:t>
            </w:r>
            <w:r w:rsidRPr="00AF6D8A">
              <w:rPr>
                <w:color w:val="000000"/>
              </w:rPr>
              <w:t>.</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определять значение союза как служебной части речи;</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xml:space="preserve">— связывать в тексте однородные </w:t>
            </w:r>
            <w:r w:rsidRPr="00AF6D8A">
              <w:rPr>
                <w:color w:val="000000"/>
              </w:rPr>
              <w:lastRenderedPageBreak/>
              <w:t>члены, простые, сложносочиненные и сложноподчиненные предложения; правильно писать составные союзы;</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употреблять союз </w:t>
            </w:r>
            <w:r w:rsidRPr="00AF6D8A">
              <w:rPr>
                <w:i/>
                <w:iCs/>
                <w:color w:val="000000"/>
              </w:rPr>
              <w:t>и</w:t>
            </w:r>
            <w:r w:rsidRPr="00AF6D8A">
              <w:rPr>
                <w:color w:val="000000"/>
              </w:rPr>
              <w:t> для указания на завершенность мысли, союзы </w:t>
            </w:r>
            <w:r w:rsidRPr="00AF6D8A">
              <w:rPr>
                <w:i/>
                <w:iCs/>
                <w:color w:val="000000"/>
              </w:rPr>
              <w:t>а</w:t>
            </w:r>
            <w:r w:rsidRPr="00AF6D8A">
              <w:rPr>
                <w:color w:val="000000"/>
              </w:rPr>
              <w:t>, </w:t>
            </w:r>
            <w:r w:rsidRPr="00AF6D8A">
              <w:rPr>
                <w:i/>
                <w:iCs/>
                <w:color w:val="000000"/>
              </w:rPr>
              <w:t>но</w:t>
            </w:r>
            <w:r w:rsidRPr="00AF6D8A">
              <w:rPr>
                <w:color w:val="000000"/>
              </w:rPr>
              <w:t> для выражения противопоставления, между смысловыми частями текста;</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использовать подчинительные союзы для выражения временных, условных, причинных, целевых, изъяснительных, пространственных отношений;</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перед союзами.</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выразительно читать тексты с частицами;</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выражать различные оттенки значения с помощью частиц;</w:t>
            </w:r>
          </w:p>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употреблять частицу </w:t>
            </w:r>
            <w:r w:rsidRPr="00AF6D8A">
              <w:rPr>
                <w:i/>
                <w:iCs/>
                <w:color w:val="000000"/>
              </w:rPr>
              <w:t>не</w:t>
            </w:r>
            <w:r w:rsidRPr="00AF6D8A">
              <w:rPr>
                <w:color w:val="000000"/>
              </w:rPr>
              <w:t> для отрицания и </w:t>
            </w:r>
            <w:r w:rsidRPr="00AF6D8A">
              <w:rPr>
                <w:i/>
                <w:iCs/>
                <w:color w:val="000000"/>
              </w:rPr>
              <w:t>ни</w:t>
            </w:r>
            <w:r w:rsidRPr="00AF6D8A">
              <w:rPr>
                <w:color w:val="000000"/>
              </w:rPr>
              <w:t> для усиления отрицания.</w:t>
            </w:r>
          </w:p>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6</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 xml:space="preserve">Слитные и раздельные написания производных предлогов, различение </w:t>
            </w:r>
            <w:proofErr w:type="spellStart"/>
            <w:r w:rsidRPr="00AF6D8A">
              <w:rPr>
                <w:rFonts w:ascii="Times New Roman" w:hAnsi="Times New Roman"/>
                <w:color w:val="000000"/>
                <w:sz w:val="24"/>
                <w:szCs w:val="24"/>
                <w:shd w:val="clear" w:color="auto" w:fill="F5F5F5"/>
              </w:rPr>
              <w:t>предлгов</w:t>
            </w:r>
            <w:proofErr w:type="spellEnd"/>
            <w:r w:rsidRPr="00AF6D8A">
              <w:rPr>
                <w:rFonts w:ascii="Times New Roman" w:hAnsi="Times New Roman"/>
                <w:color w:val="000000"/>
                <w:sz w:val="24"/>
                <w:szCs w:val="24"/>
                <w:shd w:val="clear" w:color="auto" w:fill="F5F5F5"/>
              </w:rPr>
              <w:t xml:space="preserve"> и омонимичных слов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7</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Практическая работа по теме «</w:t>
            </w:r>
            <w:proofErr w:type="gramStart"/>
            <w:r w:rsidRPr="00AF6D8A">
              <w:rPr>
                <w:rFonts w:ascii="Times New Roman" w:hAnsi="Times New Roman"/>
                <w:color w:val="000000"/>
                <w:sz w:val="24"/>
                <w:szCs w:val="24"/>
                <w:shd w:val="clear" w:color="auto" w:fill="F5F5F5"/>
              </w:rPr>
              <w:t>Слитные</w:t>
            </w:r>
            <w:proofErr w:type="gramEnd"/>
            <w:r w:rsidRPr="00AF6D8A">
              <w:rPr>
                <w:rFonts w:ascii="Times New Roman" w:hAnsi="Times New Roman"/>
                <w:color w:val="000000"/>
                <w:sz w:val="24"/>
                <w:szCs w:val="24"/>
                <w:shd w:val="clear" w:color="auto" w:fill="F5F5F5"/>
              </w:rPr>
              <w:t xml:space="preserve"> и раздельные написание предлогов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8</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Дефис в предлогах </w:t>
            </w:r>
            <w:proofErr w:type="gramStart"/>
            <w:r w:rsidRPr="00AF6D8A">
              <w:rPr>
                <w:rFonts w:ascii="Times New Roman" w:hAnsi="Times New Roman"/>
                <w:b/>
                <w:bCs/>
                <w:color w:val="000000"/>
                <w:sz w:val="24"/>
                <w:szCs w:val="24"/>
                <w:shd w:val="clear" w:color="auto" w:fill="F5F5F5"/>
              </w:rPr>
              <w:t>из-за</w:t>
            </w:r>
            <w:proofErr w:type="gramEnd"/>
            <w:r w:rsidRPr="00AF6D8A">
              <w:rPr>
                <w:rFonts w:ascii="Times New Roman" w:hAnsi="Times New Roman"/>
                <w:b/>
                <w:bCs/>
                <w:color w:val="000000"/>
                <w:sz w:val="24"/>
                <w:szCs w:val="24"/>
                <w:shd w:val="clear" w:color="auto" w:fill="F5F5F5"/>
              </w:rPr>
              <w:t>, из-под</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8</w:t>
            </w:r>
            <w:r w:rsidR="001A75B1" w:rsidRPr="00AF6D8A">
              <w:rPr>
                <w:rFonts w:ascii="Times New Roman" w:eastAsia="Times New Roman" w:hAnsi="Times New Roman"/>
                <w:sz w:val="24"/>
                <w:szCs w:val="24"/>
              </w:rPr>
              <w:t>9</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Тестовая работа по теме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90-91</w:t>
            </w:r>
          </w:p>
        </w:tc>
        <w:tc>
          <w:tcPr>
            <w:tcW w:w="5514" w:type="dxa"/>
          </w:tcPr>
          <w:p w:rsidR="005D76EE" w:rsidRPr="00AF6D8A" w:rsidRDefault="001A75B1"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Обобщающий урок по теме «Предлоги»</w:t>
            </w:r>
          </w:p>
        </w:tc>
        <w:tc>
          <w:tcPr>
            <w:tcW w:w="1149" w:type="dxa"/>
            <w:gridSpan w:val="2"/>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92-93</w:t>
            </w:r>
          </w:p>
        </w:tc>
        <w:tc>
          <w:tcPr>
            <w:tcW w:w="5514" w:type="dxa"/>
          </w:tcPr>
          <w:p w:rsidR="001A75B1" w:rsidRPr="00AF6D8A" w:rsidRDefault="001A75B1" w:rsidP="00AF6D8A">
            <w:pPr>
              <w:pStyle w:val="af1"/>
              <w:shd w:val="clear" w:color="auto" w:fill="F5F5F5"/>
              <w:spacing w:before="0" w:beforeAutospacing="0" w:after="0" w:afterAutospacing="0"/>
              <w:jc w:val="both"/>
              <w:rPr>
                <w:color w:val="000000"/>
              </w:rPr>
            </w:pPr>
            <w:r w:rsidRPr="00AF6D8A">
              <w:rPr>
                <w:color w:val="000000"/>
              </w:rPr>
              <w:t> Рассказ от своего имени на основе увиденного на картине</w:t>
            </w:r>
          </w:p>
          <w:p w:rsidR="001A75B1" w:rsidRPr="00AF6D8A" w:rsidRDefault="001A75B1" w:rsidP="00AF6D8A">
            <w:pPr>
              <w:pStyle w:val="af1"/>
              <w:shd w:val="clear" w:color="auto" w:fill="F5F5F5"/>
              <w:spacing w:before="0" w:beforeAutospacing="0" w:after="0" w:afterAutospacing="0"/>
              <w:jc w:val="both"/>
              <w:rPr>
                <w:color w:val="000000"/>
              </w:rPr>
            </w:pPr>
            <w:proofErr w:type="spellStart"/>
            <w:r w:rsidRPr="00AF6D8A">
              <w:rPr>
                <w:i/>
                <w:iCs/>
                <w:color w:val="000000"/>
              </w:rPr>
              <w:t>А.Кузнецова</w:t>
            </w:r>
            <w:proofErr w:type="spellEnd"/>
            <w:r w:rsidRPr="00AF6D8A">
              <w:rPr>
                <w:i/>
                <w:iCs/>
                <w:color w:val="000000"/>
              </w:rPr>
              <w:t xml:space="preserve"> «Допрос Салавата»</w:t>
            </w:r>
          </w:p>
          <w:p w:rsidR="005D76EE" w:rsidRPr="00AF6D8A" w:rsidRDefault="005D76EE" w:rsidP="00AF6D8A">
            <w:pPr>
              <w:jc w:val="both"/>
              <w:rPr>
                <w:rFonts w:ascii="Times New Roman" w:eastAsia="Times New Roman" w:hAnsi="Times New Roman"/>
                <w:sz w:val="24"/>
                <w:szCs w:val="24"/>
              </w:rPr>
            </w:pPr>
          </w:p>
        </w:tc>
        <w:tc>
          <w:tcPr>
            <w:tcW w:w="1149" w:type="dxa"/>
            <w:gridSpan w:val="2"/>
          </w:tcPr>
          <w:p w:rsidR="005D76EE" w:rsidRPr="00AF6D8A" w:rsidRDefault="001A75B1"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3007BE">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w:t>
            </w:r>
            <w:r w:rsidR="005209D2" w:rsidRPr="00AF6D8A">
              <w:rPr>
                <w:rFonts w:ascii="Times New Roman" w:eastAsia="Times New Roman" w:hAnsi="Times New Roman"/>
                <w:sz w:val="24"/>
                <w:szCs w:val="24"/>
              </w:rPr>
              <w:t>4</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b/>
                <w:color w:val="000000"/>
                <w:sz w:val="24"/>
                <w:szCs w:val="24"/>
                <w:shd w:val="clear" w:color="auto" w:fill="F5F5F5"/>
              </w:rPr>
              <w:t xml:space="preserve">Союз </w:t>
            </w:r>
            <w:r w:rsidRPr="00AF6D8A">
              <w:rPr>
                <w:rFonts w:ascii="Times New Roman" w:hAnsi="Times New Roman"/>
                <w:color w:val="000000"/>
                <w:sz w:val="24"/>
                <w:szCs w:val="24"/>
                <w:shd w:val="clear" w:color="auto" w:fill="F5F5F5"/>
              </w:rPr>
              <w:t>как служебная часть речи, их синтаксическая роль</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shd w:val="clear" w:color="auto" w:fill="FFFFFF" w:themeFill="background1"/>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95</w:t>
            </w:r>
          </w:p>
        </w:tc>
        <w:tc>
          <w:tcPr>
            <w:tcW w:w="5514" w:type="dxa"/>
          </w:tcPr>
          <w:p w:rsidR="005D76EE" w:rsidRPr="00AF6D8A" w:rsidRDefault="005209D2" w:rsidP="00AF6D8A">
            <w:pPr>
              <w:jc w:val="both"/>
              <w:rPr>
                <w:rFonts w:ascii="Times New Roman" w:eastAsia="Times New Roman" w:hAnsi="Times New Roman"/>
                <w:b/>
                <w:sz w:val="24"/>
                <w:szCs w:val="24"/>
              </w:rPr>
            </w:pPr>
            <w:r w:rsidRPr="00AF6D8A">
              <w:rPr>
                <w:rFonts w:ascii="Times New Roman" w:hAnsi="Times New Roman"/>
                <w:color w:val="000000"/>
                <w:sz w:val="24"/>
                <w:szCs w:val="24"/>
                <w:shd w:val="clear" w:color="auto" w:fill="F5F5F5"/>
              </w:rPr>
              <w:t>Простые и составные союзы</w:t>
            </w:r>
          </w:p>
        </w:tc>
        <w:tc>
          <w:tcPr>
            <w:tcW w:w="1149" w:type="dxa"/>
            <w:gridSpan w:val="2"/>
          </w:tcPr>
          <w:p w:rsidR="005D76EE" w:rsidRPr="00AF6D8A" w:rsidRDefault="005D76EE" w:rsidP="00AF6D8A">
            <w:pPr>
              <w:jc w:val="both"/>
              <w:rPr>
                <w:rFonts w:ascii="Times New Roman" w:eastAsia="Times New Roman" w:hAnsi="Times New Roman"/>
                <w:sz w:val="24"/>
                <w:szCs w:val="24"/>
              </w:rPr>
            </w:pP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w:t>
            </w:r>
            <w:r w:rsidR="005209D2" w:rsidRPr="00AF6D8A">
              <w:rPr>
                <w:rFonts w:ascii="Times New Roman" w:eastAsia="Times New Roman" w:hAnsi="Times New Roman"/>
                <w:sz w:val="24"/>
                <w:szCs w:val="24"/>
              </w:rPr>
              <w:t>6</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Союзы сочинительные и подчинительные</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различных частей речи и их влияние на правописание. Работа с текстом.</w:t>
            </w: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97</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Употребление сочинительных и подчинительных союзов в художественной речи</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9</w:t>
            </w:r>
            <w:r w:rsidR="005209D2" w:rsidRPr="00AF6D8A">
              <w:rPr>
                <w:rFonts w:ascii="Times New Roman" w:eastAsia="Times New Roman" w:hAnsi="Times New Roman"/>
                <w:sz w:val="24"/>
                <w:szCs w:val="24"/>
              </w:rPr>
              <w:t>8-99</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Группы сочинительных союзов (соединительные, противительные, разделительные)</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100-101</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Употребление сочинительных союзов в простом и сложном предложении</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102-103</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Употребление сочинительных союзов в простом и сложном предложении, знаки препинания в простом и СП</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104-105</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Подчинительные союзы. Употребление подчинительных союзов в СПП</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106</w:t>
            </w:r>
          </w:p>
        </w:tc>
        <w:tc>
          <w:tcPr>
            <w:tcW w:w="5514" w:type="dxa"/>
          </w:tcPr>
          <w:p w:rsidR="005D76EE" w:rsidRPr="00AF6D8A" w:rsidRDefault="005209D2" w:rsidP="00AF6D8A">
            <w:pPr>
              <w:jc w:val="both"/>
              <w:rPr>
                <w:rFonts w:ascii="Times New Roman" w:eastAsia="Times New Roman" w:hAnsi="Times New Roman"/>
                <w:sz w:val="24"/>
                <w:szCs w:val="24"/>
              </w:rPr>
            </w:pPr>
            <w:proofErr w:type="spellStart"/>
            <w:r w:rsidRPr="00AF6D8A">
              <w:rPr>
                <w:rFonts w:ascii="Times New Roman" w:hAnsi="Times New Roman"/>
                <w:color w:val="000000"/>
                <w:sz w:val="24"/>
                <w:szCs w:val="24"/>
                <w:shd w:val="clear" w:color="auto" w:fill="F5F5F5"/>
              </w:rPr>
              <w:t>Текстообразующая</w:t>
            </w:r>
            <w:proofErr w:type="spellEnd"/>
            <w:r w:rsidRPr="00AF6D8A">
              <w:rPr>
                <w:rFonts w:ascii="Times New Roman" w:hAnsi="Times New Roman"/>
                <w:color w:val="000000"/>
                <w:sz w:val="24"/>
                <w:szCs w:val="24"/>
                <w:shd w:val="clear" w:color="auto" w:fill="F5F5F5"/>
              </w:rPr>
              <w:t xml:space="preserve"> роль союзов.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107</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Слитное написание союзов</w:t>
            </w:r>
          </w:p>
        </w:tc>
        <w:tc>
          <w:tcPr>
            <w:tcW w:w="1149" w:type="dxa"/>
            <w:gridSpan w:val="2"/>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108</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Раздельное написание союзов</w:t>
            </w:r>
          </w:p>
        </w:tc>
        <w:tc>
          <w:tcPr>
            <w:tcW w:w="1149" w:type="dxa"/>
            <w:gridSpan w:val="2"/>
          </w:tcPr>
          <w:p w:rsidR="005D76EE" w:rsidRPr="00AF6D8A" w:rsidRDefault="005D76EE" w:rsidP="00AF6D8A">
            <w:pPr>
              <w:jc w:val="both"/>
              <w:rPr>
                <w:rFonts w:ascii="Times New Roman" w:eastAsia="Times New Roman" w:hAnsi="Times New Roman"/>
                <w:sz w:val="24"/>
                <w:szCs w:val="24"/>
              </w:rPr>
            </w:pPr>
          </w:p>
        </w:tc>
        <w:tc>
          <w:tcPr>
            <w:tcW w:w="2409" w:type="dxa"/>
          </w:tcPr>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931EA4" w:rsidRPr="00AF6D8A">
              <w:rPr>
                <w:rFonts w:ascii="Times New Roman" w:eastAsia="Times New Roman" w:hAnsi="Times New Roman"/>
                <w:sz w:val="24"/>
                <w:szCs w:val="24"/>
              </w:rPr>
              <w:t>0</w:t>
            </w:r>
            <w:r w:rsidR="005209D2" w:rsidRPr="00AF6D8A">
              <w:rPr>
                <w:rFonts w:ascii="Times New Roman" w:eastAsia="Times New Roman" w:hAnsi="Times New Roman"/>
                <w:sz w:val="24"/>
                <w:szCs w:val="24"/>
              </w:rPr>
              <w:t>9-110</w:t>
            </w:r>
          </w:p>
        </w:tc>
        <w:tc>
          <w:tcPr>
            <w:tcW w:w="5514" w:type="dxa"/>
          </w:tcPr>
          <w:p w:rsidR="005D76EE" w:rsidRPr="00AF6D8A" w:rsidRDefault="005209D2"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Отличие на письме союзов </w:t>
            </w:r>
            <w:r w:rsidRPr="00AF6D8A">
              <w:rPr>
                <w:rFonts w:ascii="Times New Roman" w:hAnsi="Times New Roman"/>
                <w:b/>
                <w:bCs/>
                <w:i/>
                <w:iCs/>
                <w:color w:val="000000"/>
                <w:sz w:val="24"/>
                <w:szCs w:val="24"/>
                <w:shd w:val="clear" w:color="auto" w:fill="F5F5F5"/>
              </w:rPr>
              <w:t>зато, тоже,</w:t>
            </w:r>
            <w:r w:rsidRPr="00AF6D8A">
              <w:rPr>
                <w:rFonts w:ascii="Times New Roman" w:hAnsi="Times New Roman"/>
                <w:color w:val="000000"/>
                <w:sz w:val="24"/>
                <w:szCs w:val="24"/>
                <w:shd w:val="clear" w:color="auto" w:fill="F5F5F5"/>
              </w:rPr>
              <w:t> </w:t>
            </w:r>
            <w:r w:rsidRPr="00AF6D8A">
              <w:rPr>
                <w:rFonts w:ascii="Times New Roman" w:hAnsi="Times New Roman"/>
                <w:b/>
                <w:bCs/>
                <w:i/>
                <w:iCs/>
                <w:color w:val="000000"/>
                <w:sz w:val="24"/>
                <w:szCs w:val="24"/>
                <w:shd w:val="clear" w:color="auto" w:fill="F5F5F5"/>
              </w:rPr>
              <w:t>также, чтобы</w:t>
            </w:r>
            <w:r w:rsidRPr="00AF6D8A">
              <w:rPr>
                <w:rFonts w:ascii="Times New Roman" w:hAnsi="Times New Roman"/>
                <w:color w:val="000000"/>
                <w:sz w:val="24"/>
                <w:szCs w:val="24"/>
                <w:shd w:val="clear" w:color="auto" w:fill="F5F5F5"/>
              </w:rPr>
              <w:t> от местоимений и наречий с предлогами и частицами.</w:t>
            </w:r>
          </w:p>
        </w:tc>
        <w:tc>
          <w:tcPr>
            <w:tcW w:w="1149" w:type="dxa"/>
            <w:gridSpan w:val="2"/>
          </w:tcPr>
          <w:p w:rsidR="005D76EE" w:rsidRPr="00AF6D8A" w:rsidRDefault="005209D2"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val="restart"/>
          </w:tcPr>
          <w:p w:rsidR="005D76EE" w:rsidRPr="00AF6D8A" w:rsidRDefault="005D76E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Определение морфологических свойств различных частей речи и их влияние на правописание. Работа с текстом.</w:t>
            </w:r>
          </w:p>
          <w:p w:rsidR="005D76EE" w:rsidRPr="00AF6D8A" w:rsidRDefault="005D76EE" w:rsidP="00AF6D8A">
            <w:pPr>
              <w:jc w:val="both"/>
              <w:rPr>
                <w:rFonts w:ascii="Times New Roman" w:eastAsia="Times New Roman" w:hAnsi="Times New Roman"/>
                <w:sz w:val="24"/>
                <w:szCs w:val="24"/>
              </w:rPr>
            </w:pPr>
          </w:p>
        </w:tc>
      </w:tr>
      <w:tr w:rsidR="005D76EE" w:rsidRPr="00AF6D8A" w:rsidTr="007C60B6">
        <w:tc>
          <w:tcPr>
            <w:tcW w:w="675" w:type="dxa"/>
          </w:tcPr>
          <w:p w:rsidR="005D76EE" w:rsidRPr="00AF6D8A" w:rsidRDefault="00931EA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5209D2"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-112</w:t>
            </w:r>
          </w:p>
        </w:tc>
        <w:tc>
          <w:tcPr>
            <w:tcW w:w="5514" w:type="dxa"/>
          </w:tcPr>
          <w:p w:rsidR="005D76EE" w:rsidRPr="00AF6D8A" w:rsidRDefault="002A00D4"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Практическая работа по теме «Раздельные и слитные написания союзов</w:t>
            </w:r>
            <w:r w:rsidRPr="00AF6D8A">
              <w:rPr>
                <w:rFonts w:ascii="Times New Roman" w:eastAsia="Times New Roman" w:hAnsi="Times New Roman"/>
                <w:sz w:val="24"/>
                <w:szCs w:val="24"/>
              </w:rPr>
              <w:t xml:space="preserve"> </w:t>
            </w:r>
          </w:p>
        </w:tc>
        <w:tc>
          <w:tcPr>
            <w:tcW w:w="1149" w:type="dxa"/>
            <w:gridSpan w:val="2"/>
          </w:tcPr>
          <w:p w:rsidR="005D76EE"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2</w:t>
            </w:r>
          </w:p>
        </w:tc>
        <w:tc>
          <w:tcPr>
            <w:tcW w:w="2409" w:type="dxa"/>
            <w:vMerge/>
          </w:tcPr>
          <w:p w:rsidR="005D76EE" w:rsidRPr="00AF6D8A" w:rsidRDefault="005D76E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113</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b/>
                <w:bCs/>
                <w:color w:val="000000"/>
                <w:sz w:val="24"/>
                <w:szCs w:val="24"/>
                <w:shd w:val="clear" w:color="auto" w:fill="F5F5F5"/>
              </w:rPr>
              <w:t>Развитие речи</w:t>
            </w:r>
            <w:r w:rsidRPr="00AF6D8A">
              <w:rPr>
                <w:rFonts w:ascii="Times New Roman" w:hAnsi="Times New Roman"/>
                <w:color w:val="000000"/>
                <w:sz w:val="24"/>
                <w:szCs w:val="24"/>
                <w:shd w:val="clear" w:color="auto" w:fill="F5F5F5"/>
              </w:rPr>
              <w:t>. Устное рассуждение на дискуссионную тему, его языковые особенности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114</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Союз</w:t>
            </w:r>
            <w:proofErr w:type="gramStart"/>
            <w:r w:rsidRPr="00AF6D8A">
              <w:rPr>
                <w:rFonts w:ascii="Times New Roman" w:hAnsi="Times New Roman"/>
                <w:color w:val="000000"/>
                <w:sz w:val="24"/>
                <w:szCs w:val="24"/>
                <w:shd w:val="clear" w:color="auto" w:fill="F5F5F5"/>
              </w:rPr>
              <w:t>ы-</w:t>
            </w:r>
            <w:proofErr w:type="gramEnd"/>
            <w:r w:rsidRPr="00AF6D8A">
              <w:rPr>
                <w:rFonts w:ascii="Times New Roman" w:hAnsi="Times New Roman"/>
                <w:color w:val="000000"/>
                <w:sz w:val="24"/>
                <w:szCs w:val="24"/>
                <w:shd w:val="clear" w:color="auto" w:fill="F5F5F5"/>
              </w:rPr>
              <w:t xml:space="preserve"> синонимы, употребление в речи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115</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Обобщающий урок по теме «Союз»</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116</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Практическая работа по теме «Союзы», «Предлоги»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7C60B6" w:rsidRPr="00AF6D8A" w:rsidTr="007C60B6">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17</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Зачет по теме «Союзы» и «Предлоги»</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tcPr>
          <w:p w:rsidR="007C60B6" w:rsidRPr="00AF6D8A" w:rsidRDefault="007C60B6" w:rsidP="00AF6D8A">
            <w:pPr>
              <w:jc w:val="both"/>
              <w:rPr>
                <w:rFonts w:ascii="Times New Roman" w:eastAsia="Times New Roman" w:hAnsi="Times New Roman"/>
                <w:sz w:val="24"/>
                <w:szCs w:val="24"/>
              </w:rPr>
            </w:pPr>
          </w:p>
        </w:tc>
      </w:tr>
      <w:tr w:rsidR="007C60B6" w:rsidRPr="00AF6D8A" w:rsidTr="003007BE">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11</w:t>
            </w:r>
            <w:r w:rsidR="002A00D4" w:rsidRPr="00AF6D8A">
              <w:rPr>
                <w:rFonts w:ascii="Times New Roman" w:eastAsia="Times New Roman" w:hAnsi="Times New Roman"/>
                <w:sz w:val="24"/>
                <w:szCs w:val="24"/>
              </w:rPr>
              <w:t>8</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b/>
                <w:bCs/>
                <w:color w:val="000000"/>
                <w:sz w:val="24"/>
                <w:szCs w:val="24"/>
                <w:shd w:val="clear" w:color="auto" w:fill="F5F5F5"/>
              </w:rPr>
              <w:t>Контрольный диктант по</w:t>
            </w:r>
            <w:r w:rsidRPr="00AF6D8A">
              <w:rPr>
                <w:rFonts w:ascii="Times New Roman" w:hAnsi="Times New Roman"/>
                <w:color w:val="000000"/>
                <w:sz w:val="24"/>
                <w:szCs w:val="24"/>
                <w:shd w:val="clear" w:color="auto" w:fill="F5F5F5"/>
              </w:rPr>
              <w:t> темам «Предлог», Союз»</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shd w:val="clear" w:color="auto" w:fill="auto"/>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xml:space="preserve">отличать служебные части речи от </w:t>
            </w:r>
            <w:proofErr w:type="gramStart"/>
            <w:r w:rsidRPr="00AF6D8A">
              <w:rPr>
                <w:color w:val="000000"/>
              </w:rPr>
              <w:t>самостоятельных</w:t>
            </w:r>
            <w:proofErr w:type="gramEnd"/>
            <w:r w:rsidRPr="00AF6D8A">
              <w:rPr>
                <w:color w:val="000000"/>
              </w:rPr>
              <w:t>.</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опознавать, употреблять в речи предлоги с именами существительными, местоимениями в различных падежах, с учетом их смысловых значений (временные, пространственные, причинные и др.);</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отличать предлоги от других частей речи;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писать раздельно предлоги </w:t>
            </w:r>
            <w:r w:rsidRPr="00AF6D8A">
              <w:rPr>
                <w:i/>
                <w:iCs/>
                <w:color w:val="000000"/>
              </w:rPr>
              <w:t>в течение</w:t>
            </w:r>
            <w:r w:rsidRPr="00AF6D8A">
              <w:rPr>
                <w:color w:val="000000"/>
              </w:rPr>
              <w:t>, </w:t>
            </w:r>
            <w:r w:rsidRPr="00AF6D8A">
              <w:rPr>
                <w:i/>
                <w:iCs/>
                <w:color w:val="000000"/>
              </w:rPr>
              <w:t>в продолжение</w:t>
            </w:r>
            <w:r w:rsidRPr="00AF6D8A">
              <w:rPr>
                <w:color w:val="000000"/>
              </w:rPr>
              <w:t>; через дефис — </w:t>
            </w:r>
            <w:proofErr w:type="gramStart"/>
            <w:r w:rsidRPr="00AF6D8A">
              <w:rPr>
                <w:i/>
                <w:iCs/>
                <w:color w:val="000000"/>
              </w:rPr>
              <w:t>из-за</w:t>
            </w:r>
            <w:proofErr w:type="gramEnd"/>
            <w:r w:rsidRPr="00AF6D8A">
              <w:rPr>
                <w:color w:val="000000"/>
              </w:rPr>
              <w:t>, </w:t>
            </w:r>
            <w:r w:rsidRPr="00AF6D8A">
              <w:rPr>
                <w:i/>
                <w:iCs/>
                <w:color w:val="000000"/>
              </w:rPr>
              <w:t>из-под</w:t>
            </w:r>
            <w:r w:rsidRPr="00AF6D8A">
              <w:rPr>
                <w:color w:val="000000"/>
              </w:rPr>
              <w:t>.</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определять значение союза как служебной части речи;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xml:space="preserve">— связывать в тексте однородные члены, простые, сложносочиненные и сложноподчиненные </w:t>
            </w:r>
            <w:r w:rsidRPr="00AF6D8A">
              <w:rPr>
                <w:color w:val="000000"/>
              </w:rPr>
              <w:lastRenderedPageBreak/>
              <w:t>предложения; правильно писать составные союзы;</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употреблять союз </w:t>
            </w:r>
            <w:r w:rsidRPr="00AF6D8A">
              <w:rPr>
                <w:i/>
                <w:iCs/>
                <w:color w:val="000000"/>
              </w:rPr>
              <w:t>и</w:t>
            </w:r>
            <w:r w:rsidRPr="00AF6D8A">
              <w:rPr>
                <w:color w:val="000000"/>
              </w:rPr>
              <w:t> для указания на завершенность мысли, союзы </w:t>
            </w:r>
            <w:r w:rsidRPr="00AF6D8A">
              <w:rPr>
                <w:i/>
                <w:iCs/>
                <w:color w:val="000000"/>
              </w:rPr>
              <w:t>а</w:t>
            </w:r>
            <w:r w:rsidRPr="00AF6D8A">
              <w:rPr>
                <w:color w:val="000000"/>
              </w:rPr>
              <w:t>, </w:t>
            </w:r>
            <w:r w:rsidRPr="00AF6D8A">
              <w:rPr>
                <w:i/>
                <w:iCs/>
                <w:color w:val="000000"/>
              </w:rPr>
              <w:t>но</w:t>
            </w:r>
            <w:r w:rsidRPr="00AF6D8A">
              <w:rPr>
                <w:color w:val="000000"/>
              </w:rPr>
              <w:t> для выражения противопоставления, между смысловыми частями текста;</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использовать подчинительные союзы для выражения временных, условных, причинных, целевых, изъяснительных, пространственных отношений;</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перед союзами.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выразительно читать тексты с частицами;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выражать различные оттенки значения с помощью частиц;</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употреблять частицу </w:t>
            </w:r>
            <w:r w:rsidRPr="00AF6D8A">
              <w:rPr>
                <w:i/>
                <w:iCs/>
                <w:color w:val="000000"/>
              </w:rPr>
              <w:t>не</w:t>
            </w:r>
            <w:r w:rsidRPr="00AF6D8A">
              <w:rPr>
                <w:color w:val="000000"/>
              </w:rPr>
              <w:t> для отрицания и </w:t>
            </w:r>
            <w:r w:rsidRPr="00AF6D8A">
              <w:rPr>
                <w:i/>
                <w:iCs/>
                <w:color w:val="000000"/>
              </w:rPr>
              <w:t>ни</w:t>
            </w:r>
            <w:r w:rsidRPr="00AF6D8A">
              <w:rPr>
                <w:color w:val="000000"/>
              </w:rPr>
              <w:t> для усиления отрицания.</w:t>
            </w:r>
          </w:p>
          <w:p w:rsidR="007C60B6" w:rsidRPr="00AF6D8A" w:rsidRDefault="007C60B6"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119</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Частица как служебная часть речи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120</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Синтаксическая роль частиц в предложении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121</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 xml:space="preserve">Формообразующие и смысловые </w:t>
            </w:r>
            <w:r w:rsidRPr="00AF6D8A">
              <w:rPr>
                <w:rFonts w:ascii="Times New Roman" w:hAnsi="Times New Roman"/>
                <w:b/>
                <w:color w:val="000000"/>
                <w:sz w:val="24"/>
                <w:szCs w:val="24"/>
                <w:shd w:val="clear" w:color="auto" w:fill="F5F5F5"/>
              </w:rPr>
              <w:t>частицы</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122</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Формообразующие частицы</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123</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Смысловые частицы</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124</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Смысловые частицы, их разнообразие и функции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125</w:t>
            </w:r>
          </w:p>
        </w:tc>
        <w:tc>
          <w:tcPr>
            <w:tcW w:w="5529" w:type="dxa"/>
            <w:gridSpan w:val="2"/>
          </w:tcPr>
          <w:p w:rsidR="003007BE" w:rsidRPr="00AF6D8A" w:rsidRDefault="003007BE" w:rsidP="00AF6D8A">
            <w:pPr>
              <w:jc w:val="both"/>
              <w:rPr>
                <w:rFonts w:ascii="Times New Roman" w:eastAsia="Times New Roman" w:hAnsi="Times New Roman"/>
                <w:sz w:val="24"/>
                <w:szCs w:val="24"/>
              </w:rPr>
            </w:pPr>
            <w:proofErr w:type="spellStart"/>
            <w:r w:rsidRPr="00AF6D8A">
              <w:rPr>
                <w:rFonts w:ascii="Times New Roman" w:hAnsi="Times New Roman"/>
                <w:color w:val="000000"/>
                <w:sz w:val="24"/>
                <w:szCs w:val="24"/>
                <w:shd w:val="clear" w:color="auto" w:fill="F5F5F5"/>
              </w:rPr>
              <w:t>Текстообразующая</w:t>
            </w:r>
            <w:proofErr w:type="spellEnd"/>
            <w:r w:rsidRPr="00AF6D8A">
              <w:rPr>
                <w:rFonts w:ascii="Times New Roman" w:hAnsi="Times New Roman"/>
                <w:color w:val="000000"/>
                <w:sz w:val="24"/>
                <w:szCs w:val="24"/>
                <w:shd w:val="clear" w:color="auto" w:fill="F5F5F5"/>
              </w:rPr>
              <w:t xml:space="preserve"> роль частиц</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126</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 xml:space="preserve">Различение на письме частиц </w:t>
            </w:r>
            <w:proofErr w:type="spellStart"/>
            <w:r w:rsidRPr="00AF6D8A">
              <w:rPr>
                <w:rFonts w:ascii="Times New Roman" w:hAnsi="Times New Roman"/>
                <w:color w:val="000000"/>
                <w:sz w:val="24"/>
                <w:szCs w:val="24"/>
                <w:shd w:val="clear" w:color="auto" w:fill="F5F5F5"/>
              </w:rPr>
              <w:t>НЕи</w:t>
            </w:r>
            <w:proofErr w:type="spellEnd"/>
            <w:r w:rsidRPr="00AF6D8A">
              <w:rPr>
                <w:rFonts w:ascii="Times New Roman" w:hAnsi="Times New Roman"/>
                <w:color w:val="000000"/>
                <w:sz w:val="24"/>
                <w:szCs w:val="24"/>
                <w:shd w:val="clear" w:color="auto" w:fill="F5F5F5"/>
              </w:rPr>
              <w:t xml:space="preserve"> НИ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127</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Правописание</w:t>
            </w:r>
            <w:proofErr w:type="gramStart"/>
            <w:r w:rsidRPr="00AF6D8A">
              <w:rPr>
                <w:rFonts w:ascii="Times New Roman" w:hAnsi="Times New Roman"/>
                <w:color w:val="000000"/>
                <w:sz w:val="24"/>
                <w:szCs w:val="24"/>
                <w:shd w:val="clear" w:color="auto" w:fill="F5F5F5"/>
              </w:rPr>
              <w:t xml:space="preserve"> Н</w:t>
            </w:r>
            <w:proofErr w:type="gramEnd"/>
            <w:r w:rsidRPr="00AF6D8A">
              <w:rPr>
                <w:rFonts w:ascii="Times New Roman" w:hAnsi="Times New Roman"/>
                <w:color w:val="000000"/>
                <w:sz w:val="24"/>
                <w:szCs w:val="24"/>
                <w:shd w:val="clear" w:color="auto" w:fill="F5F5F5"/>
              </w:rPr>
              <w:t>е и НИ с разными частями речи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128</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Различение</w:t>
            </w:r>
            <w:proofErr w:type="gramStart"/>
            <w:r w:rsidRPr="00AF6D8A">
              <w:rPr>
                <w:rFonts w:ascii="Times New Roman" w:hAnsi="Times New Roman"/>
                <w:color w:val="000000"/>
                <w:sz w:val="24"/>
                <w:szCs w:val="24"/>
                <w:shd w:val="clear" w:color="auto" w:fill="F5F5F5"/>
              </w:rPr>
              <w:t xml:space="preserve"> Н</w:t>
            </w:r>
            <w:proofErr w:type="gramEnd"/>
            <w:r w:rsidRPr="00AF6D8A">
              <w:rPr>
                <w:rFonts w:ascii="Times New Roman" w:hAnsi="Times New Roman"/>
                <w:color w:val="000000"/>
                <w:sz w:val="24"/>
                <w:szCs w:val="24"/>
                <w:shd w:val="clear" w:color="auto" w:fill="F5F5F5"/>
              </w:rPr>
              <w:t>е и Ни с разными частями речи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129</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Практикум по теме «Не и НИ с разными частями речи»</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130</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Тестовая работа по теме «Частицы»</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131</w:t>
            </w:r>
          </w:p>
        </w:tc>
        <w:tc>
          <w:tcPr>
            <w:tcW w:w="5529" w:type="dxa"/>
            <w:gridSpan w:val="2"/>
          </w:tcPr>
          <w:p w:rsidR="003007BE" w:rsidRPr="00AF6D8A" w:rsidRDefault="003007BE" w:rsidP="00AF6D8A">
            <w:pPr>
              <w:pStyle w:val="af1"/>
              <w:shd w:val="clear" w:color="auto" w:fill="F5F5F5"/>
              <w:spacing w:before="0" w:beforeAutospacing="0" w:after="0" w:afterAutospacing="0"/>
              <w:jc w:val="both"/>
              <w:rPr>
                <w:color w:val="000000"/>
              </w:rPr>
            </w:pPr>
            <w:r w:rsidRPr="00AF6D8A">
              <w:rPr>
                <w:b/>
                <w:bCs/>
                <w:color w:val="000000"/>
              </w:rPr>
              <w:t>Развитие речи</w:t>
            </w:r>
            <w:r w:rsidRPr="00AF6D8A">
              <w:rPr>
                <w:color w:val="000000"/>
              </w:rPr>
              <w:t xml:space="preserve">. Подготовка к сочинению по </w:t>
            </w:r>
            <w:r w:rsidRPr="00AF6D8A">
              <w:rPr>
                <w:color w:val="000000"/>
              </w:rPr>
              <w:lastRenderedPageBreak/>
              <w:t>картине</w:t>
            </w:r>
          </w:p>
          <w:p w:rsidR="003007BE" w:rsidRPr="00AF6D8A" w:rsidRDefault="003007BE" w:rsidP="00AF6D8A">
            <w:pPr>
              <w:pStyle w:val="af1"/>
              <w:shd w:val="clear" w:color="auto" w:fill="F5F5F5"/>
              <w:spacing w:before="0" w:beforeAutospacing="0" w:after="0" w:afterAutospacing="0"/>
              <w:jc w:val="both"/>
              <w:rPr>
                <w:color w:val="000000"/>
              </w:rPr>
            </w:pPr>
            <w:proofErr w:type="spellStart"/>
            <w:r w:rsidRPr="00AF6D8A">
              <w:rPr>
                <w:color w:val="000000"/>
              </w:rPr>
              <w:t>К.Ф.Юона</w:t>
            </w:r>
            <w:proofErr w:type="spellEnd"/>
            <w:r w:rsidRPr="00AF6D8A">
              <w:rPr>
                <w:color w:val="000000"/>
              </w:rPr>
              <w:t xml:space="preserve"> «Конец </w:t>
            </w:r>
            <w:proofErr w:type="spellStart"/>
            <w:r w:rsidRPr="00AF6D8A">
              <w:rPr>
                <w:color w:val="000000"/>
              </w:rPr>
              <w:t>зимы</w:t>
            </w:r>
            <w:proofErr w:type="gramStart"/>
            <w:r w:rsidRPr="00AF6D8A">
              <w:rPr>
                <w:color w:val="000000"/>
              </w:rPr>
              <w:t>.П</w:t>
            </w:r>
            <w:proofErr w:type="gramEnd"/>
            <w:r w:rsidRPr="00AF6D8A">
              <w:rPr>
                <w:color w:val="000000"/>
              </w:rPr>
              <w:t>олдень</w:t>
            </w:r>
            <w:proofErr w:type="spellEnd"/>
            <w:r w:rsidRPr="00AF6D8A">
              <w:rPr>
                <w:color w:val="000000"/>
              </w:rPr>
              <w:t>»</w:t>
            </w:r>
          </w:p>
          <w:p w:rsidR="003007BE" w:rsidRPr="00AF6D8A" w:rsidRDefault="003007BE" w:rsidP="00AF6D8A">
            <w:pPr>
              <w:jc w:val="both"/>
              <w:rPr>
                <w:rFonts w:ascii="Times New Roman" w:eastAsia="Times New Roman" w:hAnsi="Times New Roman"/>
                <w:sz w:val="24"/>
                <w:szCs w:val="24"/>
              </w:rPr>
            </w:pP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lastRenderedPageBreak/>
              <w:t>132</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Различение частицы НЕ и приставки НЕ</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133</w:t>
            </w:r>
          </w:p>
        </w:tc>
        <w:tc>
          <w:tcPr>
            <w:tcW w:w="5529" w:type="dxa"/>
            <w:gridSpan w:val="2"/>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Практикум «Различение частицы НЕ и</w:t>
            </w:r>
          </w:p>
          <w:p w:rsidR="003007BE" w:rsidRPr="00AF6D8A" w:rsidRDefault="003007BE" w:rsidP="00AF6D8A">
            <w:pPr>
              <w:pStyle w:val="af1"/>
              <w:shd w:val="clear" w:color="auto" w:fill="F5F5F5"/>
              <w:spacing w:before="0" w:beforeAutospacing="0" w:after="0" w:afterAutospacing="0"/>
              <w:jc w:val="both"/>
              <w:rPr>
                <w:color w:val="000000"/>
              </w:rPr>
            </w:pPr>
            <w:proofErr w:type="spellStart"/>
            <w:r w:rsidRPr="00AF6D8A">
              <w:rPr>
                <w:color w:val="000000"/>
              </w:rPr>
              <w:t>прист</w:t>
            </w:r>
            <w:proofErr w:type="gramStart"/>
            <w:r w:rsidRPr="00AF6D8A">
              <w:rPr>
                <w:color w:val="000000"/>
              </w:rPr>
              <w:t>.Н</w:t>
            </w:r>
            <w:proofErr w:type="gramEnd"/>
            <w:r w:rsidRPr="00AF6D8A">
              <w:rPr>
                <w:color w:val="000000"/>
              </w:rPr>
              <w:t>Е</w:t>
            </w:r>
            <w:proofErr w:type="spellEnd"/>
          </w:p>
          <w:p w:rsidR="003007BE" w:rsidRPr="00AF6D8A" w:rsidRDefault="003007BE" w:rsidP="00AF6D8A">
            <w:pPr>
              <w:jc w:val="both"/>
              <w:rPr>
                <w:rFonts w:ascii="Times New Roman" w:eastAsia="Times New Roman" w:hAnsi="Times New Roman"/>
                <w:sz w:val="24"/>
                <w:szCs w:val="24"/>
              </w:rPr>
            </w:pP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7C60B6" w:rsidRPr="00AF6D8A" w:rsidTr="003007BE">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34</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b/>
                <w:color w:val="000000"/>
                <w:sz w:val="24"/>
                <w:szCs w:val="24"/>
                <w:shd w:val="clear" w:color="auto" w:fill="F5F5F5"/>
              </w:rPr>
              <w:t xml:space="preserve">Междометие </w:t>
            </w:r>
            <w:r w:rsidRPr="00AF6D8A">
              <w:rPr>
                <w:rFonts w:ascii="Times New Roman" w:hAnsi="Times New Roman"/>
                <w:color w:val="000000"/>
                <w:sz w:val="24"/>
                <w:szCs w:val="24"/>
                <w:shd w:val="clear" w:color="auto" w:fill="F5F5F5"/>
              </w:rPr>
              <w:t>как часть речи, их синтаксическая роль в предложении</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shd w:val="clear" w:color="auto" w:fill="auto"/>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выразительно читать тексты с междометиями и употреблять междометия в речи;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при междометиях</w:t>
            </w:r>
          </w:p>
          <w:p w:rsidR="007C60B6" w:rsidRPr="00AF6D8A" w:rsidRDefault="007C60B6" w:rsidP="00AF6D8A">
            <w:pPr>
              <w:jc w:val="both"/>
              <w:rPr>
                <w:rFonts w:ascii="Times New Roman" w:eastAsia="Times New Roman" w:hAnsi="Times New Roman"/>
                <w:sz w:val="24"/>
                <w:szCs w:val="24"/>
              </w:rPr>
            </w:pPr>
          </w:p>
        </w:tc>
      </w:tr>
      <w:tr w:rsidR="007C60B6" w:rsidRPr="00AF6D8A" w:rsidTr="003007BE">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35</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Запятая и восклицательный знак при междометиях</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shd w:val="clear" w:color="auto" w:fill="auto"/>
          </w:tcPr>
          <w:p w:rsidR="007C60B6" w:rsidRPr="00AF6D8A" w:rsidRDefault="007C60B6" w:rsidP="00AF6D8A">
            <w:pPr>
              <w:jc w:val="both"/>
              <w:rPr>
                <w:rFonts w:ascii="Times New Roman" w:eastAsia="Times New Roman" w:hAnsi="Times New Roman"/>
                <w:sz w:val="24"/>
                <w:szCs w:val="24"/>
              </w:rPr>
            </w:pPr>
          </w:p>
        </w:tc>
      </w:tr>
      <w:tr w:rsidR="007C60B6" w:rsidRPr="00AF6D8A" w:rsidTr="003007BE">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36</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Звукоподражательные слова и их отличие от междометий</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shd w:val="clear" w:color="auto" w:fill="auto"/>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выразительно читать тексты с междометиями и употреблять междометия в речи;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при междометиях</w:t>
            </w:r>
          </w:p>
          <w:p w:rsidR="007C60B6" w:rsidRPr="00AF6D8A" w:rsidRDefault="007C60B6" w:rsidP="00AF6D8A">
            <w:pPr>
              <w:jc w:val="both"/>
              <w:rPr>
                <w:rFonts w:ascii="Times New Roman" w:eastAsia="Times New Roman" w:hAnsi="Times New Roman"/>
                <w:sz w:val="24"/>
                <w:szCs w:val="24"/>
              </w:rPr>
            </w:pPr>
          </w:p>
        </w:tc>
      </w:tr>
      <w:tr w:rsidR="007C60B6" w:rsidRPr="00AF6D8A" w:rsidTr="003007BE">
        <w:tc>
          <w:tcPr>
            <w:tcW w:w="675" w:type="dxa"/>
          </w:tcPr>
          <w:p w:rsidR="007C60B6" w:rsidRPr="00AF6D8A" w:rsidRDefault="007C60B6"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r w:rsidR="002A00D4" w:rsidRPr="00AF6D8A">
              <w:rPr>
                <w:rFonts w:ascii="Times New Roman" w:eastAsia="Times New Roman" w:hAnsi="Times New Roman"/>
                <w:sz w:val="24"/>
                <w:szCs w:val="24"/>
              </w:rPr>
              <w:t>37</w:t>
            </w:r>
          </w:p>
        </w:tc>
        <w:tc>
          <w:tcPr>
            <w:tcW w:w="5529" w:type="dxa"/>
            <w:gridSpan w:val="2"/>
          </w:tcPr>
          <w:p w:rsidR="007C60B6" w:rsidRPr="00AF6D8A" w:rsidRDefault="002A00D4"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Дефис в междометиях. Интонационное выделение междометий</w:t>
            </w:r>
          </w:p>
        </w:tc>
        <w:tc>
          <w:tcPr>
            <w:tcW w:w="1134" w:type="dxa"/>
          </w:tcPr>
          <w:p w:rsidR="007C60B6" w:rsidRPr="00AF6D8A" w:rsidRDefault="002A00D4"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shd w:val="clear" w:color="auto" w:fill="auto"/>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выразительно читать тексты с междометиями и употреблять междометия в речи;</w:t>
            </w:r>
          </w:p>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 ставить знаки препинания при междометиях</w:t>
            </w:r>
          </w:p>
          <w:p w:rsidR="007C60B6" w:rsidRPr="00AF6D8A" w:rsidRDefault="007C60B6"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138</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color w:val="000000"/>
                <w:sz w:val="24"/>
                <w:szCs w:val="24"/>
                <w:shd w:val="clear" w:color="auto" w:fill="F5F5F5"/>
              </w:rPr>
              <w:t>Тестовая работа</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val="restart"/>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139</w:t>
            </w:r>
          </w:p>
        </w:tc>
        <w:tc>
          <w:tcPr>
            <w:tcW w:w="5529" w:type="dxa"/>
            <w:gridSpan w:val="2"/>
          </w:tcPr>
          <w:p w:rsidR="003007BE" w:rsidRPr="00AF6D8A" w:rsidRDefault="003007BE" w:rsidP="00AF6D8A">
            <w:pPr>
              <w:jc w:val="both"/>
              <w:rPr>
                <w:rFonts w:ascii="Times New Roman" w:eastAsia="Times New Roman" w:hAnsi="Times New Roman"/>
                <w:sz w:val="24"/>
                <w:szCs w:val="24"/>
              </w:rPr>
            </w:pPr>
            <w:r w:rsidRPr="00AF6D8A">
              <w:rPr>
                <w:rFonts w:ascii="Times New Roman" w:hAnsi="Times New Roman"/>
                <w:b/>
                <w:bCs/>
                <w:color w:val="000000"/>
                <w:sz w:val="24"/>
                <w:szCs w:val="24"/>
                <w:shd w:val="clear" w:color="auto" w:fill="F5F5F5"/>
              </w:rPr>
              <w:t>Контрольный диктант</w:t>
            </w: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r w:rsidR="003007BE" w:rsidRPr="00AF6D8A" w:rsidTr="007C60B6">
        <w:tc>
          <w:tcPr>
            <w:tcW w:w="675"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140</w:t>
            </w:r>
          </w:p>
        </w:tc>
        <w:tc>
          <w:tcPr>
            <w:tcW w:w="5529" w:type="dxa"/>
            <w:gridSpan w:val="2"/>
          </w:tcPr>
          <w:p w:rsidR="003007BE" w:rsidRPr="00AF6D8A" w:rsidRDefault="003007BE" w:rsidP="00AF6D8A">
            <w:pPr>
              <w:pStyle w:val="af1"/>
              <w:shd w:val="clear" w:color="auto" w:fill="F5F5F5"/>
              <w:spacing w:before="0" w:beforeAutospacing="0" w:after="0" w:afterAutospacing="0"/>
              <w:jc w:val="both"/>
              <w:rPr>
                <w:color w:val="000000"/>
              </w:rPr>
            </w:pPr>
            <w:r w:rsidRPr="00AF6D8A">
              <w:rPr>
                <w:color w:val="000000"/>
              </w:rPr>
              <w:t>Итоги года. Заключительный уро</w:t>
            </w:r>
            <w:proofErr w:type="gramStart"/>
            <w:r w:rsidRPr="00AF6D8A">
              <w:rPr>
                <w:color w:val="000000"/>
              </w:rPr>
              <w:t>к-</w:t>
            </w:r>
            <w:proofErr w:type="gramEnd"/>
            <w:r w:rsidRPr="00AF6D8A">
              <w:rPr>
                <w:color w:val="000000"/>
              </w:rPr>
              <w:t xml:space="preserve"> рекомендация</w:t>
            </w:r>
          </w:p>
          <w:p w:rsidR="003007BE" w:rsidRPr="00AF6D8A" w:rsidRDefault="003007BE" w:rsidP="00AF6D8A">
            <w:pPr>
              <w:jc w:val="both"/>
              <w:rPr>
                <w:rFonts w:ascii="Times New Roman" w:eastAsia="Times New Roman" w:hAnsi="Times New Roman"/>
                <w:sz w:val="24"/>
                <w:szCs w:val="24"/>
              </w:rPr>
            </w:pPr>
          </w:p>
        </w:tc>
        <w:tc>
          <w:tcPr>
            <w:tcW w:w="1134" w:type="dxa"/>
          </w:tcPr>
          <w:p w:rsidR="003007BE" w:rsidRPr="00AF6D8A" w:rsidRDefault="003007BE" w:rsidP="00AF6D8A">
            <w:pPr>
              <w:jc w:val="both"/>
              <w:rPr>
                <w:rFonts w:ascii="Times New Roman" w:eastAsia="Times New Roman" w:hAnsi="Times New Roman"/>
                <w:sz w:val="24"/>
                <w:szCs w:val="24"/>
              </w:rPr>
            </w:pPr>
            <w:r w:rsidRPr="00AF6D8A">
              <w:rPr>
                <w:rFonts w:ascii="Times New Roman" w:eastAsia="Times New Roman" w:hAnsi="Times New Roman"/>
                <w:sz w:val="24"/>
                <w:szCs w:val="24"/>
              </w:rPr>
              <w:t>1</w:t>
            </w:r>
          </w:p>
        </w:tc>
        <w:tc>
          <w:tcPr>
            <w:tcW w:w="2409" w:type="dxa"/>
            <w:vMerge/>
          </w:tcPr>
          <w:p w:rsidR="003007BE" w:rsidRPr="00AF6D8A" w:rsidRDefault="003007BE" w:rsidP="00AF6D8A">
            <w:pPr>
              <w:jc w:val="both"/>
              <w:rPr>
                <w:rFonts w:ascii="Times New Roman" w:eastAsia="Times New Roman" w:hAnsi="Times New Roman"/>
                <w:sz w:val="24"/>
                <w:szCs w:val="24"/>
              </w:rPr>
            </w:pPr>
          </w:p>
        </w:tc>
      </w:tr>
    </w:tbl>
    <w:p w:rsidR="005D76EE" w:rsidRPr="00AF6D8A" w:rsidRDefault="005D76EE" w:rsidP="00AF6D8A">
      <w:pPr>
        <w:spacing w:after="0" w:line="240" w:lineRule="auto"/>
        <w:jc w:val="both"/>
        <w:rPr>
          <w:rFonts w:ascii="Times New Roman" w:eastAsia="Calibri" w:hAnsi="Times New Roman" w:cs="Times New Roman"/>
          <w:sz w:val="24"/>
          <w:szCs w:val="24"/>
        </w:rPr>
      </w:pPr>
    </w:p>
    <w:p w:rsidR="005D76EE" w:rsidRPr="00AF6D8A" w:rsidRDefault="00B6043B"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Т</w:t>
      </w:r>
      <w:r w:rsidR="005D76EE" w:rsidRPr="00AF6D8A">
        <w:rPr>
          <w:rFonts w:ascii="Times New Roman" w:eastAsia="Times New Roman" w:hAnsi="Times New Roman" w:cs="Times New Roman"/>
          <w:b/>
          <w:sz w:val="24"/>
          <w:szCs w:val="24"/>
          <w:lang w:eastAsia="ru-RU"/>
        </w:rPr>
        <w:t>ематическое планирование. 8 класс</w:t>
      </w:r>
      <w:r w:rsidR="00545B84" w:rsidRPr="00AF6D8A">
        <w:rPr>
          <w:rFonts w:ascii="Times New Roman" w:eastAsia="Times New Roman" w:hAnsi="Times New Roman" w:cs="Times New Roman"/>
          <w:b/>
          <w:sz w:val="24"/>
          <w:szCs w:val="24"/>
          <w:lang w:eastAsia="ru-RU"/>
        </w:rPr>
        <w:t>. 3 часа (105 часов</w:t>
      </w:r>
      <w:r w:rsidR="005D76EE" w:rsidRPr="00AF6D8A">
        <w:rPr>
          <w:rFonts w:ascii="Times New Roman" w:eastAsia="Times New Roman" w:hAnsi="Times New Roman" w:cs="Times New Roman"/>
          <w:b/>
          <w:sz w:val="24"/>
          <w:szCs w:val="24"/>
          <w:lang w:eastAsia="ru-RU"/>
        </w:rPr>
        <w:t>)</w:t>
      </w:r>
    </w:p>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17"/>
        <w:gridCol w:w="992"/>
        <w:gridCol w:w="2268"/>
      </w:tblGrid>
      <w:tr w:rsidR="005D76EE" w:rsidRPr="00AF6D8A" w:rsidTr="002B7DA8">
        <w:trPr>
          <w:trHeight w:val="8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w:t>
            </w:r>
          </w:p>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p>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bCs/>
                <w:sz w:val="24"/>
                <w:szCs w:val="24"/>
                <w:lang w:eastAsia="ru-RU"/>
              </w:rPr>
              <w:t>Тема учебного занятия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Количество часов</w:t>
            </w:r>
          </w:p>
        </w:tc>
        <w:tc>
          <w:tcPr>
            <w:tcW w:w="226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Виды деятельности</w:t>
            </w: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Роль и место русского языка в современном мире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tcBorders>
              <w:top w:val="nil"/>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Работа со словарями</w:t>
            </w: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«Русский язык – созидательное творчество русского народа</w:t>
            </w:r>
            <w:proofErr w:type="gramStart"/>
            <w:r w:rsidRPr="00AF6D8A">
              <w:rPr>
                <w:rFonts w:ascii="Times New Roman" w:eastAsia="Times New Roman" w:hAnsi="Times New Roman" w:cs="Times New Roman"/>
                <w:sz w:val="24"/>
                <w:szCs w:val="24"/>
                <w:lang w:eastAsia="ru-RU"/>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Работа со словарями</w:t>
            </w: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Языковая система. Основные единицы русского языка.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Работа со словарями</w:t>
            </w: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Пунктуация и орфография. Вводный проверочный диктант</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val="restart"/>
            <w:tcBorders>
              <w:top w:val="single" w:sz="4" w:space="0" w:color="auto"/>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 Работа с текстом.</w:t>
            </w: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Простые и сложные предложения.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Знаки препинания в сложном предложении.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Буквы Н, НН в суффиксах прилагательных, причастий и наречий.</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Повторение </w:t>
            </w:r>
            <w:proofErr w:type="gramStart"/>
            <w:r w:rsidRPr="00AF6D8A">
              <w:rPr>
                <w:rFonts w:ascii="Times New Roman" w:eastAsia="Times New Roman" w:hAnsi="Times New Roman" w:cs="Times New Roman"/>
                <w:sz w:val="24"/>
                <w:szCs w:val="24"/>
                <w:lang w:eastAsia="ru-RU"/>
              </w:rPr>
              <w:t>изученного</w:t>
            </w:r>
            <w:proofErr w:type="gramEnd"/>
            <w:r w:rsidRPr="00AF6D8A">
              <w:rPr>
                <w:rFonts w:ascii="Times New Roman" w:eastAsia="Times New Roman" w:hAnsi="Times New Roman" w:cs="Times New Roman"/>
                <w:sz w:val="24"/>
                <w:szCs w:val="24"/>
                <w:lang w:eastAsia="ru-RU"/>
              </w:rPr>
              <w:t xml:space="preserve"> в 5-7 </w:t>
            </w:r>
            <w:proofErr w:type="spellStart"/>
            <w:r w:rsidRPr="00AF6D8A">
              <w:rPr>
                <w:rFonts w:ascii="Times New Roman" w:eastAsia="Times New Roman" w:hAnsi="Times New Roman" w:cs="Times New Roman"/>
                <w:sz w:val="24"/>
                <w:szCs w:val="24"/>
                <w:lang w:eastAsia="ru-RU"/>
              </w:rPr>
              <w:t>кл</w:t>
            </w:r>
            <w:proofErr w:type="spellEnd"/>
            <w:r w:rsidRPr="00AF6D8A">
              <w:rPr>
                <w:rFonts w:ascii="Times New Roman" w:eastAsia="Times New Roman" w:hAnsi="Times New Roman" w:cs="Times New Roman"/>
                <w:sz w:val="24"/>
                <w:szCs w:val="24"/>
                <w:lang w:eastAsia="ru-RU"/>
              </w:rPr>
              <w:t xml:space="preserve">. о тексте как речевом произведении.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Комплексное изложение текста.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Слитное и раздельное написание НЕ с разными частями речи.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8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Повторение </w:t>
            </w:r>
            <w:proofErr w:type="gramStart"/>
            <w:r w:rsidRPr="00AF6D8A">
              <w:rPr>
                <w:rFonts w:ascii="Times New Roman" w:eastAsia="Times New Roman" w:hAnsi="Times New Roman" w:cs="Times New Roman"/>
                <w:sz w:val="24"/>
                <w:szCs w:val="24"/>
                <w:lang w:eastAsia="ru-RU"/>
              </w:rPr>
              <w:t>изученного</w:t>
            </w:r>
            <w:proofErr w:type="gramEnd"/>
            <w:r w:rsidRPr="00AF6D8A">
              <w:rPr>
                <w:rFonts w:ascii="Times New Roman" w:eastAsia="Times New Roman" w:hAnsi="Times New Roman" w:cs="Times New Roman"/>
                <w:sz w:val="24"/>
                <w:szCs w:val="24"/>
                <w:lang w:eastAsia="ru-RU"/>
              </w:rPr>
              <w:t xml:space="preserve"> в 5-7 </w:t>
            </w:r>
            <w:proofErr w:type="spellStart"/>
            <w:r w:rsidRPr="00AF6D8A">
              <w:rPr>
                <w:rFonts w:ascii="Times New Roman" w:eastAsia="Times New Roman" w:hAnsi="Times New Roman" w:cs="Times New Roman"/>
                <w:sz w:val="24"/>
                <w:szCs w:val="24"/>
                <w:lang w:eastAsia="ru-RU"/>
              </w:rPr>
              <w:t>кл</w:t>
            </w:r>
            <w:proofErr w:type="spellEnd"/>
            <w:r w:rsidRPr="00AF6D8A">
              <w:rPr>
                <w:rFonts w:ascii="Times New Roman" w:eastAsia="Times New Roman" w:hAnsi="Times New Roman" w:cs="Times New Roman"/>
                <w:sz w:val="24"/>
                <w:szCs w:val="24"/>
                <w:lang w:eastAsia="ru-RU"/>
              </w:rPr>
              <w:t>. Русский речевой этикет. Сочинение в форме письма..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685"/>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 xml:space="preserve">Проверочная работа по теме «Повторение </w:t>
            </w:r>
            <w:proofErr w:type="gramStart"/>
            <w:r w:rsidRPr="00AF6D8A">
              <w:rPr>
                <w:rFonts w:ascii="Times New Roman" w:eastAsia="Times New Roman" w:hAnsi="Times New Roman" w:cs="Times New Roman"/>
                <w:b/>
                <w:sz w:val="24"/>
                <w:szCs w:val="24"/>
                <w:lang w:eastAsia="ru-RU"/>
              </w:rPr>
              <w:t>изученного</w:t>
            </w:r>
            <w:proofErr w:type="gramEnd"/>
            <w:r w:rsidRPr="00AF6D8A">
              <w:rPr>
                <w:rFonts w:ascii="Times New Roman" w:eastAsia="Times New Roman" w:hAnsi="Times New Roman" w:cs="Times New Roman"/>
                <w:b/>
                <w:sz w:val="24"/>
                <w:szCs w:val="24"/>
                <w:lang w:eastAsia="ru-RU"/>
              </w:rPr>
              <w:t xml:space="preserve"> в 5-7 </w:t>
            </w:r>
            <w:proofErr w:type="spellStart"/>
            <w:r w:rsidRPr="00AF6D8A">
              <w:rPr>
                <w:rFonts w:ascii="Times New Roman" w:eastAsia="Times New Roman" w:hAnsi="Times New Roman" w:cs="Times New Roman"/>
                <w:b/>
                <w:sz w:val="24"/>
                <w:szCs w:val="24"/>
                <w:lang w:eastAsia="ru-RU"/>
              </w:rPr>
              <w:t>кл</w:t>
            </w:r>
            <w:proofErr w:type="spellEnd"/>
            <w:r w:rsidRPr="00AF6D8A">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13</w:t>
            </w:r>
          </w:p>
        </w:tc>
        <w:tc>
          <w:tcPr>
            <w:tcW w:w="5517" w:type="dxa"/>
            <w:tcBorders>
              <w:top w:val="nil"/>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Синтаксис как раздел грамматики.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Текст как единица синтаксиса.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Предложение как основная единица синтаксиса.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Словосочетание как единица синтаксиса.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Основные виды словосочетаний по морфологическим свойствам главного слова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Синтаксические связи слов в словосочетаниях.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Нормы сочетания слов и их нарушения в речи. </w:t>
            </w:r>
          </w:p>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простые и сложные.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Порядок слов в предложении. </w:t>
            </w:r>
          </w:p>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Логическое ударение.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Функционально-смысловые типы речи.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РР Контрольное сочинение-описание архитектурного памятника.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1425"/>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Главные члены двусоставного предложения. Способы выражения подлежащего.</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Виды сказуемого. Простое глагольное сказуемое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Составное глагольное сказуемое.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Составное именное сказуемое, способы его выражения.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28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Составное именное сказуемое, способы его выражения.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29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Знаки препинания в простом предложении. Тире между подлежащим и сказуемым.</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 xml:space="preserve">РР Контрольное изложение.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Роль второстепенных членов в предложении. Дополнение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Характеристика человека как вид текста.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val="restart"/>
            <w:tcBorders>
              <w:top w:val="single" w:sz="4" w:space="0" w:color="auto"/>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 Работа с текстом.</w:t>
            </w: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Определение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Приложение как разновидность определения.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Обстоятельство. Способы выражения обстоятельства.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Синтаксический разбор двусоставного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Проверочная работа по теме «Главные и второстепенные члены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5640"/>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Основные жанры публицистического стиля: выступление, статья, интервью, очерк.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39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Главный член односоставного предложения. Основные группы односоставных предложений.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05"/>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Назывные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284"/>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Определенно-личные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273"/>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Неопределенно-личные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2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Вопрос об обобщенно-личных предложениях.</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412"/>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Официально-деловой стиль.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261"/>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Безличные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Создание текста-рассуждения на нравственно-этическую тему</w:t>
            </w:r>
            <w:proofErr w:type="gramStart"/>
            <w:r w:rsidRPr="00AF6D8A">
              <w:rPr>
                <w:rFonts w:ascii="Times New Roman" w:eastAsia="Times New Roman" w:hAnsi="Times New Roman" w:cs="Times New Roman"/>
                <w:sz w:val="24"/>
                <w:szCs w:val="24"/>
                <w:lang w:eastAsia="ru-RU"/>
              </w:rPr>
              <w:t>..</w:t>
            </w:r>
            <w:proofErr w:type="gramEnd"/>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274"/>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Неполные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Синтаксический разбор односоставных предложений.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49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Синонимия односоставных и двусоставных предложений.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Тестовый контроль.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РР. Контрольное изложение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Понятие об осложненном предложении.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Понятие об однородных членах предложения.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Интонационные и пунктуационные особенности предложений с однородными членами.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Составление текста на основе отбора необходимой информации.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с  однородными и неоднородными определениями.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Предложения  с </w:t>
            </w:r>
            <w:proofErr w:type="spellStart"/>
            <w:r w:rsidRPr="00AF6D8A">
              <w:rPr>
                <w:rFonts w:ascii="Times New Roman" w:eastAsia="Times New Roman" w:hAnsi="Times New Roman" w:cs="Times New Roman"/>
                <w:sz w:val="24"/>
                <w:szCs w:val="24"/>
                <w:lang w:eastAsia="ru-RU"/>
              </w:rPr>
              <w:t>однород</w:t>
            </w:r>
            <w:proofErr w:type="spellEnd"/>
            <w:r w:rsidRPr="00AF6D8A">
              <w:rPr>
                <w:rFonts w:ascii="Times New Roman" w:eastAsia="Times New Roman" w:hAnsi="Times New Roman" w:cs="Times New Roman"/>
                <w:sz w:val="24"/>
                <w:szCs w:val="24"/>
                <w:lang w:eastAsia="ru-RU"/>
              </w:rPr>
              <w:t>.  членами, связанными сочинительными союзами, и пунктуация при них.</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58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Синонимия простых предложений с однородными членами и сложносочиненных предложений.</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59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Особенности строения текста.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с обобщающими словами при однородных членах и знаки препинания при них.</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Стилистические особенности предложений с однородными членами.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Синтаксический разбор предложения с однородными членами.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Пунктуационный разбор предложений с однородными членами.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Контрольный диктант по теме «Предложения с однородными членами»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Понятие об обособлении второстепенных членов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согласованных распространенных и нераспространенных определений.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согласованных  и несогласованных определений.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определений с обстоятельственным оттенком значения.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69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 xml:space="preserve">РР Контрольное сочинение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согласованных приложений.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обстоятельств, выраженных деепричастным оборотом и одиночным деепричастием.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обстоятельств, выраженных деепричастным оборотом.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Обособление обстоятельств, выраженных существительными с предлогами.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Синтаксические конструкции с союзом КАК</w:t>
            </w:r>
            <w:proofErr w:type="gramStart"/>
            <w:r w:rsidRPr="00AF6D8A">
              <w:rPr>
                <w:rFonts w:ascii="Times New Roman" w:eastAsia="Times New Roman" w:hAnsi="Times New Roman" w:cs="Times New Roman"/>
                <w:sz w:val="24"/>
                <w:szCs w:val="24"/>
                <w:lang w:eastAsia="ru-RU"/>
              </w:rPr>
              <w:t>..</w:t>
            </w:r>
            <w:proofErr w:type="gramEnd"/>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Обособление уточняющих членов предложения.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val="restart"/>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Уточняющие, поясняющие, присоединительные члены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Систематизация и обобщение изученного  по теме «Обособленные члены предложения».</w:t>
            </w:r>
          </w:p>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Проверочная работа по теме «Обособленные члены предложения».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val="restart"/>
            <w:tcBorders>
              <w:top w:val="nil"/>
              <w:left w:val="single" w:sz="4" w:space="0" w:color="auto"/>
              <w:right w:val="single" w:sz="4" w:space="0" w:color="auto"/>
            </w:tcBorders>
          </w:tcPr>
          <w:p w:rsidR="005D76EE"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Понимать основные свойства простых, осложнённых и сложных предложений, отличие словосочетаний от предложений. </w:t>
            </w:r>
            <w:r w:rsidRPr="00AF6D8A">
              <w:rPr>
                <w:rFonts w:ascii="Times New Roman" w:eastAsia="Times New Roman" w:hAnsi="Times New Roman" w:cs="Times New Roman"/>
                <w:sz w:val="24"/>
                <w:szCs w:val="24"/>
                <w:lang w:eastAsia="ru-RU"/>
              </w:rPr>
              <w:lastRenderedPageBreak/>
              <w:t>Знать знаки препинания при обращении, знаки препинания при вводных словах и вводных конструкциях.</w:t>
            </w: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79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Обращение</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tabs>
                <w:tab w:val="left" w:pos="1695"/>
              </w:tabs>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Выделительные знаки препинания при  обращении.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Употреблением обращений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Русский речевой этикет.</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83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Водные конструкции (слова, словосочетания, предложения).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8</w:t>
            </w:r>
            <w:r w:rsidR="00545B84" w:rsidRPr="00AF6D8A">
              <w:rPr>
                <w:rFonts w:ascii="Times New Roman" w:eastAsia="Times New Roman" w:hAnsi="Times New Roman" w:cs="Times New Roman"/>
                <w:b/>
                <w:sz w:val="24"/>
                <w:szCs w:val="24"/>
                <w:lang w:eastAsia="ru-RU"/>
              </w:rPr>
              <w:t>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Группы вводных конструкций по значению. Синонимия вводных конструкций.</w:t>
            </w:r>
          </w:p>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w:t>
            </w:r>
            <w:r w:rsidR="00545B84" w:rsidRPr="00AF6D8A">
              <w:rPr>
                <w:rFonts w:ascii="Times New Roman" w:eastAsia="Times New Roman" w:hAnsi="Times New Roman" w:cs="Times New Roman"/>
                <w:b/>
                <w:sz w:val="24"/>
                <w:szCs w:val="24"/>
                <w:lang w:eastAsia="ru-RU"/>
              </w:rPr>
              <w:t>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Использование вводных слов как средства связи  предложений и смысловых частей текста.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w:t>
            </w:r>
            <w:r w:rsidR="00545B84" w:rsidRPr="00AF6D8A">
              <w:rPr>
                <w:rFonts w:ascii="Times New Roman" w:eastAsia="Times New Roman" w:hAnsi="Times New Roman" w:cs="Times New Roman"/>
                <w:b/>
                <w:sz w:val="24"/>
                <w:szCs w:val="24"/>
                <w:lang w:eastAsia="ru-RU"/>
              </w:rPr>
              <w:t>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Выделительные знаки препинания при вводных словах, вводных сочетаниях слов и вводных предложениях.</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Вставные конструкции.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Систематизация и обобщение </w:t>
            </w:r>
            <w:proofErr w:type="gramStart"/>
            <w:r w:rsidRPr="00AF6D8A">
              <w:rPr>
                <w:rFonts w:ascii="Times New Roman" w:eastAsia="Times New Roman" w:hAnsi="Times New Roman" w:cs="Times New Roman"/>
                <w:sz w:val="24"/>
                <w:szCs w:val="24"/>
                <w:lang w:eastAsia="ru-RU"/>
              </w:rPr>
              <w:t>изученного</w:t>
            </w:r>
            <w:proofErr w:type="gramEnd"/>
            <w:r w:rsidRPr="00AF6D8A">
              <w:rPr>
                <w:rFonts w:ascii="Times New Roman" w:eastAsia="Times New Roman" w:hAnsi="Times New Roman" w:cs="Times New Roman"/>
                <w:sz w:val="24"/>
                <w:szCs w:val="24"/>
                <w:lang w:eastAsia="ru-RU"/>
              </w:rPr>
              <w:t xml:space="preserve"> по теме «Вводные и вставные конструкции».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89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Междометия в предложении.</w:t>
            </w:r>
          </w:p>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Синтаксический и пунктуационный  разбор предложений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Проверочная работа по теме «Вводные и вставные конструкции».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Продуцирование устных монологических высказываний на нравственно-этическую тему.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Понятие чужой речи.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с прямой речью. Диалог как вид прямой речи.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Создание текста повествовательного характера</w:t>
            </w:r>
            <w:proofErr w:type="gramStart"/>
            <w:r w:rsidRPr="00AF6D8A">
              <w:rPr>
                <w:rFonts w:ascii="Times New Roman" w:eastAsia="Times New Roman" w:hAnsi="Times New Roman" w:cs="Times New Roman"/>
                <w:sz w:val="24"/>
                <w:szCs w:val="24"/>
                <w:lang w:eastAsia="ru-RU"/>
              </w:rPr>
              <w:t>..</w:t>
            </w:r>
            <w:proofErr w:type="gramEnd"/>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713"/>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6</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Основные способы передачи чужой речи.</w:t>
            </w:r>
          </w:p>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с косвенной речью.</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w:t>
            </w:r>
            <w:r w:rsidR="00545B84" w:rsidRPr="00AF6D8A">
              <w:rPr>
                <w:rFonts w:ascii="Times New Roman" w:eastAsia="Times New Roman" w:hAnsi="Times New Roman" w:cs="Times New Roman"/>
                <w:b/>
                <w:sz w:val="24"/>
                <w:szCs w:val="24"/>
                <w:lang w:eastAsia="ru-RU"/>
              </w:rPr>
              <w:t>7</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Цитаты и знаки препинания при них.</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98</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Синтаксический и пунктуационный разбор предложений с чужой речью.</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99</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Система языка. Грамматика. Синтаксис и морфология как разделы грамматики.</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45B84"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w:t>
            </w:r>
            <w:r w:rsidR="00545B84" w:rsidRPr="00AF6D8A">
              <w:rPr>
                <w:rFonts w:ascii="Times New Roman" w:eastAsia="Times New Roman" w:hAnsi="Times New Roman" w:cs="Times New Roman"/>
                <w:b/>
                <w:sz w:val="24"/>
                <w:szCs w:val="24"/>
                <w:lang w:eastAsia="ru-RU"/>
              </w:rPr>
              <w:t>0</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Синтаксис и пунктуация.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w:t>
            </w:r>
            <w:r w:rsidR="00545B84" w:rsidRPr="00AF6D8A">
              <w:rPr>
                <w:rFonts w:ascii="Times New Roman" w:eastAsia="Times New Roman" w:hAnsi="Times New Roman" w:cs="Times New Roman"/>
                <w:b/>
                <w:sz w:val="24"/>
                <w:szCs w:val="24"/>
                <w:lang w:eastAsia="ru-RU"/>
              </w:rPr>
              <w:t>1</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Контрольный тест</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top w:val="nil"/>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w:t>
            </w:r>
            <w:r w:rsidR="00545B84" w:rsidRPr="00AF6D8A">
              <w:rPr>
                <w:rFonts w:ascii="Times New Roman" w:eastAsia="Times New Roman" w:hAnsi="Times New Roman" w:cs="Times New Roman"/>
                <w:b/>
                <w:sz w:val="24"/>
                <w:szCs w:val="24"/>
                <w:lang w:eastAsia="ru-RU"/>
              </w:rPr>
              <w:t>2</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Синтаксис и культура речи.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val="restart"/>
            <w:tcBorders>
              <w:top w:val="single" w:sz="4" w:space="0" w:color="auto"/>
              <w:left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w:t>
            </w:r>
            <w:r w:rsidR="00545B84" w:rsidRPr="00AF6D8A">
              <w:rPr>
                <w:rFonts w:ascii="Times New Roman" w:eastAsia="Times New Roman" w:hAnsi="Times New Roman" w:cs="Times New Roman"/>
                <w:b/>
                <w:sz w:val="24"/>
                <w:szCs w:val="24"/>
                <w:lang w:eastAsia="ru-RU"/>
              </w:rPr>
              <w:t>3</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Синтаксис и орфография</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vMerge/>
            <w:tcBorders>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104</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Итоговая проверочная работа</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Безошибочное определение орфограмм Работа с текстом</w:t>
            </w:r>
          </w:p>
        </w:tc>
      </w:tr>
      <w:tr w:rsidR="005D76EE" w:rsidRPr="00AF6D8A" w:rsidTr="002B7DA8">
        <w:trPr>
          <w:trHeight w:val="500"/>
        </w:trPr>
        <w:tc>
          <w:tcPr>
            <w:tcW w:w="82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105</w:t>
            </w:r>
          </w:p>
        </w:tc>
        <w:tc>
          <w:tcPr>
            <w:tcW w:w="5517"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Тестовый контроль. </w:t>
            </w:r>
          </w:p>
        </w:tc>
        <w:tc>
          <w:tcPr>
            <w:tcW w:w="992"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tc>
      </w:tr>
    </w:tbl>
    <w:p w:rsidR="005D76EE" w:rsidRPr="00AF6D8A" w:rsidRDefault="005D76EE" w:rsidP="00AF6D8A">
      <w:pPr>
        <w:spacing w:after="0" w:line="240" w:lineRule="auto"/>
        <w:jc w:val="both"/>
        <w:rPr>
          <w:rFonts w:ascii="Times New Roman" w:eastAsia="Times New Roman" w:hAnsi="Times New Roman" w:cs="Times New Roman"/>
          <w:sz w:val="24"/>
          <w:szCs w:val="24"/>
          <w:lang w:eastAsia="ru-RU"/>
        </w:rPr>
      </w:pPr>
    </w:p>
    <w:p w:rsidR="005D76EE" w:rsidRPr="00AF6D8A" w:rsidRDefault="005D76EE" w:rsidP="00AF6D8A">
      <w:pPr>
        <w:spacing w:after="0" w:line="240" w:lineRule="auto"/>
        <w:jc w:val="both"/>
        <w:rPr>
          <w:rFonts w:ascii="Times New Roman" w:eastAsia="Calibri" w:hAnsi="Times New Roman" w:cs="Times New Roman"/>
          <w:sz w:val="24"/>
          <w:szCs w:val="24"/>
        </w:rPr>
      </w:pPr>
    </w:p>
    <w:p w:rsidR="007A40B6" w:rsidRPr="00AF6D8A" w:rsidRDefault="007A40B6" w:rsidP="00AF6D8A">
      <w:pPr>
        <w:spacing w:after="0" w:line="240" w:lineRule="auto"/>
        <w:jc w:val="both"/>
        <w:rPr>
          <w:rFonts w:ascii="Times New Roman" w:eastAsia="Calibri" w:hAnsi="Times New Roman" w:cs="Times New Roman"/>
          <w:sz w:val="24"/>
          <w:szCs w:val="24"/>
        </w:rPr>
      </w:pPr>
    </w:p>
    <w:p w:rsidR="007A40B6" w:rsidRPr="00AF6D8A" w:rsidRDefault="00FE64AD"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lastRenderedPageBreak/>
        <w:t>Т</w:t>
      </w:r>
      <w:r w:rsidR="007A40B6" w:rsidRPr="00AF6D8A">
        <w:rPr>
          <w:rFonts w:ascii="Times New Roman" w:eastAsia="Times New Roman" w:hAnsi="Times New Roman" w:cs="Times New Roman"/>
          <w:b/>
          <w:sz w:val="24"/>
          <w:szCs w:val="24"/>
          <w:lang w:eastAsia="ru-RU"/>
        </w:rPr>
        <w:t>ематическое планирование. 9 класс. 2 часа (68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49"/>
        <w:gridCol w:w="1506"/>
        <w:gridCol w:w="3830"/>
      </w:tblGrid>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Тема урока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Количество часов </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Виды деятельности</w:t>
            </w:r>
          </w:p>
        </w:tc>
      </w:tr>
      <w:tr w:rsidR="007A40B6" w:rsidRPr="00AF6D8A" w:rsidTr="004F76F6">
        <w:trPr>
          <w:trHeight w:val="362"/>
        </w:trPr>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Введение. Международное значение русского языка</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Безошибочное определение орфограмм Работа с текстом</w:t>
            </w: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 xml:space="preserve">Повторение </w:t>
            </w:r>
            <w:proofErr w:type="gramStart"/>
            <w:r w:rsidRPr="00AF6D8A">
              <w:rPr>
                <w:rFonts w:ascii="Times New Roman" w:eastAsia="Times New Roman" w:hAnsi="Times New Roman" w:cs="Times New Roman"/>
                <w:b/>
                <w:sz w:val="24"/>
                <w:szCs w:val="24"/>
                <w:lang w:eastAsia="ru-RU"/>
              </w:rPr>
              <w:t>пройденного</w:t>
            </w:r>
            <w:proofErr w:type="gramEnd"/>
            <w:r w:rsidRPr="00AF6D8A">
              <w:rPr>
                <w:rFonts w:ascii="Times New Roman" w:eastAsia="Times New Roman" w:hAnsi="Times New Roman" w:cs="Times New Roman"/>
                <w:b/>
                <w:sz w:val="24"/>
                <w:szCs w:val="24"/>
                <w:lang w:eastAsia="ru-RU"/>
              </w:rPr>
              <w:t xml:space="preserve"> в 5-8 классах</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rPr>
          <w:trHeight w:val="633"/>
        </w:trPr>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w:t>
            </w:r>
          </w:p>
        </w:tc>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Устная и письменная речь. Монолог. Диалог.</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w:t>
            </w:r>
          </w:p>
        </w:tc>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Стили языка.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w:t>
            </w:r>
          </w:p>
        </w:tc>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Простое предложение.</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 Работа с текстом.</w:t>
            </w: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Предложения с обособленными членами.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Самостоятельные и служебные части речи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морфологических свойств различных частей речи и их влияние на правописание. Работа с текстом</w:t>
            </w: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7</w:t>
            </w:r>
          </w:p>
        </w:tc>
        <w:tc>
          <w:tcPr>
            <w:tcW w:w="0" w:type="auto"/>
            <w:vAlign w:val="bottom"/>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Словосочетание, его строение. Способы связи слов в </w:t>
            </w:r>
            <w:proofErr w:type="spellStart"/>
            <w:r w:rsidRPr="00AF6D8A">
              <w:rPr>
                <w:rFonts w:ascii="Times New Roman" w:eastAsia="Times New Roman" w:hAnsi="Times New Roman" w:cs="Times New Roman"/>
                <w:sz w:val="24"/>
                <w:szCs w:val="24"/>
                <w:lang w:eastAsia="ru-RU"/>
              </w:rPr>
              <w:t>сл</w:t>
            </w:r>
            <w:proofErr w:type="spellEnd"/>
            <w:r w:rsidRPr="00AF6D8A">
              <w:rPr>
                <w:rFonts w:ascii="Times New Roman" w:eastAsia="Times New Roman" w:hAnsi="Times New Roman" w:cs="Times New Roman"/>
                <w:sz w:val="24"/>
                <w:szCs w:val="24"/>
                <w:lang w:eastAsia="ru-RU"/>
              </w:rPr>
              <w:t>/соч. Предложение. Грамматическая основа. Второстепенные члены предложения</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 Работа с текстом</w:t>
            </w:r>
          </w:p>
        </w:tc>
      </w:tr>
      <w:tr w:rsidR="007A40B6" w:rsidRPr="00AF6D8A" w:rsidTr="004F76F6">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8</w:t>
            </w:r>
          </w:p>
        </w:tc>
        <w:tc>
          <w:tcPr>
            <w:tcW w:w="0" w:type="auto"/>
            <w:tcBorders>
              <w:bottom w:val="single" w:sz="4" w:space="0" w:color="auto"/>
            </w:tcBorders>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Проверка знаний</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 Работа с текстом</w:t>
            </w: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Сложное предложение</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rPr>
          <w:trHeight w:val="992"/>
        </w:trPr>
        <w:tc>
          <w:tcPr>
            <w:tcW w:w="0" w:type="auto"/>
          </w:tcPr>
          <w:p w:rsidR="007A40B6" w:rsidRPr="00AF6D8A" w:rsidRDefault="007A40B6" w:rsidP="00AF6D8A">
            <w:pPr>
              <w:widowControl w:val="0"/>
              <w:spacing w:after="0" w:line="240" w:lineRule="auto"/>
              <w:ind w:left="14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9</w:t>
            </w:r>
            <w:r w:rsidRPr="00AF6D8A">
              <w:rPr>
                <w:rFonts w:ascii="Times New Roman" w:eastAsia="Times New Roman" w:hAnsi="Times New Roman" w:cs="Times New Roman"/>
                <w:sz w:val="24"/>
                <w:szCs w:val="24"/>
                <w:lang w:eastAsia="ru-RU"/>
              </w:rPr>
              <w:softHyphen/>
              <w:t>-10</w:t>
            </w:r>
          </w:p>
        </w:tc>
        <w:tc>
          <w:tcPr>
            <w:tcW w:w="0" w:type="auto"/>
            <w:vAlign w:val="bottom"/>
          </w:tcPr>
          <w:p w:rsidR="00C1263A"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Понятие о сложном </w:t>
            </w:r>
            <w:proofErr w:type="spellStart"/>
            <w:r w:rsidRPr="00AF6D8A">
              <w:rPr>
                <w:rFonts w:ascii="Times New Roman" w:eastAsia="Times New Roman" w:hAnsi="Times New Roman" w:cs="Times New Roman"/>
                <w:sz w:val="24"/>
                <w:szCs w:val="24"/>
                <w:lang w:eastAsia="ru-RU"/>
              </w:rPr>
              <w:t>предложении</w:t>
            </w:r>
            <w:proofErr w:type="gramStart"/>
            <w:r w:rsidRPr="00AF6D8A">
              <w:rPr>
                <w:rFonts w:ascii="Times New Roman" w:eastAsia="Times New Roman" w:hAnsi="Times New Roman" w:cs="Times New Roman"/>
                <w:sz w:val="24"/>
                <w:szCs w:val="24"/>
                <w:lang w:eastAsia="ru-RU"/>
              </w:rPr>
              <w:t>.О</w:t>
            </w:r>
            <w:proofErr w:type="gramEnd"/>
            <w:r w:rsidRPr="00AF6D8A">
              <w:rPr>
                <w:rFonts w:ascii="Times New Roman" w:eastAsia="Times New Roman" w:hAnsi="Times New Roman" w:cs="Times New Roman"/>
                <w:sz w:val="24"/>
                <w:szCs w:val="24"/>
                <w:lang w:eastAsia="ru-RU"/>
              </w:rPr>
              <w:t>сновные</w:t>
            </w:r>
            <w:proofErr w:type="spellEnd"/>
            <w:r w:rsidRPr="00AF6D8A">
              <w:rPr>
                <w:rFonts w:ascii="Times New Roman" w:eastAsia="Times New Roman" w:hAnsi="Times New Roman" w:cs="Times New Roman"/>
                <w:sz w:val="24"/>
                <w:szCs w:val="24"/>
                <w:lang w:eastAsia="ru-RU"/>
              </w:rPr>
              <w:t xml:space="preserve"> виды сложных предложений</w:t>
            </w:r>
          </w:p>
          <w:p w:rsidR="004F76F6" w:rsidRPr="00AF6D8A" w:rsidRDefault="004F76F6" w:rsidP="00AF6D8A">
            <w:pPr>
              <w:widowControl w:val="0"/>
              <w:spacing w:after="0" w:line="240" w:lineRule="auto"/>
              <w:jc w:val="both"/>
              <w:rPr>
                <w:rFonts w:ascii="Times New Roman" w:eastAsia="Times New Roman" w:hAnsi="Times New Roman" w:cs="Times New Roman"/>
                <w:sz w:val="24"/>
                <w:szCs w:val="24"/>
                <w:lang w:eastAsia="ru-RU"/>
              </w:rPr>
            </w:pP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w:t>
            </w:r>
          </w:p>
        </w:tc>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r w:rsidR="007A40B6" w:rsidRPr="00AF6D8A" w:rsidTr="004F76F6">
        <w:trPr>
          <w:trHeight w:val="477"/>
        </w:trPr>
        <w:tc>
          <w:tcPr>
            <w:tcW w:w="0" w:type="auto"/>
          </w:tcPr>
          <w:p w:rsidR="007A40B6" w:rsidRPr="00AF6D8A" w:rsidRDefault="007A40B6" w:rsidP="00AF6D8A">
            <w:pPr>
              <w:widowControl w:val="0"/>
              <w:spacing w:after="0" w:line="240" w:lineRule="auto"/>
              <w:ind w:left="14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11</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Разделительные и выделительные знаки препинания между частями сложного предложения</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bottom w:val="single" w:sz="4" w:space="0" w:color="auto"/>
            </w:tcBorders>
          </w:tcPr>
          <w:p w:rsidR="007A40B6" w:rsidRPr="00AF6D8A" w:rsidRDefault="007A40B6" w:rsidP="00AF6D8A">
            <w:pPr>
              <w:widowControl w:val="0"/>
              <w:spacing w:after="0" w:line="240" w:lineRule="auto"/>
              <w:ind w:left="14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12</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4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13</w:t>
            </w:r>
          </w:p>
        </w:tc>
        <w:tc>
          <w:tcPr>
            <w:tcW w:w="0" w:type="auto"/>
            <w:tcBorders>
              <w:bottom w:val="single" w:sz="4" w:space="0" w:color="auto"/>
            </w:tcBorders>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Изложение с элементами сочинения</w:t>
            </w:r>
          </w:p>
        </w:tc>
        <w:tc>
          <w:tcPr>
            <w:tcW w:w="0" w:type="auto"/>
            <w:tcBorders>
              <w:bottom w:val="single" w:sz="4" w:space="0" w:color="auto"/>
            </w:tcBorders>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Сложносочиненные предложения</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14</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Понятие о ССП. Союзные и бессоюзные предложения.</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w:t>
            </w:r>
          </w:p>
        </w:tc>
      </w:tr>
      <w:tr w:rsidR="007A40B6" w:rsidRPr="00AF6D8A" w:rsidTr="004F76F6">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15-16</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Основные группы ССП по значению и союзам.</w:t>
            </w: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rPr>
          <w:trHeight w:val="470"/>
        </w:trPr>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17-</w:t>
            </w:r>
            <w:r w:rsidRPr="00AF6D8A">
              <w:rPr>
                <w:rFonts w:ascii="Times New Roman" w:eastAsia="Times New Roman" w:hAnsi="Times New Roman" w:cs="Times New Roman"/>
                <w:sz w:val="24"/>
                <w:szCs w:val="24"/>
                <w:lang w:eastAsia="ru-RU"/>
              </w:rPr>
              <w:softHyphen/>
              <w:t>18</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Разделительные знаки препинания между частями</w:t>
            </w: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19</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Повторение</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bottom w:val="single" w:sz="4" w:space="0" w:color="auto"/>
            </w:tcBorders>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20</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Контрольная работа по теме «Сложносочиненное предложение»</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Сложноподчиненные предложения</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21</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Понятие о СПП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22</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Строение СПП. Знаки препинания в СПП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23</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Сочинение-отзыв</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24-25</w:t>
            </w:r>
          </w:p>
        </w:tc>
        <w:tc>
          <w:tcPr>
            <w:tcW w:w="0" w:type="auto"/>
          </w:tcPr>
          <w:p w:rsidR="007A40B6" w:rsidRPr="00AF6D8A" w:rsidRDefault="007A40B6" w:rsidP="00AF6D8A">
            <w:pPr>
              <w:widowControl w:val="0"/>
              <w:shd w:val="clear" w:color="auto" w:fill="FFFFFF"/>
              <w:spacing w:after="0" w:line="240" w:lineRule="auto"/>
              <w:ind w:left="120" w:hanging="38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    Союзы и союзные слова в СПП.</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Роль указательных слов в СПП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26-</w:t>
            </w:r>
            <w:r w:rsidRPr="00AF6D8A">
              <w:rPr>
                <w:rFonts w:ascii="Times New Roman" w:eastAsia="Times New Roman" w:hAnsi="Times New Roman" w:cs="Times New Roman"/>
                <w:sz w:val="24"/>
                <w:szCs w:val="24"/>
                <w:lang w:eastAsia="ru-RU"/>
              </w:rPr>
              <w:softHyphen/>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27</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СПП с придаточными определительными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vAlign w:val="center"/>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28</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29</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СПП с придаточными изъяснительными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30</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СПП с придаточными обстоятельственными. Придаточные предложения образа действия и степени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31</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Придаточные предложения места и времени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32-</w:t>
            </w:r>
            <w:r w:rsidRPr="00AF6D8A">
              <w:rPr>
                <w:rFonts w:ascii="Times New Roman" w:eastAsia="Times New Roman" w:hAnsi="Times New Roman" w:cs="Times New Roman"/>
                <w:sz w:val="24"/>
                <w:szCs w:val="24"/>
                <w:lang w:eastAsia="ru-RU"/>
              </w:rPr>
              <w:softHyphen/>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33</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Придаточные предложения условия, причины, цели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34</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35</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Придаточные предложения сравнительные,</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уступительные, следствия</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36</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Сочинение - рассуждение (упр.166)</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37</w:t>
            </w:r>
            <w:r w:rsidRPr="00AF6D8A">
              <w:rPr>
                <w:rFonts w:ascii="Times New Roman" w:eastAsia="Times New Roman" w:hAnsi="Times New Roman" w:cs="Times New Roman"/>
                <w:sz w:val="24"/>
                <w:szCs w:val="24"/>
                <w:lang w:eastAsia="ru-RU"/>
              </w:rPr>
              <w:softHyphen/>
              <w:t>-38</w:t>
            </w:r>
            <w:r w:rsidRPr="00AF6D8A">
              <w:rPr>
                <w:rFonts w:ascii="Times New Roman" w:eastAsia="Times New Roman" w:hAnsi="Times New Roman" w:cs="Times New Roman"/>
                <w:sz w:val="24"/>
                <w:szCs w:val="24"/>
                <w:lang w:eastAsia="ru-RU"/>
              </w:rPr>
              <w:softHyphen/>
              <w:t>-39</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Основные виды СПП с двумя или несколькими придаточными и пунктуация в них</w:t>
            </w: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3</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40</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Деловые бумаги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41</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Синтаксический и пунктуационный разбор</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42</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Сжатое изложение по ГИА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43</w:t>
            </w:r>
          </w:p>
        </w:tc>
        <w:tc>
          <w:tcPr>
            <w:tcW w:w="0" w:type="auto"/>
            <w:vAlign w:val="bottom"/>
          </w:tcPr>
          <w:p w:rsidR="007A40B6" w:rsidRPr="00AF6D8A" w:rsidRDefault="007A40B6" w:rsidP="00AF6D8A">
            <w:pPr>
              <w:widowControl w:val="0"/>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Повторение по теме СПП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bottom w:val="single" w:sz="4" w:space="0" w:color="auto"/>
            </w:tcBorders>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44</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Контрольная работа по тестам</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Бессоюзные сложные предложения</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45</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Понятие о бессоюзном сложном предложении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Понимать основные свойства простых, осложнённых и сложных предложений, отличие словосочетаний от предложений.</w:t>
            </w: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46</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Запятая и точка с запятой в БСП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47</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Двоеточие в БСП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48</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Тире в БСП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49</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Повторение темы «БСП»</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50</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Контрольная работа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bottom w:val="single" w:sz="4" w:space="0" w:color="auto"/>
            </w:tcBorders>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51</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Реферат</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Сложные предложения с различными видами связи</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52</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53</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Сложные предложения с различными видами союзной и бессоюзной связи и пунктуация в них</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54</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Авторские знаки препинания</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55</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Синтаксический и пунктуационный разбор</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56</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Сжатое изложение</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vertAlign w:val="superscript"/>
                <w:lang w:eastAsia="ru-RU"/>
              </w:rPr>
              <w:lastRenderedPageBreak/>
              <w:t>(</w:t>
            </w:r>
            <w:r w:rsidRPr="00AF6D8A">
              <w:rPr>
                <w:rFonts w:ascii="Times New Roman" w:eastAsia="Times New Roman" w:hAnsi="Times New Roman" w:cs="Times New Roman"/>
                <w:sz w:val="24"/>
                <w:szCs w:val="24"/>
                <w:lang w:eastAsia="ru-RU"/>
              </w:rPr>
              <w:t>упр.219</w:t>
            </w:r>
            <w:r w:rsidRPr="00AF6D8A">
              <w:rPr>
                <w:rFonts w:ascii="Times New Roman" w:eastAsia="Times New Roman" w:hAnsi="Times New Roman" w:cs="Times New Roman"/>
                <w:sz w:val="24"/>
                <w:szCs w:val="24"/>
                <w:vertAlign w:val="superscript"/>
                <w:lang w:eastAsia="ru-RU"/>
              </w:rPr>
              <w:t>)</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lastRenderedPageBreak/>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lastRenderedPageBreak/>
              <w:t>57</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Публичная речь</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58</w:t>
            </w:r>
          </w:p>
        </w:tc>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Повторение темы «Сложные предложения с различными видами связи»</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bottom w:val="single" w:sz="4" w:space="0" w:color="auto"/>
            </w:tcBorders>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59</w:t>
            </w:r>
          </w:p>
        </w:tc>
        <w:tc>
          <w:tcPr>
            <w:tcW w:w="0" w:type="auto"/>
            <w:tcBorders>
              <w:bottom w:val="single" w:sz="4" w:space="0" w:color="auto"/>
            </w:tcBorders>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Контрольная работа по тестам</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Общие сведения о языке</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60</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Роль языка в жизни общества. Язык как исторически развивающееся явление</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val="restart"/>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r w:rsidR="007A40B6" w:rsidRPr="00AF6D8A" w:rsidTr="004F76F6">
        <w:tc>
          <w:tcPr>
            <w:tcW w:w="0" w:type="auto"/>
            <w:tcBorders>
              <w:bottom w:val="single" w:sz="4" w:space="0" w:color="auto"/>
            </w:tcBorders>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  </w:t>
            </w:r>
            <w:r w:rsidR="007A40B6" w:rsidRPr="00AF6D8A">
              <w:rPr>
                <w:rFonts w:ascii="Times New Roman" w:eastAsia="Times New Roman" w:hAnsi="Times New Roman" w:cs="Times New Roman"/>
                <w:sz w:val="24"/>
                <w:szCs w:val="24"/>
                <w:lang w:eastAsia="ru-RU"/>
              </w:rPr>
              <w:t>61</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Русский литературный язык и его стили</w:t>
            </w:r>
          </w:p>
        </w:tc>
        <w:tc>
          <w:tcPr>
            <w:tcW w:w="0" w:type="auto"/>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vMerge/>
            <w:tcBorders>
              <w:bottom w:val="single" w:sz="4" w:space="0" w:color="auto"/>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Borders>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b/>
                <w:sz w:val="24"/>
                <w:szCs w:val="24"/>
                <w:lang w:eastAsia="ru-RU"/>
              </w:rPr>
            </w:pPr>
            <w:r w:rsidRPr="00AF6D8A">
              <w:rPr>
                <w:rFonts w:ascii="Times New Roman" w:eastAsia="Times New Roman" w:hAnsi="Times New Roman" w:cs="Times New Roman"/>
                <w:b/>
                <w:sz w:val="24"/>
                <w:szCs w:val="24"/>
                <w:lang w:eastAsia="ru-RU"/>
              </w:rPr>
              <w:t>Повторение</w:t>
            </w: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c>
          <w:tcPr>
            <w:tcW w:w="0" w:type="auto"/>
            <w:tcBorders>
              <w:left w:val="nil"/>
              <w:right w:val="nil"/>
            </w:tcBorders>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62</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63</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Контрольное сжатое изложение по ГИА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Письменный пересказ с сохранением </w:t>
            </w:r>
            <w:proofErr w:type="spellStart"/>
            <w:r w:rsidRPr="00AF6D8A">
              <w:rPr>
                <w:rFonts w:ascii="Times New Roman" w:eastAsia="Times New Roman" w:hAnsi="Times New Roman" w:cs="Times New Roman"/>
                <w:sz w:val="24"/>
                <w:szCs w:val="24"/>
                <w:lang w:eastAsia="ru-RU"/>
              </w:rPr>
              <w:t>микротем</w:t>
            </w:r>
            <w:proofErr w:type="spellEnd"/>
          </w:p>
        </w:tc>
      </w:tr>
      <w:tr w:rsidR="007A40B6" w:rsidRPr="00AF6D8A" w:rsidTr="004F76F6">
        <w:tc>
          <w:tcPr>
            <w:tcW w:w="0" w:type="auto"/>
            <w:vAlign w:val="bottom"/>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64</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65</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66</w:t>
            </w:r>
            <w:r w:rsidRPr="00AF6D8A">
              <w:rPr>
                <w:rFonts w:ascii="Times New Roman" w:eastAsia="Times New Roman" w:hAnsi="Times New Roman" w:cs="Times New Roman"/>
                <w:sz w:val="24"/>
                <w:szCs w:val="24"/>
                <w:lang w:eastAsia="ru-RU"/>
              </w:rPr>
              <w:softHyphen/>
              <w:t>-</w:t>
            </w:r>
          </w:p>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67</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 xml:space="preserve">Повторение </w:t>
            </w:r>
            <w:proofErr w:type="gramStart"/>
            <w:r w:rsidRPr="00AF6D8A">
              <w:rPr>
                <w:rFonts w:ascii="Times New Roman" w:eastAsia="Times New Roman" w:hAnsi="Times New Roman" w:cs="Times New Roman"/>
                <w:sz w:val="24"/>
                <w:szCs w:val="24"/>
                <w:lang w:eastAsia="ru-RU"/>
              </w:rPr>
              <w:t>изученного</w:t>
            </w:r>
            <w:proofErr w:type="gramEnd"/>
            <w:r w:rsidRPr="00AF6D8A">
              <w:rPr>
                <w:rFonts w:ascii="Times New Roman" w:eastAsia="Times New Roman" w:hAnsi="Times New Roman" w:cs="Times New Roman"/>
                <w:sz w:val="24"/>
                <w:szCs w:val="24"/>
                <w:lang w:eastAsia="ru-RU"/>
              </w:rPr>
              <w:t xml:space="preserve"> в 5-9 классах</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1E1BF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Безошибочное определение орфограмм Работа с текстом</w:t>
            </w:r>
          </w:p>
        </w:tc>
      </w:tr>
      <w:tr w:rsidR="007A40B6" w:rsidRPr="00AF6D8A" w:rsidTr="004F76F6">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68</w:t>
            </w:r>
          </w:p>
        </w:tc>
        <w:tc>
          <w:tcPr>
            <w:tcW w:w="0" w:type="auto"/>
          </w:tcPr>
          <w:p w:rsidR="007A40B6" w:rsidRPr="00AF6D8A" w:rsidRDefault="007A40B6" w:rsidP="00AF6D8A">
            <w:pPr>
              <w:widowControl w:val="0"/>
              <w:spacing w:after="0" w:line="240" w:lineRule="auto"/>
              <w:ind w:left="120"/>
              <w:jc w:val="both"/>
              <w:rPr>
                <w:rFonts w:ascii="Times New Roman" w:eastAsia="Times New Roman" w:hAnsi="Times New Roman" w:cs="Times New Roman"/>
                <w:sz w:val="24"/>
                <w:szCs w:val="24"/>
                <w:lang w:eastAsia="ru-RU"/>
              </w:rPr>
            </w:pPr>
            <w:proofErr w:type="gramStart"/>
            <w:r w:rsidRPr="00AF6D8A">
              <w:rPr>
                <w:rFonts w:ascii="Times New Roman" w:eastAsia="Times New Roman" w:hAnsi="Times New Roman" w:cs="Times New Roman"/>
                <w:sz w:val="24"/>
                <w:szCs w:val="24"/>
                <w:lang w:eastAsia="ru-RU"/>
              </w:rPr>
              <w:t>Р</w:t>
            </w:r>
            <w:proofErr w:type="gramEnd"/>
            <w:r w:rsidRPr="00AF6D8A">
              <w:rPr>
                <w:rFonts w:ascii="Times New Roman" w:eastAsia="Times New Roman" w:hAnsi="Times New Roman" w:cs="Times New Roman"/>
                <w:sz w:val="24"/>
                <w:szCs w:val="24"/>
                <w:lang w:eastAsia="ru-RU"/>
              </w:rPr>
              <w:t>/Р Контрольное сжатое изложение по ГИА</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1</w:t>
            </w:r>
          </w:p>
        </w:tc>
        <w:tc>
          <w:tcPr>
            <w:tcW w:w="0" w:type="auto"/>
          </w:tcPr>
          <w:p w:rsidR="007A40B6" w:rsidRPr="00AF6D8A" w:rsidRDefault="007A40B6" w:rsidP="00AF6D8A">
            <w:pPr>
              <w:spacing w:after="0" w:line="240" w:lineRule="auto"/>
              <w:jc w:val="both"/>
              <w:rPr>
                <w:rFonts w:ascii="Times New Roman" w:eastAsia="Times New Roman" w:hAnsi="Times New Roman" w:cs="Times New Roman"/>
                <w:sz w:val="24"/>
                <w:szCs w:val="24"/>
                <w:lang w:eastAsia="ru-RU"/>
              </w:rPr>
            </w:pPr>
            <w:r w:rsidRPr="00AF6D8A">
              <w:rPr>
                <w:rFonts w:ascii="Times New Roman" w:eastAsia="Times New Roman" w:hAnsi="Times New Roman" w:cs="Times New Roman"/>
                <w:sz w:val="24"/>
                <w:szCs w:val="24"/>
                <w:lang w:eastAsia="ru-RU"/>
              </w:rPr>
              <w:t>Определение основных групп сложного предложения, знание их свойств. Синтаксический разбор. Работа с текстом</w:t>
            </w:r>
          </w:p>
        </w:tc>
      </w:tr>
    </w:tbl>
    <w:p w:rsidR="007A40B6" w:rsidRPr="00AF6D8A" w:rsidRDefault="007A40B6" w:rsidP="00AF6D8A">
      <w:pPr>
        <w:spacing w:after="0" w:line="240" w:lineRule="auto"/>
        <w:jc w:val="both"/>
        <w:rPr>
          <w:rFonts w:ascii="Times New Roman" w:eastAsia="Calibri" w:hAnsi="Times New Roman" w:cs="Times New Roman"/>
          <w:sz w:val="24"/>
          <w:szCs w:val="24"/>
        </w:rPr>
      </w:pPr>
    </w:p>
    <w:p w:rsidR="007A40B6" w:rsidRPr="00AF6D8A" w:rsidRDefault="007A40B6" w:rsidP="00AF6D8A">
      <w:pPr>
        <w:spacing w:after="0" w:line="240" w:lineRule="auto"/>
        <w:jc w:val="both"/>
        <w:rPr>
          <w:rFonts w:ascii="Times New Roman" w:eastAsia="Calibri" w:hAnsi="Times New Roman" w:cs="Times New Roman"/>
          <w:sz w:val="24"/>
          <w:szCs w:val="24"/>
        </w:rPr>
      </w:pPr>
    </w:p>
    <w:p w:rsidR="007A40B6" w:rsidRPr="00AF6D8A" w:rsidRDefault="007A40B6" w:rsidP="00AF6D8A">
      <w:pPr>
        <w:spacing w:after="0" w:line="240" w:lineRule="auto"/>
        <w:jc w:val="both"/>
        <w:rPr>
          <w:rFonts w:ascii="Times New Roman" w:eastAsia="Calibri" w:hAnsi="Times New Roman" w:cs="Times New Roman"/>
          <w:sz w:val="24"/>
          <w:szCs w:val="24"/>
        </w:rPr>
      </w:pPr>
    </w:p>
    <w:p w:rsidR="004D4AFE" w:rsidRPr="00AF6D8A" w:rsidRDefault="004D4AFE" w:rsidP="00AF6D8A">
      <w:pPr>
        <w:spacing w:after="0" w:line="240" w:lineRule="auto"/>
        <w:jc w:val="both"/>
        <w:rPr>
          <w:rFonts w:ascii="Times New Roman" w:eastAsia="Calibri" w:hAnsi="Times New Roman" w:cs="Times New Roman"/>
          <w:sz w:val="24"/>
          <w:szCs w:val="24"/>
        </w:rPr>
      </w:pPr>
    </w:p>
    <w:p w:rsidR="004D4AFE" w:rsidRPr="00AF6D8A" w:rsidRDefault="004D4AFE" w:rsidP="00AF6D8A">
      <w:pPr>
        <w:spacing w:after="0" w:line="240" w:lineRule="auto"/>
        <w:jc w:val="both"/>
        <w:rPr>
          <w:rFonts w:ascii="Times New Roman" w:eastAsia="Calibri" w:hAnsi="Times New Roman" w:cs="Times New Roman"/>
          <w:sz w:val="24"/>
          <w:szCs w:val="24"/>
        </w:rPr>
      </w:pPr>
    </w:p>
    <w:p w:rsidR="004D4AFE" w:rsidRPr="00AF6D8A" w:rsidRDefault="004D4AFE" w:rsidP="00AF6D8A">
      <w:pPr>
        <w:spacing w:after="0" w:line="240" w:lineRule="auto"/>
        <w:jc w:val="both"/>
        <w:rPr>
          <w:rFonts w:ascii="Times New Roman" w:eastAsia="Calibri" w:hAnsi="Times New Roman" w:cs="Times New Roman"/>
          <w:sz w:val="24"/>
          <w:szCs w:val="24"/>
        </w:rPr>
      </w:pPr>
    </w:p>
    <w:p w:rsidR="004D4AFE" w:rsidRPr="00AF6D8A" w:rsidRDefault="004D4AFE" w:rsidP="00AF6D8A">
      <w:pPr>
        <w:spacing w:after="0" w:line="240" w:lineRule="auto"/>
        <w:jc w:val="both"/>
        <w:rPr>
          <w:rFonts w:ascii="Times New Roman" w:eastAsia="Calibri" w:hAnsi="Times New Roman" w:cs="Times New Roman"/>
          <w:sz w:val="24"/>
          <w:szCs w:val="24"/>
        </w:rPr>
      </w:pPr>
    </w:p>
    <w:p w:rsidR="00504C57" w:rsidRPr="00AF6D8A" w:rsidRDefault="00504C57" w:rsidP="00AF6D8A">
      <w:pPr>
        <w:spacing w:after="0" w:line="240" w:lineRule="auto"/>
        <w:jc w:val="both"/>
        <w:rPr>
          <w:rFonts w:ascii="Times New Roman" w:eastAsia="Calibri" w:hAnsi="Times New Roman" w:cs="Times New Roman"/>
          <w:sz w:val="24"/>
          <w:szCs w:val="24"/>
        </w:rPr>
      </w:pPr>
    </w:p>
    <w:sectPr w:rsidR="00504C57" w:rsidRPr="00AF6D8A" w:rsidSect="005D240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1F7" w:rsidRDefault="009C01F7" w:rsidP="005D2402">
      <w:pPr>
        <w:spacing w:after="0" w:line="240" w:lineRule="auto"/>
      </w:pPr>
      <w:r>
        <w:separator/>
      </w:r>
    </w:p>
  </w:endnote>
  <w:endnote w:type="continuationSeparator" w:id="0">
    <w:p w:rsidR="009C01F7" w:rsidRDefault="009C01F7" w:rsidP="005D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OfficinaSansCTT">
    <w:altName w:val="Times New Roman"/>
    <w:charset w:val="00"/>
    <w:family w:val="auto"/>
    <w:pitch w:val="variable"/>
    <w:sig w:usb0="00000203" w:usb1="00000000" w:usb2="00000000" w:usb3="00000000" w:csb0="00000005" w:csb1="00000000"/>
  </w:font>
  <w:font w:name="NewtonCT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choolBookC">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Bash">
    <w:charset w:val="CC"/>
    <w:family w:val="roman"/>
    <w:pitch w:val="variable"/>
    <w:sig w:usb0="00000201" w:usb1="00000000" w:usb2="00000000" w:usb3="00000000" w:csb0="00000004" w:csb1="00000000"/>
  </w:font>
  <w:font w:name="Liberation Sans">
    <w:altName w:val="Arial Unicode MS"/>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1F7" w:rsidRDefault="009C01F7" w:rsidP="005D2402">
      <w:pPr>
        <w:spacing w:after="0" w:line="240" w:lineRule="auto"/>
      </w:pPr>
      <w:r>
        <w:separator/>
      </w:r>
    </w:p>
  </w:footnote>
  <w:footnote w:type="continuationSeparator" w:id="0">
    <w:p w:rsidR="009C01F7" w:rsidRDefault="009C01F7" w:rsidP="005D24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2F214AE"/>
    <w:lvl w:ilvl="0">
      <w:numFmt w:val="bullet"/>
      <w:lvlText w:val="*"/>
      <w:lvlJc w:val="left"/>
      <w:pPr>
        <w:ind w:left="0" w:firstLine="0"/>
      </w:pPr>
    </w:lvl>
  </w:abstractNum>
  <w:abstractNum w:abstractNumId="1">
    <w:nsid w:val="00000003"/>
    <w:multiLevelType w:val="multilevel"/>
    <w:tmpl w:val="00000003"/>
    <w:name w:val="WW8Num3"/>
    <w:lvl w:ilvl="0">
      <w:start w:val="1"/>
      <w:numFmt w:val="decimal"/>
      <w:lvlText w:val="%1."/>
      <w:lvlJc w:val="left"/>
      <w:pPr>
        <w:tabs>
          <w:tab w:val="num" w:pos="0"/>
        </w:tabs>
        <w:ind w:left="855" w:hanging="360"/>
      </w:pPr>
    </w:lvl>
    <w:lvl w:ilvl="1">
      <w:start w:val="1"/>
      <w:numFmt w:val="lowerLetter"/>
      <w:lvlText w:val="%2."/>
      <w:lvlJc w:val="left"/>
      <w:pPr>
        <w:tabs>
          <w:tab w:val="num" w:pos="0"/>
        </w:tabs>
        <w:ind w:left="1575" w:hanging="360"/>
      </w:pPr>
    </w:lvl>
    <w:lvl w:ilvl="2">
      <w:start w:val="1"/>
      <w:numFmt w:val="lowerRoman"/>
      <w:lvlText w:val="%3."/>
      <w:lvlJc w:val="left"/>
      <w:pPr>
        <w:tabs>
          <w:tab w:val="num" w:pos="0"/>
        </w:tabs>
        <w:ind w:left="2295" w:hanging="180"/>
      </w:pPr>
    </w:lvl>
    <w:lvl w:ilvl="3">
      <w:start w:val="1"/>
      <w:numFmt w:val="decimal"/>
      <w:lvlText w:val="%4."/>
      <w:lvlJc w:val="left"/>
      <w:pPr>
        <w:tabs>
          <w:tab w:val="num" w:pos="0"/>
        </w:tabs>
        <w:ind w:left="3015" w:hanging="360"/>
      </w:pPr>
    </w:lvl>
    <w:lvl w:ilvl="4">
      <w:start w:val="1"/>
      <w:numFmt w:val="lowerLetter"/>
      <w:lvlText w:val="%5."/>
      <w:lvlJc w:val="left"/>
      <w:pPr>
        <w:tabs>
          <w:tab w:val="num" w:pos="0"/>
        </w:tabs>
        <w:ind w:left="3735" w:hanging="360"/>
      </w:pPr>
    </w:lvl>
    <w:lvl w:ilvl="5">
      <w:start w:val="1"/>
      <w:numFmt w:val="lowerRoman"/>
      <w:lvlText w:val="%6."/>
      <w:lvlJc w:val="left"/>
      <w:pPr>
        <w:tabs>
          <w:tab w:val="num" w:pos="0"/>
        </w:tabs>
        <w:ind w:left="4455" w:hanging="180"/>
      </w:pPr>
    </w:lvl>
    <w:lvl w:ilvl="6">
      <w:start w:val="1"/>
      <w:numFmt w:val="decimal"/>
      <w:lvlText w:val="%7."/>
      <w:lvlJc w:val="left"/>
      <w:pPr>
        <w:tabs>
          <w:tab w:val="num" w:pos="0"/>
        </w:tabs>
        <w:ind w:left="5175" w:hanging="360"/>
      </w:pPr>
    </w:lvl>
    <w:lvl w:ilvl="7">
      <w:start w:val="1"/>
      <w:numFmt w:val="lowerLetter"/>
      <w:lvlText w:val="%8."/>
      <w:lvlJc w:val="left"/>
      <w:pPr>
        <w:tabs>
          <w:tab w:val="num" w:pos="0"/>
        </w:tabs>
        <w:ind w:left="5895" w:hanging="360"/>
      </w:pPr>
    </w:lvl>
    <w:lvl w:ilvl="8">
      <w:start w:val="1"/>
      <w:numFmt w:val="lowerRoman"/>
      <w:lvlText w:val="%9."/>
      <w:lvlJc w:val="left"/>
      <w:pPr>
        <w:tabs>
          <w:tab w:val="num" w:pos="0"/>
        </w:tabs>
        <w:ind w:left="6615" w:hanging="180"/>
      </w:p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C"/>
    <w:multiLevelType w:val="singleLevel"/>
    <w:tmpl w:val="0000000C"/>
    <w:name w:val="WW8Num12"/>
    <w:lvl w:ilvl="0">
      <w:start w:val="65535"/>
      <w:numFmt w:val="bullet"/>
      <w:lvlText w:val="•"/>
      <w:lvlJc w:val="left"/>
      <w:pPr>
        <w:tabs>
          <w:tab w:val="num" w:pos="0"/>
        </w:tabs>
        <w:ind w:left="0" w:firstLine="0"/>
      </w:pPr>
      <w:rPr>
        <w:rFonts w:ascii="Times New Roman" w:hAnsi="Times New Roman"/>
      </w:rPr>
    </w:lvl>
  </w:abstractNum>
  <w:abstractNum w:abstractNumId="7">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0E"/>
    <w:multiLevelType w:val="singleLevel"/>
    <w:tmpl w:val="0000000E"/>
    <w:name w:val="WW8Num14"/>
    <w:lvl w:ilvl="0">
      <w:start w:val="65535"/>
      <w:numFmt w:val="bullet"/>
      <w:lvlText w:val="•"/>
      <w:lvlJc w:val="left"/>
      <w:pPr>
        <w:tabs>
          <w:tab w:val="num" w:pos="0"/>
        </w:tabs>
        <w:ind w:left="0" w:firstLine="0"/>
      </w:pPr>
      <w:rPr>
        <w:rFonts w:ascii="Times New Roman" w:hAnsi="Times New Roman" w:cs="Times New Roman"/>
      </w:rPr>
    </w:lvl>
  </w:abstractNum>
  <w:abstractNum w:abstractNumId="9">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4">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nsid w:val="01AE8996"/>
    <w:multiLevelType w:val="singleLevel"/>
    <w:tmpl w:val="6BD0849B"/>
    <w:lvl w:ilvl="0">
      <w:numFmt w:val="bullet"/>
      <w:lvlText w:val="·"/>
      <w:lvlJc w:val="left"/>
      <w:pPr>
        <w:tabs>
          <w:tab w:val="num" w:pos="288"/>
        </w:tabs>
        <w:ind w:left="0" w:firstLine="0"/>
      </w:pPr>
      <w:rPr>
        <w:rFonts w:ascii="Symbol" w:hAnsi="Symbol"/>
        <w:spacing w:val="-9"/>
        <w:sz w:val="18"/>
      </w:rPr>
    </w:lvl>
  </w:abstractNum>
  <w:abstractNum w:abstractNumId="20">
    <w:nsid w:val="0E0E66A9"/>
    <w:multiLevelType w:val="hybridMultilevel"/>
    <w:tmpl w:val="B6882E14"/>
    <w:lvl w:ilvl="0" w:tplc="0180C54E">
      <w:start w:val="1"/>
      <w:numFmt w:val="decimal"/>
      <w:lvlText w:val="%1."/>
      <w:lvlJc w:val="left"/>
      <w:pPr>
        <w:ind w:left="0" w:hanging="360"/>
      </w:pPr>
      <w:rPr>
        <w:rFonts w:eastAsia="Times New Roman"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0B61C6D"/>
    <w:multiLevelType w:val="multilevel"/>
    <w:tmpl w:val="76063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6F52E54"/>
    <w:multiLevelType w:val="multilevel"/>
    <w:tmpl w:val="0D500CF0"/>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F79752A"/>
    <w:multiLevelType w:val="multilevel"/>
    <w:tmpl w:val="1AAED6E0"/>
    <w:lvl w:ilvl="0">
      <w:start w:val="1"/>
      <w:numFmt w:val="bullet"/>
      <w:lvlText w:val="·"/>
      <w:lvlJc w:val="left"/>
      <w:pPr>
        <w:tabs>
          <w:tab w:val="left" w:pos="144"/>
        </w:tabs>
        <w:ind w:left="720"/>
      </w:pPr>
      <w:rPr>
        <w:rFonts w:ascii="Symbol" w:eastAsia="Symbol" w:hAnsi="Symbol"/>
        <w:strike w:val="0"/>
        <w:color w:val="000000"/>
        <w:spacing w:val="0"/>
        <w:w w:val="100"/>
        <w:sz w:val="24"/>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09460C"/>
    <w:multiLevelType w:val="hybridMultilevel"/>
    <w:tmpl w:val="67E05A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C908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67810322"/>
    <w:multiLevelType w:val="hybridMultilevel"/>
    <w:tmpl w:val="521EDA14"/>
    <w:lvl w:ilvl="0" w:tplc="98685E20">
      <w:start w:val="8"/>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FB3070"/>
    <w:multiLevelType w:val="hybridMultilevel"/>
    <w:tmpl w:val="BFC45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C92758"/>
    <w:multiLevelType w:val="hybridMultilevel"/>
    <w:tmpl w:val="2DCEA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7"/>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8"/>
  </w:num>
  <w:num w:numId="15">
    <w:abstractNumId w:val="0"/>
    <w:lvlOverride w:ilvl="0">
      <w:lvl w:ilvl="0">
        <w:numFmt w:val="bullet"/>
        <w:lvlText w:val="•"/>
        <w:legacy w:legacy="1" w:legacySpace="0" w:legacyIndent="129"/>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17">
    <w:abstractNumId w:val="25"/>
  </w:num>
  <w:num w:numId="18">
    <w:abstractNumId w:val="26"/>
  </w:num>
  <w:num w:numId="19">
    <w:abstractNumId w:val="19"/>
    <w:lvlOverride w:ilvl="0">
      <w:lvl w:ilvl="0">
        <w:numFmt w:val="bullet"/>
        <w:lvlText w:val="·"/>
        <w:lvlJc w:val="left"/>
        <w:pPr>
          <w:tabs>
            <w:tab w:val="num" w:pos="288"/>
          </w:tabs>
          <w:ind w:left="360" w:hanging="288"/>
        </w:pPr>
        <w:rPr>
          <w:rFonts w:ascii="Symbol" w:hAnsi="Symbol"/>
          <w:spacing w:val="-23"/>
          <w:sz w:val="20"/>
        </w:rPr>
      </w:lvl>
    </w:lvlOverride>
  </w:num>
  <w:num w:numId="20">
    <w:abstractNumId w:val="19"/>
  </w:num>
  <w:num w:numId="21">
    <w:abstractNumId w:val="19"/>
    <w:lvlOverride w:ilvl="0">
      <w:lvl w:ilvl="0">
        <w:numFmt w:val="bullet"/>
        <w:lvlText w:val="·"/>
        <w:lvlJc w:val="left"/>
        <w:pPr>
          <w:tabs>
            <w:tab w:val="num" w:pos="926"/>
          </w:tabs>
          <w:ind w:left="926" w:hanging="216"/>
        </w:pPr>
        <w:rPr>
          <w:rFonts w:ascii="Symbol" w:hAnsi="Symbol"/>
          <w:spacing w:val="-1"/>
          <w:sz w:val="18"/>
        </w:rPr>
      </w:lvl>
    </w:lvlOverride>
  </w:num>
  <w:num w:numId="22">
    <w:abstractNumId w:val="0"/>
    <w:lvlOverride w:ilvl="0">
      <w:lvl w:ilvl="0">
        <w:start w:val="65535"/>
        <w:numFmt w:val="bullet"/>
        <w:lvlText w:val="•"/>
        <w:legacy w:legacy="1" w:legacySpace="0" w:legacyIndent="163"/>
        <w:lvlJc w:val="left"/>
        <w:rPr>
          <w:rFonts w:ascii="Arial" w:hAnsi="Arial" w:cs="Arial" w:hint="default"/>
        </w:rPr>
      </w:lvl>
    </w:lvlOverride>
  </w:num>
  <w:num w:numId="23">
    <w:abstractNumId w:val="0"/>
    <w:lvlOverride w:ilvl="0">
      <w:lvl w:ilvl="0">
        <w:start w:val="65535"/>
        <w:numFmt w:val="bullet"/>
        <w:lvlText w:val="—"/>
        <w:legacy w:legacy="1" w:legacySpace="0" w:legacyIndent="240"/>
        <w:lvlJc w:val="left"/>
        <w:rPr>
          <w:rFonts w:ascii="Arial" w:hAnsi="Arial" w:cs="Arial" w:hint="default"/>
        </w:rPr>
      </w:lvl>
    </w:lvlOverride>
  </w:num>
  <w:num w:numId="24">
    <w:abstractNumId w:val="0"/>
    <w:lvlOverride w:ilvl="0">
      <w:lvl w:ilvl="0">
        <w:start w:val="65535"/>
        <w:numFmt w:val="bullet"/>
        <w:lvlText w:val="•"/>
        <w:legacy w:legacy="1" w:legacySpace="0" w:legacyIndent="168"/>
        <w:lvlJc w:val="left"/>
        <w:rPr>
          <w:rFonts w:ascii="Arial" w:hAnsi="Arial" w:cs="Arial" w:hint="default"/>
        </w:rPr>
      </w:lvl>
    </w:lvlOverride>
  </w:num>
  <w:num w:numId="25">
    <w:abstractNumId w:val="0"/>
    <w:lvlOverride w:ilvl="0">
      <w:lvl w:ilvl="0">
        <w:start w:val="65535"/>
        <w:numFmt w:val="bullet"/>
        <w:lvlText w:val="—"/>
        <w:legacy w:legacy="1" w:legacySpace="0" w:legacyIndent="206"/>
        <w:lvlJc w:val="left"/>
        <w:rPr>
          <w:rFonts w:ascii="Arial" w:hAnsi="Arial" w:cs="Arial" w:hint="default"/>
        </w:rPr>
      </w:lvl>
    </w:lvlOverride>
  </w:num>
  <w:num w:numId="26">
    <w:abstractNumId w:val="0"/>
    <w:lvlOverride w:ilvl="0">
      <w:lvl w:ilvl="0">
        <w:start w:val="65535"/>
        <w:numFmt w:val="bullet"/>
        <w:lvlText w:val="—"/>
        <w:legacy w:legacy="1" w:legacySpace="0" w:legacyIndent="201"/>
        <w:lvlJc w:val="left"/>
        <w:rPr>
          <w:rFonts w:ascii="Arial" w:hAnsi="Arial" w:cs="Arial" w:hint="default"/>
        </w:rPr>
      </w:lvl>
    </w:lvlOverride>
  </w:num>
  <w:num w:numId="27">
    <w:abstractNumId w:val="1"/>
  </w:num>
  <w:num w:numId="28">
    <w:abstractNumId w:val="17"/>
  </w:num>
  <w:num w:numId="29">
    <w:abstractNumId w:val="21"/>
  </w:num>
  <w:num w:numId="30">
    <w:abstractNumId w:val="23"/>
  </w:num>
  <w:num w:numId="31">
    <w:abstractNumId w:val="22"/>
  </w:num>
  <w:num w:numId="32">
    <w:abstractNumId w:val="28"/>
  </w:num>
  <w:num w:numId="33">
    <w:abstractNumId w:val="20"/>
  </w:num>
  <w:num w:numId="34">
    <w:abstractNumId w:val="24"/>
  </w:num>
  <w:num w:numId="35">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31DC"/>
    <w:rsid w:val="00005D34"/>
    <w:rsid w:val="00023B65"/>
    <w:rsid w:val="0004570E"/>
    <w:rsid w:val="000531DC"/>
    <w:rsid w:val="00091A4A"/>
    <w:rsid w:val="000F7CFF"/>
    <w:rsid w:val="00134FFB"/>
    <w:rsid w:val="00144984"/>
    <w:rsid w:val="0017323A"/>
    <w:rsid w:val="001A1CA0"/>
    <w:rsid w:val="001A75B1"/>
    <w:rsid w:val="001C2510"/>
    <w:rsid w:val="001E1BF6"/>
    <w:rsid w:val="00265381"/>
    <w:rsid w:val="002A00D4"/>
    <w:rsid w:val="002B7DA8"/>
    <w:rsid w:val="003007BE"/>
    <w:rsid w:val="00301622"/>
    <w:rsid w:val="0031636C"/>
    <w:rsid w:val="003302C3"/>
    <w:rsid w:val="00342535"/>
    <w:rsid w:val="00351602"/>
    <w:rsid w:val="00385445"/>
    <w:rsid w:val="003F3754"/>
    <w:rsid w:val="004329AA"/>
    <w:rsid w:val="004627ED"/>
    <w:rsid w:val="00467861"/>
    <w:rsid w:val="004B43FE"/>
    <w:rsid w:val="004D4AFE"/>
    <w:rsid w:val="004F76F6"/>
    <w:rsid w:val="00504C57"/>
    <w:rsid w:val="0050683A"/>
    <w:rsid w:val="005209D2"/>
    <w:rsid w:val="00534F5C"/>
    <w:rsid w:val="00545B84"/>
    <w:rsid w:val="005807C8"/>
    <w:rsid w:val="00597628"/>
    <w:rsid w:val="005A06A4"/>
    <w:rsid w:val="005C0DA9"/>
    <w:rsid w:val="005D2402"/>
    <w:rsid w:val="005D76EE"/>
    <w:rsid w:val="005F6F3B"/>
    <w:rsid w:val="006145A9"/>
    <w:rsid w:val="006246B6"/>
    <w:rsid w:val="006406CC"/>
    <w:rsid w:val="006545E7"/>
    <w:rsid w:val="0067327D"/>
    <w:rsid w:val="00674110"/>
    <w:rsid w:val="006774CB"/>
    <w:rsid w:val="006A415F"/>
    <w:rsid w:val="006B059D"/>
    <w:rsid w:val="006B4B1A"/>
    <w:rsid w:val="006B54FF"/>
    <w:rsid w:val="006B77F4"/>
    <w:rsid w:val="006E6BF8"/>
    <w:rsid w:val="00717714"/>
    <w:rsid w:val="00722B9F"/>
    <w:rsid w:val="007420BF"/>
    <w:rsid w:val="00780D79"/>
    <w:rsid w:val="007A40B6"/>
    <w:rsid w:val="007B07C4"/>
    <w:rsid w:val="007B20EF"/>
    <w:rsid w:val="007C60B6"/>
    <w:rsid w:val="007E4417"/>
    <w:rsid w:val="00805EE0"/>
    <w:rsid w:val="00821C92"/>
    <w:rsid w:val="00845489"/>
    <w:rsid w:val="00860BE6"/>
    <w:rsid w:val="00863227"/>
    <w:rsid w:val="00864FF0"/>
    <w:rsid w:val="00866407"/>
    <w:rsid w:val="0087769D"/>
    <w:rsid w:val="009061CA"/>
    <w:rsid w:val="009117C6"/>
    <w:rsid w:val="00931EA4"/>
    <w:rsid w:val="00934CD9"/>
    <w:rsid w:val="0095286D"/>
    <w:rsid w:val="00993A7F"/>
    <w:rsid w:val="009B29E5"/>
    <w:rsid w:val="009B7852"/>
    <w:rsid w:val="009C01F7"/>
    <w:rsid w:val="009C7F9E"/>
    <w:rsid w:val="00A02016"/>
    <w:rsid w:val="00A027C5"/>
    <w:rsid w:val="00A201F7"/>
    <w:rsid w:val="00A411B9"/>
    <w:rsid w:val="00A42923"/>
    <w:rsid w:val="00A67168"/>
    <w:rsid w:val="00AE3B26"/>
    <w:rsid w:val="00AF6D8A"/>
    <w:rsid w:val="00B12BED"/>
    <w:rsid w:val="00B27EC3"/>
    <w:rsid w:val="00B40B59"/>
    <w:rsid w:val="00B45602"/>
    <w:rsid w:val="00B6043B"/>
    <w:rsid w:val="00B76A44"/>
    <w:rsid w:val="00BA26FC"/>
    <w:rsid w:val="00BC3239"/>
    <w:rsid w:val="00C1263A"/>
    <w:rsid w:val="00C15F97"/>
    <w:rsid w:val="00C16771"/>
    <w:rsid w:val="00C41D38"/>
    <w:rsid w:val="00C760ED"/>
    <w:rsid w:val="00CC0F39"/>
    <w:rsid w:val="00CF4542"/>
    <w:rsid w:val="00D030F6"/>
    <w:rsid w:val="00D178DF"/>
    <w:rsid w:val="00D273A1"/>
    <w:rsid w:val="00D66C72"/>
    <w:rsid w:val="00D8275C"/>
    <w:rsid w:val="00D833D7"/>
    <w:rsid w:val="00DA6F1B"/>
    <w:rsid w:val="00DE353E"/>
    <w:rsid w:val="00DF14D7"/>
    <w:rsid w:val="00E16F80"/>
    <w:rsid w:val="00E72522"/>
    <w:rsid w:val="00E7678D"/>
    <w:rsid w:val="00E84EC8"/>
    <w:rsid w:val="00EA03B5"/>
    <w:rsid w:val="00ED3AAA"/>
    <w:rsid w:val="00F20DF0"/>
    <w:rsid w:val="00F20F2B"/>
    <w:rsid w:val="00F456BC"/>
    <w:rsid w:val="00F5093B"/>
    <w:rsid w:val="00F55484"/>
    <w:rsid w:val="00F775DB"/>
    <w:rsid w:val="00F7779A"/>
    <w:rsid w:val="00F82927"/>
    <w:rsid w:val="00F85AEA"/>
    <w:rsid w:val="00F94911"/>
    <w:rsid w:val="00FA2463"/>
    <w:rsid w:val="00FA6943"/>
    <w:rsid w:val="00FE64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5A9"/>
  </w:style>
  <w:style w:type="paragraph" w:styleId="1">
    <w:name w:val="heading 1"/>
    <w:basedOn w:val="a"/>
    <w:next w:val="a"/>
    <w:link w:val="10"/>
    <w:qFormat/>
    <w:rsid w:val="00864FF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864FF0"/>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Заголовок 3 Знак1"/>
    <w:basedOn w:val="a"/>
    <w:next w:val="a"/>
    <w:link w:val="30"/>
    <w:qFormat/>
    <w:rsid w:val="00864FF0"/>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unhideWhenUsed/>
    <w:qFormat/>
    <w:rsid w:val="00864FF0"/>
    <w:pPr>
      <w:keepNext/>
      <w:spacing w:after="0" w:line="360" w:lineRule="auto"/>
      <w:outlineLvl w:val="3"/>
    </w:pPr>
    <w:rPr>
      <w:rFonts w:ascii="Arial Narrow" w:eastAsia="Times New Roman" w:hAnsi="Arial Narrow" w:cs="Times New Roman"/>
      <w:sz w:val="28"/>
      <w:szCs w:val="28"/>
      <w:lang w:eastAsia="ru-RU"/>
    </w:rPr>
  </w:style>
  <w:style w:type="paragraph" w:styleId="5">
    <w:name w:val="heading 5"/>
    <w:basedOn w:val="a"/>
    <w:next w:val="a"/>
    <w:link w:val="50"/>
    <w:uiPriority w:val="9"/>
    <w:unhideWhenUsed/>
    <w:qFormat/>
    <w:rsid w:val="00864FF0"/>
    <w:pPr>
      <w:keepNext/>
      <w:spacing w:after="0" w:line="360" w:lineRule="auto"/>
      <w:outlineLvl w:val="4"/>
    </w:pPr>
    <w:rPr>
      <w:rFonts w:ascii="Times New Roman" w:eastAsia="Times New Roman" w:hAnsi="Times New Roman" w:cs="Times New Roman"/>
      <w:b/>
      <w:bCs/>
      <w:noProof/>
      <w:sz w:val="28"/>
      <w:szCs w:val="15"/>
      <w:lang w:eastAsia="ru-RU"/>
    </w:rPr>
  </w:style>
  <w:style w:type="paragraph" w:styleId="6">
    <w:name w:val="heading 6"/>
    <w:basedOn w:val="a"/>
    <w:next w:val="a"/>
    <w:link w:val="60"/>
    <w:unhideWhenUsed/>
    <w:qFormat/>
    <w:rsid w:val="00864FF0"/>
    <w:pPr>
      <w:keepNext/>
      <w:spacing w:after="0" w:line="240" w:lineRule="auto"/>
      <w:outlineLvl w:val="5"/>
    </w:pPr>
    <w:rPr>
      <w:rFonts w:ascii="Arial Narrow" w:eastAsia="Times New Roman" w:hAnsi="Arial Narrow" w:cs="Times New Roman"/>
      <w:b/>
      <w:bCs/>
      <w:sz w:val="28"/>
      <w:szCs w:val="24"/>
      <w:lang w:eastAsia="ru-RU"/>
    </w:rPr>
  </w:style>
  <w:style w:type="paragraph" w:styleId="7">
    <w:name w:val="heading 7"/>
    <w:basedOn w:val="a"/>
    <w:next w:val="a"/>
    <w:link w:val="70"/>
    <w:unhideWhenUsed/>
    <w:qFormat/>
    <w:rsid w:val="00864FF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nhideWhenUsed/>
    <w:qFormat/>
    <w:rsid w:val="00864FF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unhideWhenUsed/>
    <w:qFormat/>
    <w:rsid w:val="00864FF0"/>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D2402"/>
    <w:rPr>
      <w:rFonts w:cs="Times New Roman"/>
      <w:color w:val="0066CC"/>
      <w:u w:val="single"/>
    </w:rPr>
  </w:style>
  <w:style w:type="character" w:customStyle="1" w:styleId="a4">
    <w:name w:val="Сноска_"/>
    <w:basedOn w:val="a0"/>
    <w:link w:val="11"/>
    <w:uiPriority w:val="99"/>
    <w:locked/>
    <w:rsid w:val="005D2402"/>
    <w:rPr>
      <w:rFonts w:ascii="Century Schoolbook" w:hAnsi="Century Schoolbook" w:cs="Century Schoolbook"/>
      <w:sz w:val="16"/>
      <w:szCs w:val="16"/>
      <w:shd w:val="clear" w:color="auto" w:fill="FFFFFF"/>
    </w:rPr>
  </w:style>
  <w:style w:type="character" w:customStyle="1" w:styleId="10pt">
    <w:name w:val="Сноска + 10 pt"/>
    <w:basedOn w:val="a4"/>
    <w:uiPriority w:val="99"/>
    <w:rsid w:val="005D2402"/>
    <w:rPr>
      <w:rFonts w:ascii="Century Schoolbook" w:hAnsi="Century Schoolbook" w:cs="Century Schoolbook"/>
      <w:sz w:val="20"/>
      <w:szCs w:val="20"/>
      <w:shd w:val="clear" w:color="auto" w:fill="FFFFFF"/>
    </w:rPr>
  </w:style>
  <w:style w:type="character" w:customStyle="1" w:styleId="a5">
    <w:name w:val="Сноска"/>
    <w:basedOn w:val="a4"/>
    <w:uiPriority w:val="99"/>
    <w:rsid w:val="005D2402"/>
    <w:rPr>
      <w:rFonts w:ascii="Century Schoolbook" w:hAnsi="Century Schoolbook" w:cs="Century Schoolbook"/>
      <w:sz w:val="16"/>
      <w:szCs w:val="16"/>
      <w:shd w:val="clear" w:color="auto" w:fill="FFFFFF"/>
    </w:rPr>
  </w:style>
  <w:style w:type="paragraph" w:customStyle="1" w:styleId="11">
    <w:name w:val="Сноска1"/>
    <w:basedOn w:val="a"/>
    <w:link w:val="a4"/>
    <w:uiPriority w:val="99"/>
    <w:rsid w:val="005D2402"/>
    <w:pPr>
      <w:widowControl w:val="0"/>
      <w:shd w:val="clear" w:color="auto" w:fill="FFFFFF"/>
      <w:spacing w:after="0" w:line="173" w:lineRule="exact"/>
      <w:ind w:firstLine="220"/>
    </w:pPr>
    <w:rPr>
      <w:rFonts w:ascii="Century Schoolbook" w:hAnsi="Century Schoolbook" w:cs="Century Schoolbook"/>
      <w:sz w:val="16"/>
      <w:szCs w:val="16"/>
    </w:rPr>
  </w:style>
  <w:style w:type="character" w:customStyle="1" w:styleId="21">
    <w:name w:val="Основной текст (2)_"/>
    <w:basedOn w:val="a0"/>
    <w:link w:val="210"/>
    <w:locked/>
    <w:rsid w:val="00D273A1"/>
    <w:rPr>
      <w:rFonts w:ascii="Times New Roman" w:cs="Times New Roman"/>
      <w:shd w:val="clear" w:color="auto" w:fill="FFFFFF"/>
    </w:rPr>
  </w:style>
  <w:style w:type="paragraph" w:customStyle="1" w:styleId="210">
    <w:name w:val="Основной текст (2)1"/>
    <w:basedOn w:val="a"/>
    <w:link w:val="21"/>
    <w:uiPriority w:val="99"/>
    <w:rsid w:val="00D273A1"/>
    <w:pPr>
      <w:widowControl w:val="0"/>
      <w:shd w:val="clear" w:color="auto" w:fill="FFFFFF"/>
      <w:spacing w:before="1560" w:after="0" w:line="250" w:lineRule="exact"/>
      <w:jc w:val="center"/>
    </w:pPr>
    <w:rPr>
      <w:rFonts w:ascii="Times New Roman" w:cs="Times New Roman"/>
    </w:rPr>
  </w:style>
  <w:style w:type="character" w:customStyle="1" w:styleId="10">
    <w:name w:val="Заголовок 1 Знак"/>
    <w:basedOn w:val="a0"/>
    <w:link w:val="1"/>
    <w:rsid w:val="00864FF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864FF0"/>
    <w:rPr>
      <w:rFonts w:ascii="Cambria" w:eastAsia="Times New Roman" w:hAnsi="Cambria" w:cs="Times New Roman"/>
      <w:b/>
      <w:bCs/>
      <w:i/>
      <w:iCs/>
      <w:sz w:val="28"/>
      <w:szCs w:val="28"/>
      <w:lang w:eastAsia="ru-RU"/>
    </w:rPr>
  </w:style>
  <w:style w:type="character" w:customStyle="1" w:styleId="30">
    <w:name w:val="Заголовок 3 Знак"/>
    <w:aliases w:val="Заголовок 3 Знак1 Знак"/>
    <w:basedOn w:val="a0"/>
    <w:link w:val="3"/>
    <w:rsid w:val="00864FF0"/>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uiPriority w:val="9"/>
    <w:rsid w:val="00864FF0"/>
    <w:rPr>
      <w:rFonts w:ascii="Arial Narrow" w:eastAsia="Times New Roman" w:hAnsi="Arial Narrow" w:cs="Times New Roman"/>
      <w:sz w:val="28"/>
      <w:szCs w:val="28"/>
      <w:lang w:eastAsia="ru-RU"/>
    </w:rPr>
  </w:style>
  <w:style w:type="character" w:customStyle="1" w:styleId="50">
    <w:name w:val="Заголовок 5 Знак"/>
    <w:basedOn w:val="a0"/>
    <w:link w:val="5"/>
    <w:uiPriority w:val="9"/>
    <w:rsid w:val="00864FF0"/>
    <w:rPr>
      <w:rFonts w:ascii="Times New Roman" w:eastAsia="Times New Roman" w:hAnsi="Times New Roman" w:cs="Times New Roman"/>
      <w:b/>
      <w:bCs/>
      <w:noProof/>
      <w:sz w:val="28"/>
      <w:szCs w:val="15"/>
      <w:lang w:eastAsia="ru-RU"/>
    </w:rPr>
  </w:style>
  <w:style w:type="character" w:customStyle="1" w:styleId="60">
    <w:name w:val="Заголовок 6 Знак"/>
    <w:basedOn w:val="a0"/>
    <w:link w:val="6"/>
    <w:rsid w:val="00864FF0"/>
    <w:rPr>
      <w:rFonts w:ascii="Arial Narrow" w:eastAsia="Times New Roman" w:hAnsi="Arial Narrow" w:cs="Times New Roman"/>
      <w:b/>
      <w:bCs/>
      <w:sz w:val="28"/>
      <w:szCs w:val="24"/>
      <w:lang w:eastAsia="ru-RU"/>
    </w:rPr>
  </w:style>
  <w:style w:type="character" w:customStyle="1" w:styleId="70">
    <w:name w:val="Заголовок 7 Знак"/>
    <w:basedOn w:val="a0"/>
    <w:link w:val="7"/>
    <w:rsid w:val="00864FF0"/>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rsid w:val="00864FF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64FF0"/>
    <w:rPr>
      <w:rFonts w:ascii="Cambria" w:eastAsia="Times New Roman" w:hAnsi="Cambria" w:cs="Times New Roman"/>
      <w:i/>
      <w:iCs/>
      <w:color w:val="404040"/>
      <w:sz w:val="20"/>
      <w:szCs w:val="20"/>
      <w:lang w:eastAsia="ru-RU"/>
    </w:rPr>
  </w:style>
  <w:style w:type="numbering" w:customStyle="1" w:styleId="12">
    <w:name w:val="Нет списка1"/>
    <w:next w:val="a2"/>
    <w:uiPriority w:val="99"/>
    <w:semiHidden/>
    <w:unhideWhenUsed/>
    <w:rsid w:val="00864FF0"/>
  </w:style>
  <w:style w:type="paragraph" w:styleId="a6">
    <w:name w:val="Title"/>
    <w:basedOn w:val="a"/>
    <w:link w:val="a7"/>
    <w:qFormat/>
    <w:rsid w:val="00864FF0"/>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864FF0"/>
    <w:rPr>
      <w:rFonts w:ascii="Times New Roman" w:eastAsia="Times New Roman" w:hAnsi="Times New Roman" w:cs="Times New Roman"/>
      <w:sz w:val="28"/>
      <w:szCs w:val="24"/>
      <w:lang w:eastAsia="ru-RU"/>
    </w:rPr>
  </w:style>
  <w:style w:type="character" w:customStyle="1" w:styleId="Zag11">
    <w:name w:val="Zag_11"/>
    <w:rsid w:val="00864FF0"/>
  </w:style>
  <w:style w:type="paragraph" w:styleId="a8">
    <w:name w:val="footnote text"/>
    <w:aliases w:val="F1"/>
    <w:basedOn w:val="a"/>
    <w:link w:val="a9"/>
    <w:rsid w:val="00864FF0"/>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
    <w:basedOn w:val="a0"/>
    <w:link w:val="a8"/>
    <w:rsid w:val="00864FF0"/>
    <w:rPr>
      <w:rFonts w:ascii="Times New Roman" w:eastAsia="Times New Roman" w:hAnsi="Times New Roman" w:cs="Times New Roman"/>
      <w:sz w:val="20"/>
      <w:szCs w:val="20"/>
      <w:lang w:eastAsia="ru-RU"/>
    </w:rPr>
  </w:style>
  <w:style w:type="character" w:styleId="aa">
    <w:name w:val="footnote reference"/>
    <w:basedOn w:val="a0"/>
    <w:semiHidden/>
    <w:rsid w:val="00864FF0"/>
    <w:rPr>
      <w:vertAlign w:val="superscript"/>
    </w:rPr>
  </w:style>
  <w:style w:type="paragraph" w:styleId="22">
    <w:name w:val="Body Text 2"/>
    <w:basedOn w:val="a"/>
    <w:link w:val="23"/>
    <w:uiPriority w:val="99"/>
    <w:rsid w:val="00864FF0"/>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rsid w:val="00864FF0"/>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qFormat/>
    <w:rsid w:val="00864FF0"/>
    <w:pPr>
      <w:spacing w:after="0" w:line="240" w:lineRule="auto"/>
      <w:ind w:firstLine="709"/>
    </w:pPr>
    <w:rPr>
      <w:rFonts w:ascii="Times New Roman" w:eastAsia="Times New Roman" w:hAnsi="Times New Roman" w:cs="Times New Roman"/>
      <w:sz w:val="28"/>
      <w:lang w:eastAsia="ru-RU"/>
    </w:rPr>
  </w:style>
  <w:style w:type="paragraph" w:styleId="ab">
    <w:name w:val="Block Text"/>
    <w:basedOn w:val="a"/>
    <w:rsid w:val="00864FF0"/>
    <w:pPr>
      <w:tabs>
        <w:tab w:val="left" w:pos="6804"/>
      </w:tabs>
      <w:spacing w:after="0" w:line="360" w:lineRule="auto"/>
      <w:ind w:left="567" w:right="1502"/>
      <w:jc w:val="both"/>
    </w:pPr>
    <w:rPr>
      <w:rFonts w:ascii="Times New Roman" w:eastAsia="Times New Roman" w:hAnsi="Times New Roman" w:cs="Times New Roman"/>
      <w:sz w:val="20"/>
      <w:szCs w:val="20"/>
      <w:lang w:eastAsia="ru-RU"/>
    </w:rPr>
  </w:style>
  <w:style w:type="paragraph" w:customStyle="1" w:styleId="ac">
    <w:name w:val="Заголовок"/>
    <w:basedOn w:val="a"/>
    <w:next w:val="ad"/>
    <w:uiPriority w:val="99"/>
    <w:rsid w:val="00864FF0"/>
    <w:pPr>
      <w:keepNext/>
      <w:widowControl w:val="0"/>
      <w:suppressAutoHyphens/>
      <w:spacing w:before="240" w:after="120" w:line="240" w:lineRule="auto"/>
    </w:pPr>
    <w:rPr>
      <w:rFonts w:ascii="Arial" w:eastAsia="SimSun" w:hAnsi="Arial" w:cs="Tahoma"/>
      <w:kern w:val="1"/>
      <w:sz w:val="28"/>
      <w:szCs w:val="28"/>
      <w:lang w:eastAsia="hi-IN" w:bidi="hi-IN"/>
    </w:rPr>
  </w:style>
  <w:style w:type="paragraph" w:styleId="ad">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e"/>
    <w:unhideWhenUsed/>
    <w:rsid w:val="00864FF0"/>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d"/>
    <w:rsid w:val="00864FF0"/>
    <w:rPr>
      <w:rFonts w:ascii="Times New Roman" w:eastAsia="Times New Roman" w:hAnsi="Times New Roman" w:cs="Times New Roman"/>
      <w:sz w:val="24"/>
      <w:szCs w:val="24"/>
      <w:lang w:eastAsia="ru-RU"/>
    </w:rPr>
  </w:style>
  <w:style w:type="paragraph" w:customStyle="1" w:styleId="122">
    <w:name w:val="12 Заг 2"/>
    <w:basedOn w:val="a6"/>
    <w:link w:val="1220"/>
    <w:qFormat/>
    <w:rsid w:val="00864FF0"/>
    <w:pPr>
      <w:ind w:firstLine="284"/>
    </w:pPr>
    <w:rPr>
      <w:b/>
      <w:sz w:val="24"/>
    </w:rPr>
  </w:style>
  <w:style w:type="character" w:customStyle="1" w:styleId="1220">
    <w:name w:val="12 Заг 2 Знак"/>
    <w:basedOn w:val="a7"/>
    <w:link w:val="122"/>
    <w:rsid w:val="00864FF0"/>
    <w:rPr>
      <w:rFonts w:ascii="Times New Roman" w:eastAsia="Times New Roman" w:hAnsi="Times New Roman" w:cs="Times New Roman"/>
      <w:b/>
      <w:sz w:val="24"/>
      <w:szCs w:val="24"/>
      <w:lang w:eastAsia="ru-RU"/>
    </w:rPr>
  </w:style>
  <w:style w:type="paragraph" w:customStyle="1" w:styleId="121">
    <w:name w:val="12 Заг 1"/>
    <w:basedOn w:val="3"/>
    <w:link w:val="1210"/>
    <w:qFormat/>
    <w:rsid w:val="00864FF0"/>
    <w:rPr>
      <w:rFonts w:eastAsia="@Arial Unicode MS"/>
      <w:caps/>
      <w:sz w:val="24"/>
    </w:rPr>
  </w:style>
  <w:style w:type="character" w:customStyle="1" w:styleId="1210">
    <w:name w:val="12 Заг 1 Знак"/>
    <w:basedOn w:val="30"/>
    <w:link w:val="121"/>
    <w:rsid w:val="00864FF0"/>
    <w:rPr>
      <w:rFonts w:ascii="Times New Roman" w:eastAsia="@Arial Unicode MS" w:hAnsi="Times New Roman" w:cs="Times New Roman"/>
      <w:b/>
      <w:bCs/>
      <w:caps/>
      <w:sz w:val="24"/>
      <w:szCs w:val="24"/>
      <w:lang w:eastAsia="ru-RU"/>
    </w:rPr>
  </w:style>
  <w:style w:type="paragraph" w:customStyle="1" w:styleId="123">
    <w:name w:val="12 Заг 3"/>
    <w:basedOn w:val="a"/>
    <w:link w:val="1230"/>
    <w:qFormat/>
    <w:rsid w:val="00864FF0"/>
    <w:pPr>
      <w:spacing w:after="0" w:line="240" w:lineRule="auto"/>
      <w:ind w:left="1080" w:hanging="720"/>
      <w:jc w:val="center"/>
    </w:pPr>
    <w:rPr>
      <w:rFonts w:ascii="Times New Roman" w:eastAsia="Times New Roman" w:hAnsi="Times New Roman" w:cs="Times New Roman"/>
      <w:b/>
      <w:i/>
      <w:sz w:val="24"/>
      <w:szCs w:val="24"/>
      <w:lang w:eastAsia="ru-RU"/>
    </w:rPr>
  </w:style>
  <w:style w:type="character" w:customStyle="1" w:styleId="1230">
    <w:name w:val="12 Заг 3 Знак"/>
    <w:basedOn w:val="a0"/>
    <w:link w:val="123"/>
    <w:rsid w:val="00864FF0"/>
    <w:rPr>
      <w:rFonts w:ascii="Times New Roman" w:eastAsia="Times New Roman" w:hAnsi="Times New Roman" w:cs="Times New Roman"/>
      <w:b/>
      <w:i/>
      <w:sz w:val="24"/>
      <w:szCs w:val="24"/>
      <w:lang w:eastAsia="ru-RU"/>
    </w:rPr>
  </w:style>
  <w:style w:type="paragraph" w:styleId="af">
    <w:name w:val="Body Text Indent"/>
    <w:basedOn w:val="a"/>
    <w:link w:val="af0"/>
    <w:unhideWhenUsed/>
    <w:rsid w:val="00864FF0"/>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864FF0"/>
    <w:rPr>
      <w:rFonts w:ascii="Times New Roman" w:eastAsia="Times New Roman" w:hAnsi="Times New Roman" w:cs="Times New Roman"/>
      <w:sz w:val="24"/>
      <w:szCs w:val="24"/>
      <w:lang w:eastAsia="ru-RU"/>
    </w:rPr>
  </w:style>
  <w:style w:type="paragraph" w:styleId="24">
    <w:name w:val="Body Text Indent 2"/>
    <w:basedOn w:val="a"/>
    <w:link w:val="25"/>
    <w:unhideWhenUsed/>
    <w:rsid w:val="00864FF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864FF0"/>
    <w:rPr>
      <w:rFonts w:ascii="Times New Roman" w:eastAsia="Times New Roman" w:hAnsi="Times New Roman" w:cs="Times New Roman"/>
      <w:sz w:val="24"/>
      <w:szCs w:val="24"/>
      <w:lang w:eastAsia="ru-RU"/>
    </w:rPr>
  </w:style>
  <w:style w:type="paragraph" w:styleId="31">
    <w:name w:val="Body Text Indent 3"/>
    <w:basedOn w:val="a"/>
    <w:link w:val="32"/>
    <w:unhideWhenUsed/>
    <w:rsid w:val="00864FF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64FF0"/>
    <w:rPr>
      <w:rFonts w:ascii="Times New Roman" w:eastAsia="Times New Roman" w:hAnsi="Times New Roman" w:cs="Times New Roman"/>
      <w:sz w:val="16"/>
      <w:szCs w:val="16"/>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qFormat/>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uiPriority w:val="22"/>
    <w:qFormat/>
    <w:rsid w:val="00864FF0"/>
    <w:rPr>
      <w:b/>
      <w:bCs/>
    </w:rPr>
  </w:style>
  <w:style w:type="paragraph" w:customStyle="1" w:styleId="western">
    <w:name w:val="western"/>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59"/>
    <w:rsid w:val="00864F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0"/>
    <w:uiPriority w:val="20"/>
    <w:qFormat/>
    <w:rsid w:val="00864FF0"/>
    <w:rPr>
      <w:i/>
      <w:iCs/>
    </w:rPr>
  </w:style>
  <w:style w:type="paragraph" w:styleId="af6">
    <w:name w:val="endnote text"/>
    <w:basedOn w:val="a"/>
    <w:link w:val="af7"/>
    <w:semiHidden/>
    <w:rsid w:val="00864F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semiHidden/>
    <w:rsid w:val="00864FF0"/>
    <w:rPr>
      <w:rFonts w:ascii="Times New Roman" w:eastAsia="Times New Roman" w:hAnsi="Times New Roman" w:cs="Times New Roman"/>
      <w:sz w:val="20"/>
      <w:szCs w:val="20"/>
      <w:lang w:eastAsia="ru-RU"/>
    </w:rPr>
  </w:style>
  <w:style w:type="paragraph" w:styleId="af8">
    <w:name w:val="List Paragraph"/>
    <w:basedOn w:val="a"/>
    <w:uiPriority w:val="34"/>
    <w:qFormat/>
    <w:rsid w:val="00864FF0"/>
    <w:pPr>
      <w:ind w:left="720"/>
      <w:contextualSpacing/>
    </w:pPr>
    <w:rPr>
      <w:rFonts w:ascii="Calibri" w:eastAsia="Calibri" w:hAnsi="Calibri" w:cs="Times New Roman"/>
    </w:rPr>
  </w:style>
  <w:style w:type="paragraph" w:customStyle="1" w:styleId="Zag3">
    <w:name w:val="Zag_3"/>
    <w:basedOn w:val="a"/>
    <w:rsid w:val="00864FF0"/>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Osnova">
    <w:name w:val="Osnova"/>
    <w:basedOn w:val="a"/>
    <w:uiPriority w:val="99"/>
    <w:rsid w:val="00864FF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4">
    <w:name w:val="zag_4"/>
    <w:basedOn w:val="a"/>
    <w:link w:val="zag40"/>
    <w:uiPriority w:val="99"/>
    <w:rsid w:val="00864FF0"/>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character" w:customStyle="1" w:styleId="zag40">
    <w:name w:val="zag_4 Знак"/>
    <w:basedOn w:val="a0"/>
    <w:link w:val="zag4"/>
    <w:uiPriority w:val="99"/>
    <w:rsid w:val="00864FF0"/>
    <w:rPr>
      <w:rFonts w:ascii="NewtonCSanPin" w:eastAsia="Times New Roman" w:hAnsi="NewtonCSanPin" w:cs="NewtonCSanPin"/>
      <w:b/>
      <w:bCs/>
      <w:i/>
      <w:iCs/>
      <w:color w:val="000000"/>
      <w:sz w:val="21"/>
      <w:szCs w:val="21"/>
      <w:lang w:val="en-US" w:eastAsia="ru-RU"/>
    </w:rPr>
  </w:style>
  <w:style w:type="paragraph" w:customStyle="1" w:styleId="Zag2">
    <w:name w:val="Zag_2"/>
    <w:basedOn w:val="a"/>
    <w:uiPriority w:val="99"/>
    <w:rsid w:val="00864FF0"/>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124">
    <w:name w:val="12 Заг 4"/>
    <w:basedOn w:val="zag4"/>
    <w:link w:val="1240"/>
    <w:qFormat/>
    <w:rsid w:val="00864FF0"/>
    <w:pPr>
      <w:tabs>
        <w:tab w:val="left" w:leader="dot" w:pos="624"/>
      </w:tabs>
      <w:spacing w:line="240" w:lineRule="auto"/>
      <w:ind w:left="1080" w:hanging="720"/>
    </w:pPr>
    <w:rPr>
      <w:rFonts w:eastAsia="@Arial Unicode MS"/>
      <w:b w:val="0"/>
      <w:sz w:val="24"/>
      <w:szCs w:val="24"/>
    </w:rPr>
  </w:style>
  <w:style w:type="character" w:customStyle="1" w:styleId="1240">
    <w:name w:val="12 Заг 4 Знак"/>
    <w:basedOn w:val="zag40"/>
    <w:link w:val="124"/>
    <w:rsid w:val="00864FF0"/>
    <w:rPr>
      <w:rFonts w:ascii="NewtonCSanPin" w:eastAsia="@Arial Unicode MS" w:hAnsi="NewtonCSanPin" w:cs="NewtonCSanPin"/>
      <w:b w:val="0"/>
      <w:bCs/>
      <w:i/>
      <w:iCs/>
      <w:color w:val="000000"/>
      <w:sz w:val="24"/>
      <w:szCs w:val="24"/>
      <w:lang w:val="en-US" w:eastAsia="ru-RU"/>
    </w:rPr>
  </w:style>
  <w:style w:type="paragraph" w:customStyle="1" w:styleId="211">
    <w:name w:val="Основной текст 21"/>
    <w:basedOn w:val="a"/>
    <w:uiPriority w:val="99"/>
    <w:rsid w:val="00864FF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14">
    <w:name w:val="Номер 1"/>
    <w:basedOn w:val="1"/>
    <w:uiPriority w:val="99"/>
    <w:qFormat/>
    <w:rsid w:val="00864FF0"/>
    <w:pPr>
      <w:suppressAutoHyphens/>
      <w:autoSpaceDE w:val="0"/>
      <w:autoSpaceDN w:val="0"/>
      <w:adjustRightInd w:val="0"/>
      <w:spacing w:before="360" w:after="240" w:line="360" w:lineRule="auto"/>
      <w:jc w:val="center"/>
    </w:pPr>
    <w:rPr>
      <w:rFonts w:ascii="Times New Roman" w:hAnsi="Times New Roman"/>
      <w:bCs w:val="0"/>
      <w:kern w:val="0"/>
      <w:sz w:val="28"/>
      <w:szCs w:val="20"/>
    </w:rPr>
  </w:style>
  <w:style w:type="paragraph" w:customStyle="1" w:styleId="26">
    <w:name w:val="Номер 2"/>
    <w:basedOn w:val="3"/>
    <w:uiPriority w:val="99"/>
    <w:qFormat/>
    <w:rsid w:val="00864FF0"/>
    <w:pPr>
      <w:spacing w:before="120" w:after="120" w:line="360" w:lineRule="auto"/>
    </w:pPr>
    <w:rPr>
      <w:rFonts w:cs="Arial"/>
      <w:szCs w:val="28"/>
    </w:rPr>
  </w:style>
  <w:style w:type="character" w:customStyle="1" w:styleId="af9">
    <w:name w:val="Основной текст_"/>
    <w:basedOn w:val="a0"/>
    <w:link w:val="15"/>
    <w:rsid w:val="00864FF0"/>
    <w:rPr>
      <w:rFonts w:ascii="Times New Roman" w:eastAsia="Times New Roman" w:hAnsi="Times New Roman"/>
      <w:sz w:val="26"/>
      <w:szCs w:val="26"/>
      <w:shd w:val="clear" w:color="auto" w:fill="FFFFFF"/>
    </w:rPr>
  </w:style>
  <w:style w:type="paragraph" w:customStyle="1" w:styleId="15">
    <w:name w:val="Основной текст1"/>
    <w:basedOn w:val="a"/>
    <w:link w:val="af9"/>
    <w:rsid w:val="00864FF0"/>
    <w:pPr>
      <w:shd w:val="clear" w:color="auto" w:fill="FFFFFF"/>
      <w:spacing w:after="0" w:line="320" w:lineRule="exact"/>
      <w:ind w:hanging="380"/>
      <w:jc w:val="center"/>
    </w:pPr>
    <w:rPr>
      <w:rFonts w:ascii="Times New Roman" w:eastAsia="Times New Roman" w:hAnsi="Times New Roman"/>
      <w:sz w:val="26"/>
      <w:szCs w:val="26"/>
    </w:rPr>
  </w:style>
  <w:style w:type="character" w:customStyle="1" w:styleId="27">
    <w:name w:val="Заголовок №2_"/>
    <w:basedOn w:val="a0"/>
    <w:link w:val="28"/>
    <w:rsid w:val="00864FF0"/>
    <w:rPr>
      <w:rFonts w:ascii="Times New Roman" w:eastAsia="Times New Roman" w:hAnsi="Times New Roman"/>
      <w:sz w:val="34"/>
      <w:szCs w:val="34"/>
      <w:shd w:val="clear" w:color="auto" w:fill="FFFFFF"/>
    </w:rPr>
  </w:style>
  <w:style w:type="paragraph" w:customStyle="1" w:styleId="28">
    <w:name w:val="Заголовок №2"/>
    <w:basedOn w:val="a"/>
    <w:link w:val="27"/>
    <w:rsid w:val="00864FF0"/>
    <w:pPr>
      <w:shd w:val="clear" w:color="auto" w:fill="FFFFFF"/>
      <w:spacing w:after="360" w:line="695" w:lineRule="exact"/>
      <w:jc w:val="center"/>
      <w:outlineLvl w:val="1"/>
    </w:pPr>
    <w:rPr>
      <w:rFonts w:ascii="Times New Roman" w:eastAsia="Times New Roman" w:hAnsi="Times New Roman"/>
      <w:sz w:val="34"/>
      <w:szCs w:val="34"/>
    </w:rPr>
  </w:style>
  <w:style w:type="character" w:customStyle="1" w:styleId="33">
    <w:name w:val="Заголовок №3_"/>
    <w:basedOn w:val="a0"/>
    <w:link w:val="34"/>
    <w:rsid w:val="00864FF0"/>
    <w:rPr>
      <w:rFonts w:ascii="Times New Roman" w:eastAsia="Times New Roman" w:hAnsi="Times New Roman"/>
      <w:sz w:val="26"/>
      <w:szCs w:val="26"/>
      <w:shd w:val="clear" w:color="auto" w:fill="FFFFFF"/>
    </w:rPr>
  </w:style>
  <w:style w:type="paragraph" w:customStyle="1" w:styleId="34">
    <w:name w:val="Заголовок №3"/>
    <w:basedOn w:val="a"/>
    <w:link w:val="33"/>
    <w:rsid w:val="00864FF0"/>
    <w:pPr>
      <w:shd w:val="clear" w:color="auto" w:fill="FFFFFF"/>
      <w:spacing w:before="360" w:after="360" w:line="0" w:lineRule="atLeast"/>
      <w:outlineLvl w:val="2"/>
    </w:pPr>
    <w:rPr>
      <w:rFonts w:ascii="Times New Roman" w:eastAsia="Times New Roman" w:hAnsi="Times New Roman"/>
      <w:sz w:val="26"/>
      <w:szCs w:val="26"/>
    </w:rPr>
  </w:style>
  <w:style w:type="character" w:customStyle="1" w:styleId="afa">
    <w:name w:val="Основной текст + Полужирный"/>
    <w:aliases w:val="Курсив,Основной текст (5) + Trebuchet MS,7,5 pt3,Не полужирный,Основной текст + 7,Курсив3,Интервал 1 pt3,Основной текст (4) + Trebuchet MS1,91,Не курсив1"/>
    <w:basedOn w:val="af9"/>
    <w:uiPriority w:val="99"/>
    <w:rsid w:val="00864FF0"/>
    <w:rPr>
      <w:rFonts w:ascii="Times New Roman" w:eastAsia="Times New Roman" w:hAnsi="Times New Roman"/>
      <w:b/>
      <w:bCs/>
      <w:sz w:val="26"/>
      <w:szCs w:val="26"/>
      <w:shd w:val="clear" w:color="auto" w:fill="FFFFFF"/>
    </w:rPr>
  </w:style>
  <w:style w:type="character" w:customStyle="1" w:styleId="35">
    <w:name w:val="Заголовок №3 + Не полужирный"/>
    <w:basedOn w:val="33"/>
    <w:rsid w:val="00864FF0"/>
    <w:rPr>
      <w:rFonts w:ascii="Times New Roman" w:eastAsia="Times New Roman" w:hAnsi="Times New Roman"/>
      <w:b/>
      <w:bCs/>
      <w:sz w:val="26"/>
      <w:szCs w:val="26"/>
      <w:shd w:val="clear" w:color="auto" w:fill="FFFFFF"/>
    </w:rPr>
  </w:style>
  <w:style w:type="character" w:customStyle="1" w:styleId="afb">
    <w:name w:val="Основной текст + Полужирный;Курсив"/>
    <w:basedOn w:val="af9"/>
    <w:rsid w:val="00864FF0"/>
    <w:rPr>
      <w:rFonts w:ascii="Times New Roman" w:eastAsia="Times New Roman" w:hAnsi="Times New Roman"/>
      <w:b/>
      <w:bCs/>
      <w:i/>
      <w:iCs/>
      <w:sz w:val="26"/>
      <w:szCs w:val="26"/>
      <w:shd w:val="clear" w:color="auto" w:fill="FFFFFF"/>
    </w:rPr>
  </w:style>
  <w:style w:type="paragraph" w:customStyle="1" w:styleId="29">
    <w:name w:val="Основной текст (2)"/>
    <w:basedOn w:val="a"/>
    <w:rsid w:val="00864FF0"/>
    <w:pPr>
      <w:shd w:val="clear" w:color="auto" w:fill="FFFFFF"/>
      <w:spacing w:after="240" w:line="324" w:lineRule="exact"/>
      <w:jc w:val="both"/>
    </w:pPr>
    <w:rPr>
      <w:rFonts w:ascii="Times New Roman" w:eastAsia="Times New Roman" w:hAnsi="Times New Roman" w:cs="Times New Roman"/>
      <w:sz w:val="26"/>
      <w:szCs w:val="26"/>
      <w:lang w:eastAsia="ru-RU"/>
    </w:rPr>
  </w:style>
  <w:style w:type="character" w:customStyle="1" w:styleId="2a">
    <w:name w:val="Основной текст (2) + Не полужирный"/>
    <w:basedOn w:val="21"/>
    <w:rsid w:val="00864FF0"/>
    <w:rPr>
      <w:rFonts w:ascii="Times New Roman" w:eastAsia="Times New Roman" w:hAnsi="Times New Roman" w:cs="Times New Roman"/>
      <w:b/>
      <w:bCs/>
      <w:sz w:val="26"/>
      <w:szCs w:val="26"/>
      <w:shd w:val="clear" w:color="auto" w:fill="FFFFFF"/>
    </w:rPr>
  </w:style>
  <w:style w:type="character" w:customStyle="1" w:styleId="36">
    <w:name w:val="Основной текст (3)_"/>
    <w:basedOn w:val="a0"/>
    <w:link w:val="37"/>
    <w:uiPriority w:val="99"/>
    <w:rsid w:val="00864FF0"/>
    <w:rPr>
      <w:rFonts w:ascii="Times New Roman" w:eastAsia="Times New Roman" w:hAnsi="Times New Roman"/>
      <w:sz w:val="27"/>
      <w:szCs w:val="27"/>
      <w:shd w:val="clear" w:color="auto" w:fill="FFFFFF"/>
    </w:rPr>
  </w:style>
  <w:style w:type="paragraph" w:customStyle="1" w:styleId="37">
    <w:name w:val="Основной текст (3)"/>
    <w:basedOn w:val="a"/>
    <w:link w:val="36"/>
    <w:uiPriority w:val="99"/>
    <w:rsid w:val="00864FF0"/>
    <w:pPr>
      <w:shd w:val="clear" w:color="auto" w:fill="FFFFFF"/>
      <w:spacing w:before="360" w:after="240" w:line="328" w:lineRule="exact"/>
      <w:jc w:val="both"/>
    </w:pPr>
    <w:rPr>
      <w:rFonts w:ascii="Times New Roman" w:eastAsia="Times New Roman" w:hAnsi="Times New Roman"/>
      <w:sz w:val="27"/>
      <w:szCs w:val="27"/>
    </w:rPr>
  </w:style>
  <w:style w:type="paragraph" w:styleId="afc">
    <w:name w:val="footer"/>
    <w:basedOn w:val="a"/>
    <w:link w:val="afd"/>
    <w:uiPriority w:val="99"/>
    <w:rsid w:val="00864F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864FF0"/>
    <w:rPr>
      <w:rFonts w:ascii="Times New Roman" w:eastAsia="Times New Roman" w:hAnsi="Times New Roman" w:cs="Times New Roman"/>
      <w:sz w:val="24"/>
      <w:szCs w:val="24"/>
      <w:lang w:eastAsia="ru-RU"/>
    </w:rPr>
  </w:style>
  <w:style w:type="character" w:styleId="afe">
    <w:name w:val="page number"/>
    <w:basedOn w:val="a0"/>
    <w:rsid w:val="00864FF0"/>
  </w:style>
  <w:style w:type="paragraph" w:styleId="aff">
    <w:name w:val="header"/>
    <w:basedOn w:val="a"/>
    <w:link w:val="aff0"/>
    <w:uiPriority w:val="99"/>
    <w:unhideWhenUsed/>
    <w:rsid w:val="00864F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864FF0"/>
    <w:rPr>
      <w:rFonts w:ascii="Times New Roman" w:eastAsia="Times New Roman" w:hAnsi="Times New Roman" w:cs="Times New Roman"/>
      <w:sz w:val="24"/>
      <w:szCs w:val="24"/>
      <w:lang w:eastAsia="ru-RU"/>
    </w:rPr>
  </w:style>
  <w:style w:type="character" w:customStyle="1" w:styleId="FontStyle41">
    <w:name w:val="Font Style41"/>
    <w:basedOn w:val="a0"/>
    <w:rsid w:val="00864FF0"/>
    <w:rPr>
      <w:rFonts w:ascii="Times New Roman" w:hAnsi="Times New Roman" w:cs="Times New Roman"/>
      <w:sz w:val="20"/>
      <w:szCs w:val="20"/>
    </w:rPr>
  </w:style>
  <w:style w:type="paragraph" w:customStyle="1" w:styleId="Style7">
    <w:name w:val="Style7"/>
    <w:basedOn w:val="a"/>
    <w:uiPriority w:val="99"/>
    <w:rsid w:val="00864FF0"/>
    <w:pPr>
      <w:widowControl w:val="0"/>
      <w:autoSpaceDE w:val="0"/>
      <w:autoSpaceDN w:val="0"/>
      <w:adjustRightInd w:val="0"/>
      <w:spacing w:after="0" w:line="230" w:lineRule="exact"/>
      <w:ind w:firstLine="283"/>
      <w:jc w:val="both"/>
    </w:pPr>
    <w:rPr>
      <w:rFonts w:ascii="Times New Roman" w:eastAsia="Times New Roman" w:hAnsi="Times New Roman" w:cs="Times New Roman"/>
      <w:sz w:val="24"/>
      <w:szCs w:val="24"/>
      <w:lang w:eastAsia="ru-RU"/>
    </w:rPr>
  </w:style>
  <w:style w:type="paragraph" w:customStyle="1" w:styleId="c12">
    <w:name w:val="c12"/>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64FF0"/>
  </w:style>
  <w:style w:type="paragraph" w:customStyle="1" w:styleId="msonormalbullet1gif">
    <w:name w:val="msonormalbullet1.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4FF0"/>
  </w:style>
  <w:style w:type="character" w:customStyle="1" w:styleId="submenu-table">
    <w:name w:val="submenu-table"/>
    <w:basedOn w:val="a0"/>
    <w:rsid w:val="00864FF0"/>
  </w:style>
  <w:style w:type="paragraph" w:styleId="aff1">
    <w:name w:val="Balloon Text"/>
    <w:basedOn w:val="a"/>
    <w:link w:val="aff2"/>
    <w:uiPriority w:val="99"/>
    <w:unhideWhenUsed/>
    <w:rsid w:val="00864FF0"/>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0"/>
    <w:link w:val="aff1"/>
    <w:uiPriority w:val="99"/>
    <w:rsid w:val="00864FF0"/>
    <w:rPr>
      <w:rFonts w:ascii="Tahoma" w:eastAsia="Times New Roman" w:hAnsi="Tahoma" w:cs="Tahoma"/>
      <w:sz w:val="16"/>
      <w:szCs w:val="16"/>
      <w:lang w:eastAsia="ru-RU"/>
    </w:rPr>
  </w:style>
  <w:style w:type="character" w:customStyle="1" w:styleId="-15">
    <w:name w:val="-1.5"/>
    <w:rsid w:val="00864FF0"/>
  </w:style>
  <w:style w:type="character" w:customStyle="1" w:styleId="-1">
    <w:name w:val="-1"/>
    <w:rsid w:val="00864FF0"/>
  </w:style>
  <w:style w:type="paragraph" w:customStyle="1" w:styleId="2b">
    <w:name w:val="2"/>
    <w:basedOn w:val="a"/>
    <w:uiPriority w:val="99"/>
    <w:rsid w:val="00864FF0"/>
    <w:pPr>
      <w:widowControl w:val="0"/>
      <w:autoSpaceDE w:val="0"/>
      <w:autoSpaceDN w:val="0"/>
      <w:spacing w:after="0" w:line="240" w:lineRule="auto"/>
    </w:pPr>
    <w:rPr>
      <w:rFonts w:ascii="OfficinaSansCTT" w:eastAsia="Times New Roman" w:hAnsi="OfficinaSansCTT" w:cs="Times New Roman"/>
      <w:b/>
      <w:bCs/>
      <w:color w:val="000000"/>
      <w:sz w:val="28"/>
      <w:szCs w:val="28"/>
      <w:lang w:eastAsia="ru-RU"/>
    </w:rPr>
  </w:style>
  <w:style w:type="character" w:customStyle="1" w:styleId="-05">
    <w:name w:val="-0.5"/>
    <w:rsid w:val="00864FF0"/>
  </w:style>
  <w:style w:type="character" w:customStyle="1" w:styleId="110">
    <w:name w:val="11"/>
    <w:aliases w:val="Основной текст + Times New Roman,5 pt,Основной текст (2) + Lucida Sans Unicode,8,Основной текст + Sylfaen,6"/>
    <w:uiPriority w:val="99"/>
    <w:rsid w:val="00864FF0"/>
  </w:style>
  <w:style w:type="character" w:customStyle="1" w:styleId="38">
    <w:name w:val="Основной текст 3 Знак"/>
    <w:basedOn w:val="a0"/>
    <w:link w:val="39"/>
    <w:rsid w:val="00864FF0"/>
    <w:rPr>
      <w:rFonts w:ascii="Times New Roman" w:eastAsia="Times New Roman" w:hAnsi="Times New Roman"/>
      <w:sz w:val="16"/>
      <w:szCs w:val="16"/>
    </w:rPr>
  </w:style>
  <w:style w:type="paragraph" w:styleId="39">
    <w:name w:val="Body Text 3"/>
    <w:basedOn w:val="a"/>
    <w:link w:val="38"/>
    <w:unhideWhenUsed/>
    <w:rsid w:val="00864FF0"/>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864FF0"/>
    <w:rPr>
      <w:sz w:val="16"/>
      <w:szCs w:val="16"/>
    </w:rPr>
  </w:style>
  <w:style w:type="paragraph" w:customStyle="1" w:styleId="TablGol">
    <w:name w:val="Tabl_Gol"/>
    <w:basedOn w:val="a"/>
    <w:uiPriority w:val="99"/>
    <w:rsid w:val="00864FF0"/>
    <w:pPr>
      <w:widowControl w:val="0"/>
      <w:autoSpaceDE w:val="0"/>
      <w:autoSpaceDN w:val="0"/>
      <w:spacing w:after="0" w:line="260" w:lineRule="atLeast"/>
      <w:jc w:val="center"/>
    </w:pPr>
    <w:rPr>
      <w:rFonts w:ascii="NewtonCTT" w:eastAsia="SimSun" w:hAnsi="NewtonCTT" w:cs="Times New Roman"/>
      <w:b/>
      <w:bCs/>
      <w:color w:val="000000"/>
      <w:sz w:val="15"/>
      <w:szCs w:val="15"/>
      <w:lang w:eastAsia="ru-RU"/>
    </w:rPr>
  </w:style>
  <w:style w:type="paragraph" w:customStyle="1" w:styleId="Tabl">
    <w:name w:val="Tabl"/>
    <w:basedOn w:val="a"/>
    <w:uiPriority w:val="99"/>
    <w:rsid w:val="00864FF0"/>
    <w:pPr>
      <w:widowControl w:val="0"/>
      <w:autoSpaceDE w:val="0"/>
      <w:autoSpaceDN w:val="0"/>
      <w:spacing w:after="0" w:line="240" w:lineRule="auto"/>
      <w:jc w:val="both"/>
    </w:pPr>
    <w:rPr>
      <w:rFonts w:ascii="NewtonCTT" w:eastAsia="SimSun" w:hAnsi="NewtonCTT" w:cs="Times New Roman"/>
      <w:color w:val="000000"/>
      <w:sz w:val="16"/>
      <w:szCs w:val="16"/>
      <w:lang w:eastAsia="ru-RU"/>
    </w:rPr>
  </w:style>
  <w:style w:type="character" w:customStyle="1" w:styleId="0">
    <w:name w:val="0"/>
    <w:rsid w:val="00864FF0"/>
  </w:style>
  <w:style w:type="character" w:customStyle="1" w:styleId="-2">
    <w:name w:val="-2"/>
    <w:rsid w:val="00864FF0"/>
  </w:style>
  <w:style w:type="character" w:customStyle="1" w:styleId="150">
    <w:name w:val="1.5"/>
    <w:rsid w:val="00864FF0"/>
  </w:style>
  <w:style w:type="paragraph" w:customStyle="1" w:styleId="51">
    <w:name w:val="5à"/>
    <w:basedOn w:val="a"/>
    <w:uiPriority w:val="99"/>
    <w:rsid w:val="00864FF0"/>
    <w:pPr>
      <w:widowControl w:val="0"/>
      <w:autoSpaceDE w:val="0"/>
      <w:autoSpaceDN w:val="0"/>
      <w:spacing w:after="0" w:line="240" w:lineRule="auto"/>
      <w:jc w:val="center"/>
    </w:pPr>
    <w:rPr>
      <w:rFonts w:ascii="NewtonCTT" w:eastAsia="Times New Roman" w:hAnsi="NewtonCTT" w:cs="Times New Roman"/>
      <w:color w:val="000000"/>
      <w:sz w:val="18"/>
      <w:szCs w:val="18"/>
      <w:lang w:eastAsia="ru-RU"/>
    </w:rPr>
  </w:style>
  <w:style w:type="paragraph" w:customStyle="1" w:styleId="Body">
    <w:name w:val="Body"/>
    <w:basedOn w:val="a"/>
    <w:uiPriority w:val="99"/>
    <w:rsid w:val="00864FF0"/>
    <w:pPr>
      <w:widowControl w:val="0"/>
      <w:tabs>
        <w:tab w:val="left" w:pos="567"/>
      </w:tabs>
      <w:autoSpaceDE w:val="0"/>
      <w:autoSpaceDN w:val="0"/>
      <w:spacing w:after="0" w:line="240" w:lineRule="auto"/>
      <w:ind w:left="567" w:firstLine="283"/>
      <w:jc w:val="both"/>
    </w:pPr>
    <w:rPr>
      <w:rFonts w:ascii="NewtonCTT" w:eastAsia="Times New Roman" w:hAnsi="NewtonCTT" w:cs="Times New Roman"/>
      <w:color w:val="000000"/>
      <w:sz w:val="19"/>
      <w:szCs w:val="19"/>
      <w:lang w:eastAsia="ru-RU"/>
    </w:rPr>
  </w:style>
  <w:style w:type="character" w:customStyle="1" w:styleId="01">
    <w:name w:val="01"/>
    <w:aliases w:val="52"/>
    <w:rsid w:val="00864FF0"/>
  </w:style>
  <w:style w:type="character" w:customStyle="1" w:styleId="120">
    <w:name w:val="12"/>
    <w:rsid w:val="00864FF0"/>
  </w:style>
  <w:style w:type="character" w:customStyle="1" w:styleId="-0">
    <w:name w:val="-0"/>
    <w:aliases w:val="54,55"/>
    <w:rsid w:val="00864FF0"/>
  </w:style>
  <w:style w:type="paragraph" w:customStyle="1" w:styleId="Style27">
    <w:name w:val="Style27"/>
    <w:basedOn w:val="a"/>
    <w:uiPriority w:val="99"/>
    <w:rsid w:val="00864FF0"/>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customStyle="1" w:styleId="FontStyle68">
    <w:name w:val="Font Style68"/>
    <w:basedOn w:val="a0"/>
    <w:rsid w:val="00864FF0"/>
    <w:rPr>
      <w:rFonts w:ascii="Times New Roman" w:hAnsi="Times New Roman" w:cs="Times New Roman" w:hint="default"/>
      <w:sz w:val="22"/>
      <w:szCs w:val="22"/>
    </w:rPr>
  </w:style>
  <w:style w:type="paragraph" w:styleId="aff3">
    <w:name w:val="No Spacing"/>
    <w:link w:val="aff4"/>
    <w:uiPriority w:val="1"/>
    <w:qFormat/>
    <w:rsid w:val="00864FF0"/>
    <w:pPr>
      <w:spacing w:after="0" w:line="240" w:lineRule="auto"/>
    </w:pPr>
    <w:rPr>
      <w:rFonts w:ascii="Calibri" w:eastAsia="Calibri" w:hAnsi="Calibri" w:cs="Times New Roman"/>
    </w:rPr>
  </w:style>
  <w:style w:type="paragraph" w:styleId="aff5">
    <w:name w:val="Document Map"/>
    <w:basedOn w:val="a"/>
    <w:link w:val="aff6"/>
    <w:unhideWhenUsed/>
    <w:rsid w:val="00864FF0"/>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0"/>
    <w:link w:val="aff5"/>
    <w:rsid w:val="00864FF0"/>
    <w:rPr>
      <w:rFonts w:ascii="Tahoma" w:eastAsia="Times New Roman" w:hAnsi="Tahoma" w:cs="Tahoma"/>
      <w:sz w:val="16"/>
      <w:szCs w:val="16"/>
      <w:lang w:eastAsia="ru-RU"/>
    </w:rPr>
  </w:style>
  <w:style w:type="paragraph" w:customStyle="1" w:styleId="16">
    <w:name w:val="Обычный1"/>
    <w:basedOn w:val="1"/>
    <w:uiPriority w:val="99"/>
    <w:rsid w:val="00864FF0"/>
    <w:pPr>
      <w:widowControl w:val="0"/>
      <w:autoSpaceDE w:val="0"/>
      <w:autoSpaceDN w:val="0"/>
      <w:adjustRightInd w:val="0"/>
      <w:spacing w:before="0" w:after="0"/>
      <w:jc w:val="center"/>
    </w:pPr>
    <w:rPr>
      <w:rFonts w:ascii="Times New Roman" w:hAnsi="Times New Roman"/>
      <w:b w:val="0"/>
      <w:bCs w:val="0"/>
      <w:noProof/>
      <w:kern w:val="0"/>
      <w:sz w:val="28"/>
      <w:szCs w:val="24"/>
    </w:rPr>
  </w:style>
  <w:style w:type="paragraph" w:customStyle="1" w:styleId="Style4">
    <w:name w:val="Style4"/>
    <w:basedOn w:val="a"/>
    <w:rsid w:val="00864FF0"/>
    <w:pPr>
      <w:widowControl w:val="0"/>
      <w:autoSpaceDE w:val="0"/>
      <w:autoSpaceDN w:val="0"/>
      <w:adjustRightInd w:val="0"/>
      <w:spacing w:after="0" w:line="338" w:lineRule="exact"/>
      <w:ind w:firstLine="451"/>
      <w:jc w:val="both"/>
    </w:pPr>
    <w:rPr>
      <w:rFonts w:ascii="Consolas" w:eastAsia="Times New Roman" w:hAnsi="Consolas" w:cs="Times New Roman"/>
      <w:sz w:val="24"/>
      <w:szCs w:val="24"/>
      <w:lang w:eastAsia="ru-RU"/>
    </w:rPr>
  </w:style>
  <w:style w:type="character" w:customStyle="1" w:styleId="FontStyle22">
    <w:name w:val="Font Style22"/>
    <w:uiPriority w:val="99"/>
    <w:rsid w:val="00864FF0"/>
    <w:rPr>
      <w:rFonts w:ascii="Century Schoolbook" w:hAnsi="Century Schoolbook" w:cs="Century Schoolbook"/>
      <w:sz w:val="26"/>
      <w:szCs w:val="26"/>
    </w:rPr>
  </w:style>
  <w:style w:type="character" w:customStyle="1" w:styleId="FontStyle23">
    <w:name w:val="Font Style23"/>
    <w:uiPriority w:val="99"/>
    <w:rsid w:val="00864FF0"/>
    <w:rPr>
      <w:rFonts w:ascii="Century Schoolbook" w:hAnsi="Century Schoolbook" w:cs="Century Schoolbook"/>
      <w:b/>
      <w:bCs/>
      <w:i/>
      <w:iCs/>
      <w:sz w:val="26"/>
      <w:szCs w:val="26"/>
    </w:rPr>
  </w:style>
  <w:style w:type="character" w:customStyle="1" w:styleId="FontStyle24">
    <w:name w:val="Font Style24"/>
    <w:uiPriority w:val="99"/>
    <w:rsid w:val="00864FF0"/>
    <w:rPr>
      <w:rFonts w:ascii="Century Schoolbook" w:hAnsi="Century Schoolbook" w:cs="Century Schoolbook"/>
      <w:sz w:val="26"/>
      <w:szCs w:val="26"/>
    </w:rPr>
  </w:style>
  <w:style w:type="paragraph" w:customStyle="1" w:styleId="Style6">
    <w:name w:val="Style6"/>
    <w:basedOn w:val="a"/>
    <w:uiPriority w:val="99"/>
    <w:rsid w:val="00864FF0"/>
    <w:pPr>
      <w:widowControl w:val="0"/>
      <w:autoSpaceDE w:val="0"/>
      <w:autoSpaceDN w:val="0"/>
      <w:adjustRightInd w:val="0"/>
      <w:spacing w:after="0" w:line="240" w:lineRule="auto"/>
    </w:pPr>
    <w:rPr>
      <w:rFonts w:ascii="Consolas" w:eastAsia="Times New Roman" w:hAnsi="Consolas" w:cs="Times New Roman"/>
      <w:sz w:val="24"/>
      <w:szCs w:val="24"/>
      <w:lang w:eastAsia="ru-RU"/>
    </w:rPr>
  </w:style>
  <w:style w:type="paragraph" w:customStyle="1" w:styleId="Style8">
    <w:name w:val="Style8"/>
    <w:basedOn w:val="a"/>
    <w:uiPriority w:val="99"/>
    <w:rsid w:val="00864FF0"/>
    <w:pPr>
      <w:widowControl w:val="0"/>
      <w:autoSpaceDE w:val="0"/>
      <w:autoSpaceDN w:val="0"/>
      <w:adjustRightInd w:val="0"/>
      <w:spacing w:after="0" w:line="336" w:lineRule="exact"/>
      <w:jc w:val="both"/>
    </w:pPr>
    <w:rPr>
      <w:rFonts w:ascii="Consolas" w:eastAsia="Times New Roman" w:hAnsi="Consolas" w:cs="Times New Roman"/>
      <w:sz w:val="24"/>
      <w:szCs w:val="24"/>
      <w:lang w:eastAsia="ru-RU"/>
    </w:rPr>
  </w:style>
  <w:style w:type="paragraph" w:customStyle="1" w:styleId="Style9">
    <w:name w:val="Style9"/>
    <w:basedOn w:val="a"/>
    <w:uiPriority w:val="99"/>
    <w:rsid w:val="00864FF0"/>
    <w:pPr>
      <w:widowControl w:val="0"/>
      <w:autoSpaceDE w:val="0"/>
      <w:autoSpaceDN w:val="0"/>
      <w:adjustRightInd w:val="0"/>
      <w:spacing w:after="0" w:line="355" w:lineRule="exact"/>
      <w:ind w:hanging="442"/>
      <w:jc w:val="both"/>
    </w:pPr>
    <w:rPr>
      <w:rFonts w:ascii="Consolas" w:eastAsia="Times New Roman" w:hAnsi="Consolas" w:cs="Times New Roman"/>
      <w:sz w:val="24"/>
      <w:szCs w:val="24"/>
      <w:lang w:eastAsia="ru-RU"/>
    </w:rPr>
  </w:style>
  <w:style w:type="paragraph" w:customStyle="1" w:styleId="Style13">
    <w:name w:val="Style13"/>
    <w:basedOn w:val="a"/>
    <w:uiPriority w:val="99"/>
    <w:rsid w:val="00864FF0"/>
    <w:pPr>
      <w:widowControl w:val="0"/>
      <w:autoSpaceDE w:val="0"/>
      <w:autoSpaceDN w:val="0"/>
      <w:adjustRightInd w:val="0"/>
      <w:spacing w:after="0" w:line="394" w:lineRule="exact"/>
    </w:pPr>
    <w:rPr>
      <w:rFonts w:ascii="Consolas" w:eastAsia="Times New Roman" w:hAnsi="Consolas" w:cs="Times New Roman"/>
      <w:sz w:val="24"/>
      <w:szCs w:val="24"/>
      <w:lang w:eastAsia="ru-RU"/>
    </w:rPr>
  </w:style>
  <w:style w:type="paragraph" w:customStyle="1" w:styleId="Style17">
    <w:name w:val="Style17"/>
    <w:basedOn w:val="a"/>
    <w:uiPriority w:val="99"/>
    <w:rsid w:val="00864FF0"/>
    <w:pPr>
      <w:widowControl w:val="0"/>
      <w:autoSpaceDE w:val="0"/>
      <w:autoSpaceDN w:val="0"/>
      <w:adjustRightInd w:val="0"/>
      <w:spacing w:after="0" w:line="240" w:lineRule="auto"/>
    </w:pPr>
    <w:rPr>
      <w:rFonts w:ascii="Consolas" w:eastAsia="Times New Roman" w:hAnsi="Consolas" w:cs="Times New Roman"/>
      <w:sz w:val="24"/>
      <w:szCs w:val="24"/>
      <w:lang w:eastAsia="ru-RU"/>
    </w:rPr>
  </w:style>
  <w:style w:type="character" w:customStyle="1" w:styleId="FontStyle28">
    <w:name w:val="Font Style28"/>
    <w:uiPriority w:val="99"/>
    <w:rsid w:val="00864FF0"/>
    <w:rPr>
      <w:rFonts w:ascii="Franklin Gothic Demi Cond" w:hAnsi="Franklin Gothic Demi Cond" w:cs="Franklin Gothic Demi Cond"/>
      <w:spacing w:val="10"/>
      <w:sz w:val="34"/>
      <w:szCs w:val="34"/>
    </w:rPr>
  </w:style>
  <w:style w:type="character" w:customStyle="1" w:styleId="FontStyle29">
    <w:name w:val="Font Style29"/>
    <w:uiPriority w:val="99"/>
    <w:rsid w:val="00864FF0"/>
    <w:rPr>
      <w:rFonts w:ascii="Century Schoolbook" w:hAnsi="Century Schoolbook" w:cs="Century Schoolbook"/>
      <w:b/>
      <w:bCs/>
      <w:sz w:val="28"/>
      <w:szCs w:val="28"/>
    </w:rPr>
  </w:style>
  <w:style w:type="paragraph" w:customStyle="1" w:styleId="Style2">
    <w:name w:val="Style 2"/>
    <w:uiPriority w:val="99"/>
    <w:rsid w:val="00864FF0"/>
    <w:pPr>
      <w:widowControl w:val="0"/>
      <w:autoSpaceDE w:val="0"/>
      <w:autoSpaceDN w:val="0"/>
      <w:spacing w:after="0" w:line="240" w:lineRule="auto"/>
      <w:ind w:right="108"/>
      <w:jc w:val="right"/>
    </w:pPr>
    <w:rPr>
      <w:rFonts w:ascii="Arial Narrow" w:eastAsia="Times New Roman" w:hAnsi="Arial Narrow" w:cs="Arial Narrow"/>
      <w:sz w:val="26"/>
      <w:szCs w:val="26"/>
      <w:lang w:eastAsia="ru-RU"/>
    </w:rPr>
  </w:style>
  <w:style w:type="paragraph" w:customStyle="1" w:styleId="Style3">
    <w:name w:val="Style 3"/>
    <w:uiPriority w:val="99"/>
    <w:rsid w:val="00864FF0"/>
    <w:pPr>
      <w:widowControl w:val="0"/>
      <w:autoSpaceDE w:val="0"/>
      <w:autoSpaceDN w:val="0"/>
      <w:spacing w:after="0" w:line="240" w:lineRule="auto"/>
      <w:ind w:right="144"/>
      <w:jc w:val="right"/>
    </w:pPr>
    <w:rPr>
      <w:rFonts w:ascii="Tahoma" w:eastAsia="Times New Roman" w:hAnsi="Tahoma" w:cs="Tahoma"/>
      <w:lang w:eastAsia="ru-RU"/>
    </w:rPr>
  </w:style>
  <w:style w:type="character" w:customStyle="1" w:styleId="CharacterStyle1">
    <w:name w:val="Character Style 1"/>
    <w:rsid w:val="00864FF0"/>
    <w:rPr>
      <w:rFonts w:ascii="Arial Narrow" w:hAnsi="Arial Narrow" w:cs="Arial Narrow" w:hint="default"/>
      <w:sz w:val="26"/>
      <w:szCs w:val="26"/>
    </w:rPr>
  </w:style>
  <w:style w:type="paragraph" w:customStyle="1" w:styleId="17">
    <w:name w:val="Стиль1"/>
    <w:basedOn w:val="a"/>
    <w:uiPriority w:val="99"/>
    <w:rsid w:val="00864FF0"/>
    <w:pPr>
      <w:framePr w:wrap="around" w:vAnchor="text" w:hAnchor="text" w:y="1"/>
      <w:spacing w:after="0" w:line="360" w:lineRule="auto"/>
      <w:ind w:firstLine="567"/>
      <w:jc w:val="both"/>
    </w:pPr>
    <w:rPr>
      <w:rFonts w:ascii="Arial" w:eastAsia="Times New Roman" w:hAnsi="Arial" w:cs="Times New Roman"/>
      <w:sz w:val="24"/>
      <w:szCs w:val="24"/>
      <w:lang w:eastAsia="ru-RU"/>
    </w:rPr>
  </w:style>
  <w:style w:type="paragraph" w:customStyle="1" w:styleId="18">
    <w:name w:val="Абзац списка1"/>
    <w:basedOn w:val="a"/>
    <w:uiPriority w:val="99"/>
    <w:rsid w:val="00864FF0"/>
    <w:pPr>
      <w:ind w:left="720"/>
      <w:contextualSpacing/>
    </w:pPr>
    <w:rPr>
      <w:rFonts w:ascii="Calibri" w:eastAsia="Times New Roman" w:hAnsi="Calibri" w:cs="Times New Roman"/>
      <w:lang w:eastAsia="ru-RU"/>
    </w:rPr>
  </w:style>
  <w:style w:type="paragraph" w:customStyle="1" w:styleId="aff7">
    <w:name w:val="Стиль"/>
    <w:uiPriority w:val="99"/>
    <w:rsid w:val="00864FF0"/>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aff8">
    <w:name w:val="абзац"/>
    <w:basedOn w:val="a"/>
    <w:uiPriority w:val="99"/>
    <w:rsid w:val="00864FF0"/>
    <w:pPr>
      <w:suppressAutoHyphens/>
      <w:spacing w:after="0" w:line="240" w:lineRule="auto"/>
    </w:pPr>
    <w:rPr>
      <w:rFonts w:ascii="Times New Roman" w:eastAsia="Times New Roman" w:hAnsi="Times New Roman" w:cs="Times New Roman"/>
      <w:sz w:val="28"/>
      <w:szCs w:val="24"/>
      <w:lang w:eastAsia="zh-CN"/>
    </w:rPr>
  </w:style>
  <w:style w:type="paragraph" w:customStyle="1" w:styleId="c5">
    <w:name w:val="c5"/>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864FF0"/>
  </w:style>
  <w:style w:type="paragraph" w:customStyle="1" w:styleId="c63">
    <w:name w:val="c63"/>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Содержимое таблицы"/>
    <w:basedOn w:val="a"/>
    <w:uiPriority w:val="99"/>
    <w:rsid w:val="00864FF0"/>
    <w:pPr>
      <w:suppressLineNumbers/>
    </w:pPr>
    <w:rPr>
      <w:rFonts w:ascii="Calibri" w:eastAsia="Calibri" w:hAnsi="Calibri" w:cs="Calibri"/>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f1"/>
    <w:uiPriority w:val="34"/>
    <w:locked/>
    <w:rsid w:val="00864FF0"/>
    <w:rPr>
      <w:rFonts w:ascii="Times New Roman" w:eastAsia="Times New Roman" w:hAnsi="Times New Roman" w:cs="Times New Roman"/>
      <w:sz w:val="24"/>
      <w:szCs w:val="24"/>
      <w:lang w:eastAsia="ru-RU"/>
    </w:rPr>
  </w:style>
  <w:style w:type="paragraph" w:customStyle="1" w:styleId="c7">
    <w:name w:val="c7"/>
    <w:basedOn w:val="a"/>
    <w:uiPriority w:val="99"/>
    <w:semiHidden/>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864FF0"/>
  </w:style>
  <w:style w:type="character" w:customStyle="1" w:styleId="c3">
    <w:name w:val="c3"/>
    <w:basedOn w:val="a0"/>
    <w:rsid w:val="00864FF0"/>
  </w:style>
  <w:style w:type="character" w:customStyle="1" w:styleId="affa">
    <w:name w:val="Основной текст + Курсив"/>
    <w:rsid w:val="00864FF0"/>
    <w:rPr>
      <w:rFonts w:ascii="Times New Roman" w:hAnsi="Times New Roman"/>
      <w:i/>
      <w:sz w:val="22"/>
    </w:rPr>
  </w:style>
  <w:style w:type="paragraph" w:customStyle="1" w:styleId="c2">
    <w:name w:val="c2"/>
    <w:basedOn w:val="a"/>
    <w:rsid w:val="00864FF0"/>
    <w:pPr>
      <w:spacing w:before="90" w:after="90" w:line="240" w:lineRule="auto"/>
    </w:pPr>
    <w:rPr>
      <w:rFonts w:ascii="Times New Roman" w:eastAsia="Times New Roman" w:hAnsi="Times New Roman" w:cs="Times New Roman"/>
      <w:sz w:val="24"/>
      <w:szCs w:val="24"/>
      <w:lang w:eastAsia="ru-RU"/>
    </w:rPr>
  </w:style>
  <w:style w:type="paragraph" w:customStyle="1" w:styleId="2c">
    <w:name w:val="Основной текст2"/>
    <w:basedOn w:val="a"/>
    <w:rsid w:val="00864FF0"/>
    <w:pPr>
      <w:shd w:val="clear" w:color="auto" w:fill="FFFFFF"/>
      <w:spacing w:after="0" w:line="226" w:lineRule="exact"/>
      <w:ind w:hanging="280"/>
      <w:jc w:val="both"/>
    </w:pPr>
    <w:rPr>
      <w:sz w:val="26"/>
      <w:szCs w:val="26"/>
    </w:rPr>
  </w:style>
  <w:style w:type="table" w:customStyle="1" w:styleId="19">
    <w:name w:val="Сетка таблицы1"/>
    <w:basedOn w:val="a1"/>
    <w:next w:val="af4"/>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c20">
    <w:name w:val="c1 c20"/>
    <w:basedOn w:val="a0"/>
    <w:rsid w:val="00864FF0"/>
  </w:style>
  <w:style w:type="paragraph" w:customStyle="1" w:styleId="c0c12c16">
    <w:name w:val="c0 c12 c16"/>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
    <w:name w:val="Сетка таблицы4"/>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Базовый"/>
    <w:uiPriority w:val="99"/>
    <w:rsid w:val="00864FF0"/>
    <w:pPr>
      <w:tabs>
        <w:tab w:val="left" w:pos="709"/>
      </w:tabs>
      <w:suppressAutoHyphens/>
      <w:spacing w:line="276" w:lineRule="atLeast"/>
    </w:pPr>
    <w:rPr>
      <w:rFonts w:ascii="Calibri" w:eastAsia="Times New Roman" w:hAnsi="Calibri" w:cs="Times New Roman"/>
      <w:lang w:eastAsia="ru-RU"/>
    </w:rPr>
  </w:style>
  <w:style w:type="paragraph" w:customStyle="1" w:styleId="Default">
    <w:name w:val="Default"/>
    <w:rsid w:val="00864F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61">
    <w:name w:val="Сетка таблицы6"/>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39">
    <w:name w:val="Font Style39"/>
    <w:rsid w:val="00864FF0"/>
    <w:rPr>
      <w:rFonts w:ascii="Arial" w:hAnsi="Arial" w:cs="Arial" w:hint="default"/>
      <w:b/>
      <w:bCs/>
      <w:smallCaps/>
      <w:sz w:val="24"/>
      <w:szCs w:val="24"/>
    </w:rPr>
  </w:style>
  <w:style w:type="paragraph" w:customStyle="1" w:styleId="Style20">
    <w:name w:val="Style2"/>
    <w:basedOn w:val="a"/>
    <w:uiPriority w:val="99"/>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0">
    <w:name w:val="Style3"/>
    <w:basedOn w:val="a"/>
    <w:rsid w:val="00864FF0"/>
    <w:pPr>
      <w:widowControl w:val="0"/>
      <w:autoSpaceDE w:val="0"/>
      <w:autoSpaceDN w:val="0"/>
      <w:adjustRightInd w:val="0"/>
      <w:spacing w:after="0" w:line="235" w:lineRule="exact"/>
      <w:jc w:val="both"/>
    </w:pPr>
    <w:rPr>
      <w:rFonts w:ascii="Arial" w:eastAsia="Times New Roman" w:hAnsi="Arial" w:cs="Times New Roman"/>
      <w:sz w:val="24"/>
      <w:szCs w:val="24"/>
      <w:lang w:eastAsia="ru-RU"/>
    </w:rPr>
  </w:style>
  <w:style w:type="paragraph" w:customStyle="1" w:styleId="Style11">
    <w:name w:val="Style11"/>
    <w:basedOn w:val="a"/>
    <w:uiPriority w:val="99"/>
    <w:rsid w:val="00864FF0"/>
    <w:pPr>
      <w:widowControl w:val="0"/>
      <w:autoSpaceDE w:val="0"/>
      <w:autoSpaceDN w:val="0"/>
      <w:adjustRightInd w:val="0"/>
      <w:spacing w:after="0" w:line="231" w:lineRule="exact"/>
      <w:jc w:val="both"/>
    </w:pPr>
    <w:rPr>
      <w:rFonts w:ascii="Arial" w:eastAsia="Times New Roman" w:hAnsi="Arial" w:cs="Times New Roman"/>
      <w:sz w:val="24"/>
      <w:szCs w:val="24"/>
      <w:lang w:eastAsia="ru-RU"/>
    </w:rPr>
  </w:style>
  <w:style w:type="paragraph" w:customStyle="1" w:styleId="Style300">
    <w:name w:val="Style30"/>
    <w:basedOn w:val="a"/>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4">
    <w:name w:val="Style34"/>
    <w:basedOn w:val="a"/>
    <w:rsid w:val="00864FF0"/>
    <w:pPr>
      <w:widowControl w:val="0"/>
      <w:autoSpaceDE w:val="0"/>
      <w:autoSpaceDN w:val="0"/>
      <w:adjustRightInd w:val="0"/>
      <w:spacing w:after="0" w:line="230" w:lineRule="exact"/>
      <w:jc w:val="center"/>
    </w:pPr>
    <w:rPr>
      <w:rFonts w:ascii="Arial" w:eastAsia="Times New Roman" w:hAnsi="Arial" w:cs="Times New Roman"/>
      <w:sz w:val="24"/>
      <w:szCs w:val="24"/>
      <w:lang w:eastAsia="ru-RU"/>
    </w:rPr>
  </w:style>
  <w:style w:type="character" w:customStyle="1" w:styleId="FontStyle37">
    <w:name w:val="Font Style37"/>
    <w:rsid w:val="00864FF0"/>
    <w:rPr>
      <w:rFonts w:ascii="Arial" w:hAnsi="Arial" w:cs="Arial" w:hint="default"/>
      <w:b/>
      <w:bCs/>
      <w:sz w:val="20"/>
      <w:szCs w:val="20"/>
    </w:rPr>
  </w:style>
  <w:style w:type="character" w:customStyle="1" w:styleId="FontStyle40">
    <w:name w:val="Font Style40"/>
    <w:rsid w:val="00864FF0"/>
    <w:rPr>
      <w:rFonts w:ascii="Arial" w:hAnsi="Arial" w:cs="Arial" w:hint="default"/>
      <w:spacing w:val="-10"/>
      <w:sz w:val="20"/>
      <w:szCs w:val="20"/>
    </w:rPr>
  </w:style>
  <w:style w:type="character" w:customStyle="1" w:styleId="FontStyle43">
    <w:name w:val="Font Style43"/>
    <w:rsid w:val="00864FF0"/>
    <w:rPr>
      <w:rFonts w:ascii="Arial" w:hAnsi="Arial" w:cs="Arial" w:hint="default"/>
      <w:b/>
      <w:bCs/>
      <w:spacing w:val="-20"/>
      <w:sz w:val="20"/>
      <w:szCs w:val="20"/>
    </w:rPr>
  </w:style>
  <w:style w:type="character" w:customStyle="1" w:styleId="FontStyle48">
    <w:name w:val="Font Style48"/>
    <w:rsid w:val="00864FF0"/>
    <w:rPr>
      <w:rFonts w:ascii="Arial" w:hAnsi="Arial" w:cs="Arial" w:hint="default"/>
      <w:b/>
      <w:bCs/>
      <w:i/>
      <w:iCs/>
      <w:sz w:val="20"/>
      <w:szCs w:val="20"/>
    </w:rPr>
  </w:style>
  <w:style w:type="character" w:customStyle="1" w:styleId="FontStyle42">
    <w:name w:val="Font Style42"/>
    <w:rsid w:val="00864FF0"/>
    <w:rPr>
      <w:rFonts w:ascii="Arial" w:hAnsi="Arial" w:cs="Arial" w:hint="default"/>
      <w:b/>
      <w:bCs/>
      <w:sz w:val="20"/>
      <w:szCs w:val="20"/>
    </w:rPr>
  </w:style>
  <w:style w:type="paragraph" w:customStyle="1" w:styleId="Style21">
    <w:name w:val="Style21"/>
    <w:basedOn w:val="a"/>
    <w:rsid w:val="00864FF0"/>
    <w:pPr>
      <w:widowControl w:val="0"/>
      <w:autoSpaceDE w:val="0"/>
      <w:autoSpaceDN w:val="0"/>
      <w:adjustRightInd w:val="0"/>
      <w:spacing w:after="0" w:line="461" w:lineRule="exact"/>
    </w:pPr>
    <w:rPr>
      <w:rFonts w:ascii="Arial" w:eastAsia="Times New Roman" w:hAnsi="Arial" w:cs="Times New Roman"/>
      <w:sz w:val="24"/>
      <w:szCs w:val="24"/>
      <w:lang w:eastAsia="ru-RU"/>
    </w:rPr>
  </w:style>
  <w:style w:type="paragraph" w:customStyle="1" w:styleId="Style32">
    <w:name w:val="Style32"/>
    <w:basedOn w:val="a"/>
    <w:rsid w:val="00864FF0"/>
    <w:pPr>
      <w:widowControl w:val="0"/>
      <w:autoSpaceDE w:val="0"/>
      <w:autoSpaceDN w:val="0"/>
      <w:adjustRightInd w:val="0"/>
      <w:spacing w:after="0" w:line="466" w:lineRule="exact"/>
      <w:jc w:val="right"/>
    </w:pPr>
    <w:rPr>
      <w:rFonts w:ascii="Arial" w:eastAsia="Times New Roman" w:hAnsi="Arial" w:cs="Times New Roman"/>
      <w:sz w:val="24"/>
      <w:szCs w:val="24"/>
      <w:lang w:eastAsia="ru-RU"/>
    </w:rPr>
  </w:style>
  <w:style w:type="numbering" w:customStyle="1" w:styleId="111">
    <w:name w:val="Нет списка11"/>
    <w:next w:val="a2"/>
    <w:semiHidden/>
    <w:rsid w:val="00864FF0"/>
  </w:style>
  <w:style w:type="paragraph" w:customStyle="1" w:styleId="affc">
    <w:name w:val="Знак"/>
    <w:basedOn w:val="a"/>
    <w:rsid w:val="00864FF0"/>
    <w:pPr>
      <w:spacing w:after="160" w:line="240" w:lineRule="exact"/>
    </w:pPr>
    <w:rPr>
      <w:rFonts w:ascii="Verdana" w:eastAsia="Times New Roman" w:hAnsi="Verdana" w:cs="Times New Roman"/>
      <w:sz w:val="20"/>
      <w:szCs w:val="20"/>
      <w:lang w:val="en-US"/>
    </w:rPr>
  </w:style>
  <w:style w:type="character" w:customStyle="1" w:styleId="42">
    <w:name w:val="Основной текст (4)_"/>
    <w:basedOn w:val="a0"/>
    <w:link w:val="43"/>
    <w:uiPriority w:val="99"/>
    <w:rsid w:val="00864FF0"/>
    <w:rPr>
      <w:rFonts w:ascii="Times New Roman" w:eastAsia="Times New Roman" w:hAnsi="Times New Roman"/>
      <w:b/>
      <w:bCs/>
      <w:shd w:val="clear" w:color="auto" w:fill="FFFFFF"/>
    </w:rPr>
  </w:style>
  <w:style w:type="paragraph" w:customStyle="1" w:styleId="43">
    <w:name w:val="Основной текст (4)"/>
    <w:basedOn w:val="a"/>
    <w:link w:val="42"/>
    <w:uiPriority w:val="99"/>
    <w:rsid w:val="00864FF0"/>
    <w:pPr>
      <w:widowControl w:val="0"/>
      <w:shd w:val="clear" w:color="auto" w:fill="FFFFFF"/>
      <w:spacing w:after="0" w:line="274" w:lineRule="exact"/>
    </w:pPr>
    <w:rPr>
      <w:rFonts w:ascii="Times New Roman" w:eastAsia="Times New Roman" w:hAnsi="Times New Roman"/>
      <w:b/>
      <w:bCs/>
    </w:rPr>
  </w:style>
  <w:style w:type="paragraph" w:customStyle="1" w:styleId="3b">
    <w:name w:val="Основной текст3"/>
    <w:basedOn w:val="a"/>
    <w:rsid w:val="00864FF0"/>
    <w:pPr>
      <w:widowControl w:val="0"/>
      <w:shd w:val="clear" w:color="auto" w:fill="FFFFFF"/>
      <w:spacing w:before="360" w:after="0" w:line="293" w:lineRule="exact"/>
      <w:ind w:hanging="380"/>
      <w:jc w:val="both"/>
    </w:pPr>
    <w:rPr>
      <w:rFonts w:ascii="Times New Roman" w:eastAsia="Times New Roman" w:hAnsi="Times New Roman" w:cs="Times New Roman"/>
      <w:sz w:val="20"/>
      <w:szCs w:val="20"/>
      <w:lang w:eastAsia="ru-RU"/>
    </w:rPr>
  </w:style>
  <w:style w:type="paragraph" w:customStyle="1" w:styleId="Style10">
    <w:name w:val="Style10"/>
    <w:basedOn w:val="a"/>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56">
    <w:name w:val="Font Style56"/>
    <w:rsid w:val="00864FF0"/>
    <w:rPr>
      <w:rFonts w:ascii="Arial" w:hAnsi="Arial" w:cs="Arial" w:hint="default"/>
      <w:b/>
      <w:bCs/>
      <w:i/>
      <w:iCs/>
      <w:spacing w:val="-10"/>
      <w:sz w:val="20"/>
      <w:szCs w:val="20"/>
    </w:rPr>
  </w:style>
  <w:style w:type="character" w:customStyle="1" w:styleId="FontStyle59">
    <w:name w:val="Font Style59"/>
    <w:rsid w:val="00864FF0"/>
    <w:rPr>
      <w:rFonts w:ascii="Arial" w:hAnsi="Arial" w:cs="Arial" w:hint="default"/>
      <w:b/>
      <w:bCs/>
      <w:smallCaps/>
      <w:sz w:val="24"/>
      <w:szCs w:val="24"/>
    </w:rPr>
  </w:style>
  <w:style w:type="paragraph" w:customStyle="1" w:styleId="Style24">
    <w:name w:val="Style24"/>
    <w:basedOn w:val="a"/>
    <w:rsid w:val="00864FF0"/>
    <w:pPr>
      <w:widowControl w:val="0"/>
      <w:autoSpaceDE w:val="0"/>
      <w:autoSpaceDN w:val="0"/>
      <w:adjustRightInd w:val="0"/>
      <w:spacing w:after="0" w:line="230" w:lineRule="exact"/>
    </w:pPr>
    <w:rPr>
      <w:rFonts w:ascii="Arial" w:eastAsia="Times New Roman" w:hAnsi="Arial" w:cs="Times New Roman"/>
      <w:sz w:val="24"/>
      <w:szCs w:val="24"/>
      <w:lang w:eastAsia="ru-RU"/>
    </w:rPr>
  </w:style>
  <w:style w:type="paragraph" w:customStyle="1" w:styleId="text">
    <w:name w:val="text"/>
    <w:basedOn w:val="a"/>
    <w:link w:val="text0"/>
    <w:rsid w:val="00864FF0"/>
    <w:pPr>
      <w:widowControl w:val="0"/>
      <w:autoSpaceDE w:val="0"/>
      <w:autoSpaceDN w:val="0"/>
      <w:adjustRightInd w:val="0"/>
      <w:spacing w:after="0" w:line="288" w:lineRule="auto"/>
      <w:ind w:firstLine="283"/>
      <w:jc w:val="both"/>
      <w:textAlignment w:val="center"/>
    </w:pPr>
    <w:rPr>
      <w:rFonts w:ascii="SchoolBookC" w:eastAsia="Times New Roman" w:hAnsi="SchoolBookC" w:cs="SchoolBookC"/>
      <w:color w:val="000000"/>
      <w:lang w:val="en-US" w:eastAsia="ru-RU"/>
    </w:rPr>
  </w:style>
  <w:style w:type="character" w:customStyle="1" w:styleId="Text1">
    <w:name w:val="Text"/>
    <w:rsid w:val="00864FF0"/>
    <w:rPr>
      <w:rFonts w:ascii="SchoolBookC" w:hAnsi="SchoolBookC"/>
      <w:color w:val="000000"/>
      <w:spacing w:val="0"/>
      <w:w w:val="100"/>
      <w:position w:val="0"/>
      <w:sz w:val="22"/>
      <w:u w:val="none"/>
      <w:vertAlign w:val="baseline"/>
      <w:lang w:val="ru-RU"/>
    </w:rPr>
  </w:style>
  <w:style w:type="character" w:customStyle="1" w:styleId="text0">
    <w:name w:val="text Знак"/>
    <w:link w:val="text"/>
    <w:rsid w:val="00864FF0"/>
    <w:rPr>
      <w:rFonts w:ascii="SchoolBookC" w:eastAsia="Times New Roman" w:hAnsi="SchoolBookC" w:cs="SchoolBookC"/>
      <w:color w:val="000000"/>
      <w:lang w:val="en-US" w:eastAsia="ru-RU"/>
    </w:rPr>
  </w:style>
  <w:style w:type="character" w:customStyle="1" w:styleId="324">
    <w:name w:val="Заголовок №3 (2) + Не полужирный4"/>
    <w:aliases w:val="Не курсив16"/>
    <w:rsid w:val="00864FF0"/>
    <w:rPr>
      <w:b/>
      <w:bCs/>
      <w:i/>
      <w:iCs/>
      <w:sz w:val="22"/>
      <w:szCs w:val="22"/>
      <w:lang w:bidi="ar-SA"/>
    </w:rPr>
  </w:style>
  <w:style w:type="character" w:customStyle="1" w:styleId="330">
    <w:name w:val="Основной текст + Полужирный33"/>
    <w:aliases w:val="Курсив24"/>
    <w:rsid w:val="00864FF0"/>
    <w:rPr>
      <w:rFonts w:ascii="Times New Roman" w:eastAsia="Calibri" w:hAnsi="Times New Roman" w:cs="Times New Roman"/>
      <w:b/>
      <w:bCs/>
      <w:i/>
      <w:iCs/>
      <w:spacing w:val="0"/>
      <w:sz w:val="22"/>
      <w:szCs w:val="22"/>
      <w:lang w:eastAsia="en-US" w:bidi="ar-SA"/>
    </w:rPr>
  </w:style>
  <w:style w:type="character" w:customStyle="1" w:styleId="430">
    <w:name w:val="Основной текст + Курсив43"/>
    <w:rsid w:val="00864FF0"/>
    <w:rPr>
      <w:rFonts w:ascii="Times New Roman" w:eastAsia="Calibri" w:hAnsi="Times New Roman" w:cs="Times New Roman"/>
      <w:i/>
      <w:iCs/>
      <w:spacing w:val="0"/>
      <w:sz w:val="22"/>
      <w:szCs w:val="22"/>
      <w:lang w:eastAsia="en-US" w:bidi="ar-SA"/>
    </w:rPr>
  </w:style>
  <w:style w:type="character" w:customStyle="1" w:styleId="420">
    <w:name w:val="Основной текст + Курсив42"/>
    <w:rsid w:val="00864FF0"/>
    <w:rPr>
      <w:rFonts w:ascii="Times New Roman" w:eastAsia="Calibri" w:hAnsi="Times New Roman" w:cs="Times New Roman"/>
      <w:i/>
      <w:iCs/>
      <w:noProof/>
      <w:spacing w:val="0"/>
      <w:sz w:val="22"/>
      <w:szCs w:val="22"/>
      <w:lang w:eastAsia="en-US" w:bidi="ar-SA"/>
    </w:rPr>
  </w:style>
  <w:style w:type="character" w:customStyle="1" w:styleId="72">
    <w:name w:val="Основной текст (7)_"/>
    <w:link w:val="73"/>
    <w:locked/>
    <w:rsid w:val="00864FF0"/>
    <w:rPr>
      <w:sz w:val="19"/>
      <w:szCs w:val="19"/>
      <w:shd w:val="clear" w:color="auto" w:fill="FFFFFF"/>
    </w:rPr>
  </w:style>
  <w:style w:type="character" w:customStyle="1" w:styleId="82">
    <w:name w:val="Основной текст (8)_"/>
    <w:link w:val="83"/>
    <w:locked/>
    <w:rsid w:val="00864FF0"/>
    <w:rPr>
      <w:sz w:val="19"/>
      <w:szCs w:val="19"/>
      <w:shd w:val="clear" w:color="auto" w:fill="FFFFFF"/>
    </w:rPr>
  </w:style>
  <w:style w:type="paragraph" w:customStyle="1" w:styleId="73">
    <w:name w:val="Основной текст (7)"/>
    <w:basedOn w:val="a"/>
    <w:link w:val="72"/>
    <w:rsid w:val="00864FF0"/>
    <w:pPr>
      <w:shd w:val="clear" w:color="auto" w:fill="FFFFFF"/>
      <w:spacing w:after="0" w:line="214" w:lineRule="exact"/>
      <w:jc w:val="both"/>
    </w:pPr>
    <w:rPr>
      <w:sz w:val="19"/>
      <w:szCs w:val="19"/>
    </w:rPr>
  </w:style>
  <w:style w:type="paragraph" w:customStyle="1" w:styleId="83">
    <w:name w:val="Основной текст (8)"/>
    <w:basedOn w:val="a"/>
    <w:link w:val="82"/>
    <w:rsid w:val="00864FF0"/>
    <w:pPr>
      <w:shd w:val="clear" w:color="auto" w:fill="FFFFFF"/>
      <w:spacing w:after="0" w:line="214" w:lineRule="exact"/>
      <w:jc w:val="both"/>
    </w:pPr>
    <w:rPr>
      <w:sz w:val="19"/>
      <w:szCs w:val="19"/>
    </w:rPr>
  </w:style>
  <w:style w:type="character" w:customStyle="1" w:styleId="2e">
    <w:name w:val="Основной текст (2) + Полужирный"/>
    <w:rsid w:val="00864FF0"/>
    <w:rPr>
      <w:rFonts w:ascii="Times New Roman" w:hAnsi="Times New Roman" w:cs="Times New Roman"/>
      <w:b/>
      <w:bCs/>
      <w:spacing w:val="0"/>
      <w:sz w:val="22"/>
      <w:szCs w:val="22"/>
    </w:rPr>
  </w:style>
  <w:style w:type="character" w:customStyle="1" w:styleId="53">
    <w:name w:val="Основной текст + Полужирный5"/>
    <w:rsid w:val="00864FF0"/>
    <w:rPr>
      <w:rFonts w:ascii="Times New Roman" w:hAnsi="Times New Roman" w:cs="Times New Roman"/>
      <w:b/>
      <w:bCs/>
      <w:spacing w:val="0"/>
      <w:sz w:val="19"/>
      <w:szCs w:val="19"/>
      <w:lang w:bidi="ar-SA"/>
    </w:rPr>
  </w:style>
  <w:style w:type="character" w:customStyle="1" w:styleId="44">
    <w:name w:val="Основной текст + Полужирный4"/>
    <w:rsid w:val="00864FF0"/>
    <w:rPr>
      <w:rFonts w:ascii="Times New Roman" w:hAnsi="Times New Roman" w:cs="Times New Roman"/>
      <w:b/>
      <w:bCs/>
      <w:spacing w:val="0"/>
      <w:sz w:val="19"/>
      <w:szCs w:val="19"/>
      <w:lang w:bidi="ar-SA"/>
    </w:rPr>
  </w:style>
  <w:style w:type="paragraph" w:customStyle="1" w:styleId="2f">
    <w:name w:val="Без интервала2"/>
    <w:rsid w:val="00864FF0"/>
    <w:pPr>
      <w:spacing w:after="0" w:line="240" w:lineRule="auto"/>
    </w:pPr>
    <w:rPr>
      <w:rFonts w:ascii="Arial Unicode MS" w:eastAsia="Arial Unicode MS" w:hAnsi="Arial Unicode MS" w:cs="Arial Unicode MS"/>
      <w:color w:val="000000"/>
      <w:sz w:val="24"/>
      <w:szCs w:val="24"/>
      <w:lang w:eastAsia="ru-RU"/>
    </w:rPr>
  </w:style>
  <w:style w:type="character" w:customStyle="1" w:styleId="54">
    <w:name w:val="Основной текст (5)_"/>
    <w:link w:val="55"/>
    <w:locked/>
    <w:rsid w:val="00864FF0"/>
    <w:rPr>
      <w:shd w:val="clear" w:color="auto" w:fill="FFFFFF"/>
    </w:rPr>
  </w:style>
  <w:style w:type="paragraph" w:customStyle="1" w:styleId="55">
    <w:name w:val="Основной текст (5)"/>
    <w:basedOn w:val="a"/>
    <w:link w:val="54"/>
    <w:rsid w:val="00864FF0"/>
    <w:pPr>
      <w:shd w:val="clear" w:color="auto" w:fill="FFFFFF"/>
      <w:spacing w:before="60" w:after="0" w:line="211" w:lineRule="exact"/>
      <w:jc w:val="both"/>
    </w:pPr>
  </w:style>
  <w:style w:type="character" w:customStyle="1" w:styleId="2f0">
    <w:name w:val="Основной текст + Курсив2"/>
    <w:rsid w:val="00864FF0"/>
    <w:rPr>
      <w:rFonts w:ascii="Times New Roman" w:hAnsi="Times New Roman" w:cs="Times New Roman"/>
      <w:i/>
      <w:iCs/>
      <w:spacing w:val="0"/>
      <w:sz w:val="19"/>
      <w:szCs w:val="19"/>
      <w:lang w:bidi="ar-SA"/>
    </w:rPr>
  </w:style>
  <w:style w:type="character" w:customStyle="1" w:styleId="2f1">
    <w:name w:val="Основной текст + Полужирный2"/>
    <w:rsid w:val="00864FF0"/>
    <w:rPr>
      <w:rFonts w:ascii="Times New Roman" w:hAnsi="Times New Roman" w:cs="Times New Roman"/>
      <w:b/>
      <w:bCs/>
      <w:spacing w:val="0"/>
      <w:sz w:val="19"/>
      <w:szCs w:val="19"/>
      <w:lang w:bidi="ar-SA"/>
    </w:rPr>
  </w:style>
  <w:style w:type="character" w:customStyle="1" w:styleId="1a">
    <w:name w:val="Основной текст + Полужирный1"/>
    <w:uiPriority w:val="99"/>
    <w:rsid w:val="00864FF0"/>
    <w:rPr>
      <w:rFonts w:ascii="Times New Roman" w:hAnsi="Times New Roman" w:cs="Times New Roman"/>
      <w:b/>
      <w:bCs/>
      <w:spacing w:val="0"/>
      <w:sz w:val="19"/>
      <w:szCs w:val="19"/>
      <w:lang w:bidi="ar-SA"/>
    </w:rPr>
  </w:style>
  <w:style w:type="character" w:customStyle="1" w:styleId="affd">
    <w:name w:val="Подпись к картинке_"/>
    <w:link w:val="affe"/>
    <w:locked/>
    <w:rsid w:val="00864FF0"/>
    <w:rPr>
      <w:sz w:val="19"/>
      <w:szCs w:val="19"/>
      <w:shd w:val="clear" w:color="auto" w:fill="FFFFFF"/>
    </w:rPr>
  </w:style>
  <w:style w:type="character" w:customStyle="1" w:styleId="afff">
    <w:name w:val="Подпись к картинке + Курсив"/>
    <w:rsid w:val="00864FF0"/>
    <w:rPr>
      <w:i/>
      <w:iCs/>
      <w:sz w:val="19"/>
      <w:szCs w:val="19"/>
      <w:lang w:bidi="ar-SA"/>
    </w:rPr>
  </w:style>
  <w:style w:type="paragraph" w:customStyle="1" w:styleId="affe">
    <w:name w:val="Подпись к картинке"/>
    <w:basedOn w:val="a"/>
    <w:link w:val="affd"/>
    <w:rsid w:val="00864FF0"/>
    <w:pPr>
      <w:shd w:val="clear" w:color="auto" w:fill="FFFFFF"/>
      <w:spacing w:after="0" w:line="214" w:lineRule="exact"/>
      <w:ind w:firstLine="300"/>
      <w:jc w:val="both"/>
    </w:pPr>
    <w:rPr>
      <w:sz w:val="19"/>
      <w:szCs w:val="19"/>
    </w:rPr>
  </w:style>
  <w:style w:type="paragraph" w:customStyle="1" w:styleId="ParagraphStyle">
    <w:name w:val="Paragraph Style"/>
    <w:rsid w:val="00864FF0"/>
    <w:pPr>
      <w:autoSpaceDE w:val="0"/>
      <w:autoSpaceDN w:val="0"/>
      <w:adjustRightInd w:val="0"/>
      <w:spacing w:after="0" w:line="240" w:lineRule="auto"/>
    </w:pPr>
    <w:rPr>
      <w:rFonts w:ascii="Arial" w:eastAsia="Times New Roman" w:hAnsi="Arial" w:cs="Times New Roman"/>
      <w:sz w:val="24"/>
      <w:szCs w:val="24"/>
      <w:lang w:eastAsia="ko-KR"/>
    </w:rPr>
  </w:style>
  <w:style w:type="paragraph" w:customStyle="1" w:styleId="zag-klass">
    <w:name w:val="zag-klass"/>
    <w:basedOn w:val="a"/>
    <w:rsid w:val="00864FF0"/>
    <w:pPr>
      <w:widowControl w:val="0"/>
      <w:autoSpaceDE w:val="0"/>
      <w:autoSpaceDN w:val="0"/>
      <w:adjustRightInd w:val="0"/>
      <w:spacing w:before="227" w:after="113" w:line="260" w:lineRule="atLeast"/>
      <w:jc w:val="center"/>
      <w:textAlignment w:val="center"/>
    </w:pPr>
    <w:rPr>
      <w:rFonts w:ascii="SchoolBookC" w:eastAsia="Times New Roman" w:hAnsi="SchoolBookC" w:cs="SchoolBookC"/>
      <w:b/>
      <w:bCs/>
      <w:color w:val="000000"/>
      <w:sz w:val="24"/>
      <w:szCs w:val="24"/>
      <w:lang w:val="en-US" w:eastAsia="ru-RU"/>
    </w:rPr>
  </w:style>
  <w:style w:type="paragraph" w:customStyle="1" w:styleId="2f2">
    <w:name w:val="стиль2"/>
    <w:basedOn w:val="a"/>
    <w:rsid w:val="00864FF0"/>
    <w:pPr>
      <w:autoSpaceDE w:val="0"/>
      <w:autoSpaceDN w:val="0"/>
      <w:adjustRightInd w:val="0"/>
      <w:spacing w:before="100" w:after="100" w:line="240" w:lineRule="auto"/>
    </w:pPr>
    <w:rPr>
      <w:rFonts w:ascii="Tahoma" w:eastAsia="Calibri" w:hAnsi="Tahoma" w:cs="Tahoma"/>
      <w:sz w:val="20"/>
      <w:szCs w:val="20"/>
      <w:lang w:eastAsia="ru-RU"/>
    </w:rPr>
  </w:style>
  <w:style w:type="character" w:customStyle="1" w:styleId="WW8Num3z0">
    <w:name w:val="WW8Num3z0"/>
    <w:rsid w:val="00864FF0"/>
    <w:rPr>
      <w:rFonts w:ascii="Wingdings" w:hAnsi="Wingdings"/>
    </w:rPr>
  </w:style>
  <w:style w:type="character" w:customStyle="1" w:styleId="WW8Num3z1">
    <w:name w:val="WW8Num3z1"/>
    <w:rsid w:val="00864FF0"/>
    <w:rPr>
      <w:rFonts w:ascii="Courier New" w:hAnsi="Courier New" w:cs="Courier New"/>
    </w:rPr>
  </w:style>
  <w:style w:type="character" w:customStyle="1" w:styleId="WW8Num3z3">
    <w:name w:val="WW8Num3z3"/>
    <w:rsid w:val="00864FF0"/>
    <w:rPr>
      <w:rFonts w:ascii="Symbol" w:hAnsi="Symbol"/>
    </w:rPr>
  </w:style>
  <w:style w:type="character" w:customStyle="1" w:styleId="WW8Num10z0">
    <w:name w:val="WW8Num10z0"/>
    <w:rsid w:val="00864FF0"/>
    <w:rPr>
      <w:rFonts w:ascii="Wingdings" w:hAnsi="Wingdings"/>
    </w:rPr>
  </w:style>
  <w:style w:type="character" w:customStyle="1" w:styleId="WW8Num10z1">
    <w:name w:val="WW8Num10z1"/>
    <w:rsid w:val="00864FF0"/>
    <w:rPr>
      <w:rFonts w:ascii="Courier New" w:hAnsi="Courier New" w:cs="Courier New"/>
    </w:rPr>
  </w:style>
  <w:style w:type="character" w:customStyle="1" w:styleId="WW8Num10z3">
    <w:name w:val="WW8Num10z3"/>
    <w:rsid w:val="00864FF0"/>
    <w:rPr>
      <w:rFonts w:ascii="Symbol" w:hAnsi="Symbol"/>
    </w:rPr>
  </w:style>
  <w:style w:type="character" w:customStyle="1" w:styleId="WW8Num12z0">
    <w:name w:val="WW8Num12z0"/>
    <w:rsid w:val="00864FF0"/>
    <w:rPr>
      <w:rFonts w:ascii="Wingdings" w:hAnsi="Wingdings"/>
    </w:rPr>
  </w:style>
  <w:style w:type="character" w:customStyle="1" w:styleId="WW8Num12z1">
    <w:name w:val="WW8Num12z1"/>
    <w:rsid w:val="00864FF0"/>
    <w:rPr>
      <w:rFonts w:ascii="Courier New" w:hAnsi="Courier New" w:cs="Courier New"/>
    </w:rPr>
  </w:style>
  <w:style w:type="character" w:customStyle="1" w:styleId="WW8Num12z3">
    <w:name w:val="WW8Num12z3"/>
    <w:rsid w:val="00864FF0"/>
    <w:rPr>
      <w:rFonts w:ascii="Symbol" w:hAnsi="Symbol"/>
    </w:rPr>
  </w:style>
  <w:style w:type="character" w:customStyle="1" w:styleId="WW8Num18z0">
    <w:name w:val="WW8Num18z0"/>
    <w:rsid w:val="00864FF0"/>
    <w:rPr>
      <w:rFonts w:ascii="Century Bash" w:hAnsi="Century Bash" w:cs="Times New Roman"/>
    </w:rPr>
  </w:style>
  <w:style w:type="character" w:customStyle="1" w:styleId="WW8Num21z0">
    <w:name w:val="WW8Num21z0"/>
    <w:rsid w:val="00864FF0"/>
    <w:rPr>
      <w:rFonts w:ascii="Century Bash" w:hAnsi="Century Bash" w:cs="Times New Roman"/>
    </w:rPr>
  </w:style>
  <w:style w:type="character" w:customStyle="1" w:styleId="WW8Num22z0">
    <w:name w:val="WW8Num22z0"/>
    <w:rsid w:val="00864FF0"/>
    <w:rPr>
      <w:rFonts w:ascii="Wingdings" w:hAnsi="Wingdings"/>
    </w:rPr>
  </w:style>
  <w:style w:type="character" w:customStyle="1" w:styleId="WW8Num22z1">
    <w:name w:val="WW8Num22z1"/>
    <w:rsid w:val="00864FF0"/>
    <w:rPr>
      <w:rFonts w:ascii="Courier New" w:hAnsi="Courier New" w:cs="Courier New"/>
    </w:rPr>
  </w:style>
  <w:style w:type="character" w:customStyle="1" w:styleId="WW8Num22z3">
    <w:name w:val="WW8Num22z3"/>
    <w:rsid w:val="00864FF0"/>
    <w:rPr>
      <w:rFonts w:ascii="Symbol" w:hAnsi="Symbol"/>
    </w:rPr>
  </w:style>
  <w:style w:type="character" w:customStyle="1" w:styleId="WW8Num23z0">
    <w:name w:val="WW8Num23z0"/>
    <w:rsid w:val="00864FF0"/>
    <w:rPr>
      <w:rFonts w:ascii="Century Bash" w:hAnsi="Century Bash" w:cs="Times New Roman"/>
    </w:rPr>
  </w:style>
  <w:style w:type="character" w:customStyle="1" w:styleId="WW8Num35z0">
    <w:name w:val="WW8Num35z0"/>
    <w:rsid w:val="00864FF0"/>
    <w:rPr>
      <w:rFonts w:ascii="Wingdings" w:hAnsi="Wingdings"/>
    </w:rPr>
  </w:style>
  <w:style w:type="character" w:customStyle="1" w:styleId="WW8Num35z1">
    <w:name w:val="WW8Num35z1"/>
    <w:rsid w:val="00864FF0"/>
    <w:rPr>
      <w:rFonts w:ascii="Courier New" w:hAnsi="Courier New" w:cs="Courier New"/>
    </w:rPr>
  </w:style>
  <w:style w:type="character" w:customStyle="1" w:styleId="WW8Num35z3">
    <w:name w:val="WW8Num35z3"/>
    <w:rsid w:val="00864FF0"/>
    <w:rPr>
      <w:rFonts w:ascii="Symbol" w:hAnsi="Symbol"/>
    </w:rPr>
  </w:style>
  <w:style w:type="character" w:customStyle="1" w:styleId="WW8Num36z0">
    <w:name w:val="WW8Num36z0"/>
    <w:rsid w:val="00864FF0"/>
    <w:rPr>
      <w:rFonts w:ascii="Wingdings" w:hAnsi="Wingdings"/>
    </w:rPr>
  </w:style>
  <w:style w:type="character" w:customStyle="1" w:styleId="WW8Num41z0">
    <w:name w:val="WW8Num41z0"/>
    <w:rsid w:val="00864FF0"/>
    <w:rPr>
      <w:rFonts w:ascii="Wingdings" w:hAnsi="Wingdings"/>
    </w:rPr>
  </w:style>
  <w:style w:type="character" w:customStyle="1" w:styleId="WW8Num41z1">
    <w:name w:val="WW8Num41z1"/>
    <w:rsid w:val="00864FF0"/>
    <w:rPr>
      <w:rFonts w:ascii="Courier New" w:hAnsi="Courier New" w:cs="Courier New"/>
    </w:rPr>
  </w:style>
  <w:style w:type="character" w:customStyle="1" w:styleId="WW8Num41z3">
    <w:name w:val="WW8Num41z3"/>
    <w:rsid w:val="00864FF0"/>
    <w:rPr>
      <w:rFonts w:ascii="Symbol" w:hAnsi="Symbol"/>
    </w:rPr>
  </w:style>
  <w:style w:type="character" w:customStyle="1" w:styleId="WW8Num42z0">
    <w:name w:val="WW8Num42z0"/>
    <w:rsid w:val="00864FF0"/>
    <w:rPr>
      <w:b w:val="0"/>
    </w:rPr>
  </w:style>
  <w:style w:type="character" w:customStyle="1" w:styleId="WW8Num44z0">
    <w:name w:val="WW8Num44z0"/>
    <w:rsid w:val="00864FF0"/>
    <w:rPr>
      <w:rFonts w:ascii="Symbol" w:hAnsi="Symbol"/>
    </w:rPr>
  </w:style>
  <w:style w:type="character" w:customStyle="1" w:styleId="WW8Num44z1">
    <w:name w:val="WW8Num44z1"/>
    <w:rsid w:val="00864FF0"/>
    <w:rPr>
      <w:rFonts w:ascii="Courier New" w:hAnsi="Courier New" w:cs="Courier New"/>
    </w:rPr>
  </w:style>
  <w:style w:type="character" w:customStyle="1" w:styleId="WW8Num44z2">
    <w:name w:val="WW8Num44z2"/>
    <w:rsid w:val="00864FF0"/>
    <w:rPr>
      <w:rFonts w:ascii="Wingdings" w:hAnsi="Wingdings"/>
    </w:rPr>
  </w:style>
  <w:style w:type="character" w:customStyle="1" w:styleId="1b">
    <w:name w:val="Основной шрифт абзаца1"/>
    <w:rsid w:val="00864FF0"/>
  </w:style>
  <w:style w:type="character" w:customStyle="1" w:styleId="afff0">
    <w:name w:val="Символ нумерации"/>
    <w:rsid w:val="00864FF0"/>
  </w:style>
  <w:style w:type="character" w:customStyle="1" w:styleId="1c">
    <w:name w:val="Название Знак1"/>
    <w:basedOn w:val="a0"/>
    <w:uiPriority w:val="99"/>
    <w:rsid w:val="00864FF0"/>
    <w:rPr>
      <w:rFonts w:ascii="Liberation Sans" w:eastAsia="DejaVu Sans" w:hAnsi="Liberation Sans" w:cs="Lohit Hindi"/>
      <w:sz w:val="28"/>
      <w:szCs w:val="28"/>
      <w:lang w:eastAsia="ar-SA"/>
    </w:rPr>
  </w:style>
  <w:style w:type="paragraph" w:styleId="afff1">
    <w:name w:val="Subtitle"/>
    <w:basedOn w:val="ac"/>
    <w:next w:val="ad"/>
    <w:link w:val="afff2"/>
    <w:uiPriority w:val="11"/>
    <w:qFormat/>
    <w:rsid w:val="00864FF0"/>
    <w:pPr>
      <w:widowControl/>
      <w:spacing w:line="276" w:lineRule="auto"/>
      <w:jc w:val="center"/>
    </w:pPr>
    <w:rPr>
      <w:rFonts w:ascii="Liberation Sans" w:eastAsia="DejaVu Sans" w:hAnsi="Liberation Sans" w:cs="Lohit Hindi"/>
      <w:i/>
      <w:iCs/>
      <w:kern w:val="0"/>
      <w:lang w:eastAsia="ar-SA" w:bidi="ar-SA"/>
    </w:rPr>
  </w:style>
  <w:style w:type="character" w:customStyle="1" w:styleId="afff2">
    <w:name w:val="Подзаголовок Знак"/>
    <w:basedOn w:val="a0"/>
    <w:link w:val="afff1"/>
    <w:uiPriority w:val="11"/>
    <w:rsid w:val="00864FF0"/>
    <w:rPr>
      <w:rFonts w:ascii="Liberation Sans" w:eastAsia="DejaVu Sans" w:hAnsi="Liberation Sans" w:cs="Lohit Hindi"/>
      <w:i/>
      <w:iCs/>
      <w:sz w:val="28"/>
      <w:szCs w:val="28"/>
      <w:lang w:eastAsia="ar-SA"/>
    </w:rPr>
  </w:style>
  <w:style w:type="paragraph" w:styleId="afff3">
    <w:name w:val="List"/>
    <w:basedOn w:val="ad"/>
    <w:rsid w:val="00864FF0"/>
    <w:pPr>
      <w:suppressAutoHyphens/>
      <w:spacing w:line="276" w:lineRule="auto"/>
    </w:pPr>
    <w:rPr>
      <w:rFonts w:ascii="Calibri" w:hAnsi="Calibri" w:cs="Lohit Hindi"/>
      <w:sz w:val="22"/>
      <w:szCs w:val="22"/>
      <w:lang w:eastAsia="ar-SA"/>
    </w:rPr>
  </w:style>
  <w:style w:type="paragraph" w:customStyle="1" w:styleId="1d">
    <w:name w:val="Название1"/>
    <w:basedOn w:val="a"/>
    <w:rsid w:val="00864FF0"/>
    <w:pPr>
      <w:suppressLineNumbers/>
      <w:suppressAutoHyphens/>
      <w:spacing w:before="120" w:after="120"/>
    </w:pPr>
    <w:rPr>
      <w:rFonts w:ascii="Calibri" w:eastAsia="Times New Roman" w:hAnsi="Calibri" w:cs="Lohit Hindi"/>
      <w:i/>
      <w:iCs/>
      <w:sz w:val="24"/>
      <w:szCs w:val="24"/>
      <w:lang w:eastAsia="ar-SA"/>
    </w:rPr>
  </w:style>
  <w:style w:type="paragraph" w:customStyle="1" w:styleId="1e">
    <w:name w:val="Указатель1"/>
    <w:basedOn w:val="a"/>
    <w:rsid w:val="00864FF0"/>
    <w:pPr>
      <w:suppressLineNumbers/>
      <w:suppressAutoHyphens/>
    </w:pPr>
    <w:rPr>
      <w:rFonts w:ascii="Calibri" w:eastAsia="Times New Roman" w:hAnsi="Calibri" w:cs="Lohit Hindi"/>
      <w:lang w:eastAsia="ar-SA"/>
    </w:rPr>
  </w:style>
  <w:style w:type="character" w:customStyle="1" w:styleId="1f">
    <w:name w:val="Верхний колонтитул Знак1"/>
    <w:basedOn w:val="a0"/>
    <w:uiPriority w:val="99"/>
    <w:rsid w:val="00864FF0"/>
    <w:rPr>
      <w:b/>
      <w:bCs/>
      <w:kern w:val="1"/>
      <w:sz w:val="32"/>
      <w:szCs w:val="32"/>
      <w:lang w:eastAsia="ar-SA"/>
    </w:rPr>
  </w:style>
  <w:style w:type="character" w:customStyle="1" w:styleId="1f0">
    <w:name w:val="Нижний колонтитул Знак1"/>
    <w:basedOn w:val="a0"/>
    <w:uiPriority w:val="99"/>
    <w:rsid w:val="00864FF0"/>
    <w:rPr>
      <w:b/>
      <w:bCs/>
      <w:kern w:val="1"/>
      <w:sz w:val="32"/>
      <w:szCs w:val="32"/>
      <w:lang w:eastAsia="ar-SA"/>
    </w:rPr>
  </w:style>
  <w:style w:type="paragraph" w:customStyle="1" w:styleId="afff4">
    <w:name w:val="Стиль по центру"/>
    <w:basedOn w:val="a"/>
    <w:rsid w:val="00864FF0"/>
    <w:pPr>
      <w:suppressAutoHyphens/>
      <w:spacing w:after="0" w:line="100" w:lineRule="atLeast"/>
      <w:jc w:val="center"/>
    </w:pPr>
    <w:rPr>
      <w:rFonts w:ascii="Times New Roman" w:eastAsia="Times New Roman" w:hAnsi="Times New Roman" w:cs="Times New Roman"/>
      <w:b/>
      <w:bCs/>
      <w:kern w:val="1"/>
      <w:sz w:val="32"/>
      <w:szCs w:val="20"/>
      <w:lang w:eastAsia="ar-SA"/>
    </w:rPr>
  </w:style>
  <w:style w:type="paragraph" w:customStyle="1" w:styleId="afff5">
    <w:name w:val="Заголовок таблицы"/>
    <w:basedOn w:val="aff9"/>
    <w:rsid w:val="00864FF0"/>
    <w:pPr>
      <w:suppressAutoHyphens/>
      <w:jc w:val="center"/>
    </w:pPr>
    <w:rPr>
      <w:rFonts w:eastAsia="Times New Roman"/>
      <w:b/>
      <w:bCs/>
    </w:rPr>
  </w:style>
  <w:style w:type="character" w:customStyle="1" w:styleId="c21">
    <w:name w:val="c21"/>
    <w:basedOn w:val="a0"/>
    <w:rsid w:val="00864FF0"/>
  </w:style>
  <w:style w:type="paragraph" w:customStyle="1" w:styleId="c25">
    <w:name w:val="c25"/>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864FF0"/>
  </w:style>
  <w:style w:type="paragraph" w:customStyle="1" w:styleId="afff6">
    <w:name w:val="А_основной"/>
    <w:basedOn w:val="a"/>
    <w:link w:val="afff7"/>
    <w:qFormat/>
    <w:rsid w:val="00864FF0"/>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ff7">
    <w:name w:val="А_основной Знак"/>
    <w:link w:val="afff6"/>
    <w:rsid w:val="00864FF0"/>
    <w:rPr>
      <w:rFonts w:ascii="Times New Roman" w:eastAsia="Times New Roman" w:hAnsi="Times New Roman" w:cs="Arial"/>
      <w:sz w:val="28"/>
      <w:szCs w:val="20"/>
      <w:lang w:eastAsia="ru-RU"/>
    </w:rPr>
  </w:style>
  <w:style w:type="paragraph" w:styleId="afff8">
    <w:name w:val="Plain Text"/>
    <w:basedOn w:val="a"/>
    <w:link w:val="afff9"/>
    <w:rsid w:val="00864FF0"/>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ff9">
    <w:name w:val="Текст Знак"/>
    <w:basedOn w:val="a0"/>
    <w:link w:val="afff8"/>
    <w:rsid w:val="00864FF0"/>
    <w:rPr>
      <w:rFonts w:ascii="Courier New" w:eastAsia="Times New Roman" w:hAnsi="Courier New" w:cs="Courier New"/>
      <w:sz w:val="20"/>
      <w:szCs w:val="20"/>
      <w:lang w:eastAsia="ru-RU"/>
    </w:rPr>
  </w:style>
  <w:style w:type="paragraph" w:customStyle="1" w:styleId="2f3">
    <w:name w:val="Абзац списка2"/>
    <w:basedOn w:val="a"/>
    <w:uiPriority w:val="99"/>
    <w:rsid w:val="00864FF0"/>
    <w:pPr>
      <w:ind w:left="720"/>
      <w:contextualSpacing/>
    </w:pPr>
    <w:rPr>
      <w:rFonts w:ascii="Calibri" w:eastAsia="Times New Roman" w:hAnsi="Calibri" w:cs="Times New Roman"/>
    </w:rPr>
  </w:style>
  <w:style w:type="paragraph" w:customStyle="1" w:styleId="3c">
    <w:name w:val="Абзац списка3"/>
    <w:basedOn w:val="a"/>
    <w:uiPriority w:val="99"/>
    <w:rsid w:val="00864FF0"/>
    <w:pPr>
      <w:ind w:left="720"/>
    </w:pPr>
    <w:rPr>
      <w:rFonts w:ascii="Calibri" w:eastAsia="Times New Roman" w:hAnsi="Calibri" w:cs="Times New Roman"/>
    </w:rPr>
  </w:style>
  <w:style w:type="paragraph" w:customStyle="1" w:styleId="3d">
    <w:name w:val="Заголовок 3+"/>
    <w:basedOn w:val="a"/>
    <w:rsid w:val="00864FF0"/>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4">
    <w:name w:val="текст 2 кл"/>
    <w:basedOn w:val="a"/>
    <w:uiPriority w:val="99"/>
    <w:rsid w:val="00864FF0"/>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character" w:customStyle="1" w:styleId="c24">
    <w:name w:val="c24"/>
    <w:uiPriority w:val="99"/>
    <w:rsid w:val="00864FF0"/>
  </w:style>
  <w:style w:type="table" w:styleId="-20">
    <w:name w:val="Table Web 2"/>
    <w:basedOn w:val="a1"/>
    <w:rsid w:val="00864FF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FollowedHyperlink"/>
    <w:uiPriority w:val="99"/>
    <w:rsid w:val="00864FF0"/>
    <w:rPr>
      <w:color w:val="800080"/>
      <w:u w:val="single"/>
    </w:rPr>
  </w:style>
  <w:style w:type="character" w:customStyle="1" w:styleId="FontStyle108">
    <w:name w:val="Font Style108"/>
    <w:rsid w:val="00864FF0"/>
    <w:rPr>
      <w:rFonts w:ascii="Times New Roman" w:hAnsi="Times New Roman" w:cs="Times New Roman"/>
      <w:b/>
      <w:bCs/>
      <w:spacing w:val="-10"/>
      <w:sz w:val="22"/>
      <w:szCs w:val="22"/>
    </w:rPr>
  </w:style>
  <w:style w:type="character" w:customStyle="1" w:styleId="FontStyle120">
    <w:name w:val="Font Style120"/>
    <w:rsid w:val="00864FF0"/>
    <w:rPr>
      <w:rFonts w:ascii="Times New Roman" w:hAnsi="Times New Roman" w:cs="Times New Roman"/>
      <w:b/>
      <w:bCs/>
      <w:i/>
      <w:iCs/>
      <w:sz w:val="22"/>
      <w:szCs w:val="22"/>
    </w:rPr>
  </w:style>
  <w:style w:type="character" w:customStyle="1" w:styleId="esummarylist1">
    <w:name w:val="esummarylist1"/>
    <w:basedOn w:val="a0"/>
    <w:rsid w:val="00864FF0"/>
    <w:rPr>
      <w:color w:val="444444"/>
      <w:sz w:val="20"/>
      <w:szCs w:val="20"/>
    </w:rPr>
  </w:style>
  <w:style w:type="paragraph" w:customStyle="1" w:styleId="Style5">
    <w:name w:val="Style5"/>
    <w:basedOn w:val="a"/>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864FF0"/>
    <w:pPr>
      <w:widowControl w:val="0"/>
      <w:autoSpaceDE w:val="0"/>
      <w:autoSpaceDN w:val="0"/>
      <w:adjustRightInd w:val="0"/>
      <w:spacing w:after="0" w:line="216" w:lineRule="exact"/>
      <w:ind w:firstLine="350"/>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864FF0"/>
    <w:pPr>
      <w:widowControl w:val="0"/>
      <w:autoSpaceDE w:val="0"/>
      <w:autoSpaceDN w:val="0"/>
      <w:adjustRightInd w:val="0"/>
      <w:spacing w:after="0" w:line="216" w:lineRule="exact"/>
      <w:ind w:firstLine="350"/>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864FF0"/>
    <w:pPr>
      <w:widowControl w:val="0"/>
      <w:autoSpaceDE w:val="0"/>
      <w:autoSpaceDN w:val="0"/>
      <w:adjustRightInd w:val="0"/>
      <w:spacing w:after="0" w:line="216" w:lineRule="exact"/>
      <w:ind w:firstLine="398"/>
      <w:jc w:val="both"/>
    </w:pPr>
    <w:rPr>
      <w:rFonts w:ascii="Times New Roman" w:eastAsia="Times New Roman" w:hAnsi="Times New Roman" w:cs="Times New Roman"/>
      <w:sz w:val="24"/>
      <w:szCs w:val="24"/>
      <w:lang w:eastAsia="ru-RU"/>
    </w:rPr>
  </w:style>
  <w:style w:type="paragraph" w:customStyle="1" w:styleId="Style36">
    <w:name w:val="Style36"/>
    <w:basedOn w:val="a"/>
    <w:uiPriority w:val="99"/>
    <w:rsid w:val="00864F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rsid w:val="00864FF0"/>
    <w:pPr>
      <w:widowControl w:val="0"/>
      <w:autoSpaceDE w:val="0"/>
      <w:autoSpaceDN w:val="0"/>
      <w:adjustRightInd w:val="0"/>
      <w:spacing w:after="0" w:line="216" w:lineRule="exact"/>
      <w:ind w:firstLine="398"/>
      <w:jc w:val="both"/>
    </w:pPr>
    <w:rPr>
      <w:rFonts w:ascii="Times New Roman" w:eastAsia="Times New Roman" w:hAnsi="Times New Roman" w:cs="Times New Roman"/>
      <w:sz w:val="24"/>
      <w:szCs w:val="24"/>
      <w:lang w:eastAsia="ru-RU"/>
    </w:rPr>
  </w:style>
  <w:style w:type="character" w:customStyle="1" w:styleId="FontStyle163">
    <w:name w:val="Font Style163"/>
    <w:basedOn w:val="a0"/>
    <w:uiPriority w:val="99"/>
    <w:rsid w:val="00864FF0"/>
    <w:rPr>
      <w:rFonts w:ascii="Times New Roman" w:hAnsi="Times New Roman" w:cs="Times New Roman"/>
      <w:b/>
      <w:bCs/>
      <w:sz w:val="22"/>
      <w:szCs w:val="22"/>
    </w:rPr>
  </w:style>
  <w:style w:type="character" w:customStyle="1" w:styleId="FontStyle171">
    <w:name w:val="Font Style171"/>
    <w:basedOn w:val="a0"/>
    <w:uiPriority w:val="99"/>
    <w:rsid w:val="00864FF0"/>
    <w:rPr>
      <w:rFonts w:ascii="Times New Roman" w:hAnsi="Times New Roman" w:cs="Times New Roman"/>
      <w:i/>
      <w:iCs/>
      <w:sz w:val="22"/>
      <w:szCs w:val="22"/>
    </w:rPr>
  </w:style>
  <w:style w:type="character" w:customStyle="1" w:styleId="FontStyle172">
    <w:name w:val="Font Style172"/>
    <w:basedOn w:val="a0"/>
    <w:uiPriority w:val="99"/>
    <w:rsid w:val="00864FF0"/>
    <w:rPr>
      <w:rFonts w:ascii="Times New Roman" w:hAnsi="Times New Roman" w:cs="Times New Roman"/>
      <w:sz w:val="22"/>
      <w:szCs w:val="22"/>
    </w:rPr>
  </w:style>
  <w:style w:type="paragraph" w:customStyle="1" w:styleId="afffb">
    <w:name w:val="Νξβϋι"/>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numbering" w:customStyle="1" w:styleId="2f5">
    <w:name w:val="Нет списка2"/>
    <w:next w:val="a2"/>
    <w:semiHidden/>
    <w:rsid w:val="00864FF0"/>
  </w:style>
  <w:style w:type="character" w:customStyle="1" w:styleId="9pt">
    <w:name w:val="Основной текст + 9 pt"/>
    <w:basedOn w:val="a0"/>
    <w:rsid w:val="00864FF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1pt">
    <w:name w:val="Основной текст + 11 pt;Курсив"/>
    <w:basedOn w:val="a0"/>
    <w:rsid w:val="00864FF0"/>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9pt0">
    <w:name w:val="Основной текст + 9 pt;Курсив"/>
    <w:basedOn w:val="a0"/>
    <w:rsid w:val="00864FF0"/>
    <w:rPr>
      <w:rFonts w:ascii="Times New Roman" w:eastAsia="Times New Roman" w:hAnsi="Times New Roman" w:cs="Times New Roman"/>
      <w:b w:val="0"/>
      <w:bCs w:val="0"/>
      <w:i/>
      <w:iCs/>
      <w:smallCaps w:val="0"/>
      <w:strike w:val="0"/>
      <w:spacing w:val="0"/>
      <w:sz w:val="18"/>
      <w:szCs w:val="18"/>
      <w:shd w:val="clear" w:color="auto" w:fill="FFFFFF"/>
    </w:rPr>
  </w:style>
  <w:style w:type="character" w:customStyle="1" w:styleId="aff4">
    <w:name w:val="Без интервала Знак"/>
    <w:basedOn w:val="a0"/>
    <w:link w:val="aff3"/>
    <w:uiPriority w:val="1"/>
    <w:rsid w:val="00864FF0"/>
    <w:rPr>
      <w:rFonts w:ascii="Calibri" w:eastAsia="Calibri" w:hAnsi="Calibri" w:cs="Times New Roman"/>
    </w:rPr>
  </w:style>
  <w:style w:type="character" w:customStyle="1" w:styleId="FontStyle101">
    <w:name w:val="Font Style101"/>
    <w:uiPriority w:val="99"/>
    <w:rsid w:val="00864FF0"/>
    <w:rPr>
      <w:rFonts w:ascii="Times New Roman" w:hAnsi="Times New Roman" w:cs="Times New Roman"/>
      <w:sz w:val="22"/>
      <w:szCs w:val="22"/>
    </w:rPr>
  </w:style>
  <w:style w:type="character" w:customStyle="1" w:styleId="FontStyle13">
    <w:name w:val="Font Style13"/>
    <w:uiPriority w:val="99"/>
    <w:rsid w:val="00864FF0"/>
    <w:rPr>
      <w:rFonts w:ascii="Times New Roman" w:hAnsi="Times New Roman" w:cs="Times New Roman"/>
      <w:sz w:val="18"/>
      <w:szCs w:val="18"/>
    </w:rPr>
  </w:style>
  <w:style w:type="character" w:customStyle="1" w:styleId="FontStyle105">
    <w:name w:val="Font Style105"/>
    <w:uiPriority w:val="99"/>
    <w:rsid w:val="00864FF0"/>
    <w:rPr>
      <w:rFonts w:ascii="Times New Roman" w:hAnsi="Times New Roman" w:cs="Times New Roman"/>
      <w:i/>
      <w:iCs/>
      <w:sz w:val="22"/>
      <w:szCs w:val="22"/>
    </w:rPr>
  </w:style>
  <w:style w:type="paragraph" w:customStyle="1" w:styleId="45">
    <w:name w:val="Основной текст4"/>
    <w:basedOn w:val="a"/>
    <w:rsid w:val="00864FF0"/>
    <w:pPr>
      <w:shd w:val="clear" w:color="auto" w:fill="FFFFFF"/>
      <w:spacing w:after="120" w:line="211" w:lineRule="exact"/>
      <w:jc w:val="right"/>
    </w:pPr>
    <w:rPr>
      <w:rFonts w:ascii="Times New Roman" w:eastAsia="Calibri" w:hAnsi="Times New Roman" w:cs="Times New Roman"/>
    </w:rPr>
  </w:style>
  <w:style w:type="character" w:customStyle="1" w:styleId="125">
    <w:name w:val="Основной текст (12)_"/>
    <w:link w:val="126"/>
    <w:rsid w:val="00864FF0"/>
    <w:rPr>
      <w:rFonts w:ascii="Arial Unicode MS" w:eastAsia="Arial Unicode MS" w:hAnsi="Arial Unicode MS" w:cs="Arial Unicode MS"/>
      <w:sz w:val="16"/>
      <w:szCs w:val="16"/>
      <w:shd w:val="clear" w:color="auto" w:fill="FFFFFF"/>
    </w:rPr>
  </w:style>
  <w:style w:type="character" w:customStyle="1" w:styleId="1275pt1pt">
    <w:name w:val="Основной текст (12) + 7;5 pt;Не полужирный;Курсив;Интервал 1 pt"/>
    <w:rsid w:val="00864FF0"/>
    <w:rPr>
      <w:rFonts w:ascii="Arial Unicode MS" w:eastAsia="Arial Unicode MS" w:hAnsi="Arial Unicode MS" w:cs="Arial Unicode MS"/>
      <w:b/>
      <w:bCs/>
      <w:i/>
      <w:iCs/>
      <w:spacing w:val="30"/>
      <w:sz w:val="15"/>
      <w:szCs w:val="15"/>
      <w:shd w:val="clear" w:color="auto" w:fill="FFFFFF"/>
    </w:rPr>
  </w:style>
  <w:style w:type="character" w:customStyle="1" w:styleId="105pt">
    <w:name w:val="Основной текст + 10;5 pt;Полужирный"/>
    <w:rsid w:val="00864FF0"/>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148pt0pt">
    <w:name w:val="Основной текст (14) + 8 pt;Полужирный;Не курсив;Интервал 0 pt"/>
    <w:rsid w:val="00864FF0"/>
    <w:rPr>
      <w:rFonts w:ascii="Arial Unicode MS" w:eastAsia="Arial Unicode MS" w:hAnsi="Arial Unicode MS" w:cs="Arial Unicode MS"/>
      <w:b/>
      <w:bCs/>
      <w:i/>
      <w:iCs/>
      <w:spacing w:val="0"/>
      <w:sz w:val="16"/>
      <w:szCs w:val="16"/>
      <w:shd w:val="clear" w:color="auto" w:fill="FFFFFF"/>
    </w:rPr>
  </w:style>
  <w:style w:type="character" w:customStyle="1" w:styleId="141pt">
    <w:name w:val="Основной текст (14) + Интервал 1 pt"/>
    <w:rsid w:val="00864FF0"/>
    <w:rPr>
      <w:rFonts w:ascii="Arial Unicode MS" w:eastAsia="Arial Unicode MS" w:hAnsi="Arial Unicode MS" w:cs="Arial Unicode MS"/>
      <w:spacing w:val="30"/>
      <w:sz w:val="15"/>
      <w:szCs w:val="15"/>
      <w:shd w:val="clear" w:color="auto" w:fill="FFFFFF"/>
    </w:rPr>
  </w:style>
  <w:style w:type="paragraph" w:customStyle="1" w:styleId="126">
    <w:name w:val="Основной текст (12)"/>
    <w:basedOn w:val="a"/>
    <w:link w:val="125"/>
    <w:rsid w:val="00864FF0"/>
    <w:pPr>
      <w:shd w:val="clear" w:color="auto" w:fill="FFFFFF"/>
      <w:spacing w:after="120" w:line="0" w:lineRule="atLeast"/>
      <w:jc w:val="center"/>
    </w:pPr>
    <w:rPr>
      <w:rFonts w:ascii="Arial Unicode MS" w:eastAsia="Arial Unicode MS" w:hAnsi="Arial Unicode MS" w:cs="Arial Unicode MS"/>
      <w:sz w:val="16"/>
      <w:szCs w:val="16"/>
    </w:rPr>
  </w:style>
  <w:style w:type="character" w:customStyle="1" w:styleId="2FranklinGothicMedium85pt">
    <w:name w:val="Основной текст (2) + Franklin Gothic Medium;8;5 pt;Не курсив"/>
    <w:rsid w:val="00864FF0"/>
    <w:rPr>
      <w:rFonts w:ascii="Franklin Gothic Medium" w:eastAsia="Franklin Gothic Medium" w:hAnsi="Franklin Gothic Medium" w:cs="Franklin Gothic Medium"/>
      <w:i w:val="0"/>
      <w:iCs w:val="0"/>
      <w:sz w:val="17"/>
      <w:szCs w:val="17"/>
      <w:shd w:val="clear" w:color="auto" w:fill="FFFFFF"/>
    </w:rPr>
  </w:style>
  <w:style w:type="character" w:customStyle="1" w:styleId="3TimesNewRoman9pt">
    <w:name w:val="Основной текст (3) + Times New Roman;9 pt;Курсив"/>
    <w:rsid w:val="00864FF0"/>
    <w:rPr>
      <w:rFonts w:ascii="Times New Roman" w:eastAsia="Times New Roman" w:hAnsi="Times New Roman" w:cs="Times New Roman"/>
      <w:b w:val="0"/>
      <w:bCs w:val="0"/>
      <w:i/>
      <w:iCs/>
      <w:smallCaps w:val="0"/>
      <w:strike w:val="0"/>
      <w:spacing w:val="0"/>
      <w:sz w:val="18"/>
      <w:szCs w:val="18"/>
    </w:rPr>
  </w:style>
  <w:style w:type="character" w:customStyle="1" w:styleId="84">
    <w:name w:val="Основной текст (8) + Не курсив"/>
    <w:rsid w:val="00864FF0"/>
    <w:rPr>
      <w:rFonts w:eastAsia="Times New Roman" w:cs="Times New Roman"/>
      <w:b w:val="0"/>
      <w:bCs w:val="0"/>
      <w:i/>
      <w:iCs/>
      <w:smallCaps w:val="0"/>
      <w:strike w:val="0"/>
      <w:spacing w:val="0"/>
      <w:shd w:val="clear" w:color="auto" w:fill="FFFFFF"/>
    </w:rPr>
  </w:style>
  <w:style w:type="paragraph" w:customStyle="1" w:styleId="Style54">
    <w:name w:val="Style54"/>
    <w:basedOn w:val="a"/>
    <w:uiPriority w:val="99"/>
    <w:rsid w:val="00864FF0"/>
    <w:pPr>
      <w:widowControl w:val="0"/>
      <w:autoSpaceDE w:val="0"/>
      <w:autoSpaceDN w:val="0"/>
      <w:adjustRightInd w:val="0"/>
      <w:spacing w:after="0" w:line="182" w:lineRule="exact"/>
      <w:jc w:val="both"/>
    </w:pPr>
    <w:rPr>
      <w:rFonts w:ascii="Trebuchet MS" w:eastAsia="Times New Roman" w:hAnsi="Trebuchet MS" w:cs="Times New Roman"/>
      <w:sz w:val="24"/>
      <w:szCs w:val="24"/>
      <w:lang w:eastAsia="ru-RU"/>
    </w:rPr>
  </w:style>
  <w:style w:type="paragraph" w:customStyle="1" w:styleId="Style67">
    <w:name w:val="Style67"/>
    <w:basedOn w:val="a"/>
    <w:uiPriority w:val="99"/>
    <w:rsid w:val="00864FF0"/>
    <w:pPr>
      <w:widowControl w:val="0"/>
      <w:autoSpaceDE w:val="0"/>
      <w:autoSpaceDN w:val="0"/>
      <w:adjustRightInd w:val="0"/>
      <w:spacing w:after="0" w:line="187" w:lineRule="exact"/>
    </w:pPr>
    <w:rPr>
      <w:rFonts w:ascii="Trebuchet MS" w:eastAsia="Times New Roman" w:hAnsi="Trebuchet MS" w:cs="Times New Roman"/>
      <w:sz w:val="24"/>
      <w:szCs w:val="24"/>
      <w:lang w:eastAsia="ru-RU"/>
    </w:rPr>
  </w:style>
  <w:style w:type="paragraph" w:customStyle="1" w:styleId="Style81">
    <w:name w:val="Style81"/>
    <w:basedOn w:val="a"/>
    <w:uiPriority w:val="99"/>
    <w:rsid w:val="00864FF0"/>
    <w:pPr>
      <w:widowControl w:val="0"/>
      <w:autoSpaceDE w:val="0"/>
      <w:autoSpaceDN w:val="0"/>
      <w:adjustRightInd w:val="0"/>
      <w:spacing w:after="0" w:line="240" w:lineRule="auto"/>
      <w:jc w:val="both"/>
    </w:pPr>
    <w:rPr>
      <w:rFonts w:ascii="Trebuchet MS" w:eastAsia="Times New Roman" w:hAnsi="Trebuchet MS" w:cs="Times New Roman"/>
      <w:sz w:val="24"/>
      <w:szCs w:val="24"/>
      <w:lang w:eastAsia="ru-RU"/>
    </w:rPr>
  </w:style>
  <w:style w:type="character" w:customStyle="1" w:styleId="FontStyle106">
    <w:name w:val="Font Style106"/>
    <w:uiPriority w:val="99"/>
    <w:rsid w:val="00864FF0"/>
    <w:rPr>
      <w:rFonts w:ascii="Times New Roman" w:hAnsi="Times New Roman" w:cs="Times New Roman"/>
      <w:b/>
      <w:bCs/>
      <w:sz w:val="18"/>
      <w:szCs w:val="18"/>
    </w:rPr>
  </w:style>
  <w:style w:type="character" w:customStyle="1" w:styleId="FontStyle135">
    <w:name w:val="Font Style135"/>
    <w:uiPriority w:val="99"/>
    <w:rsid w:val="00864FF0"/>
    <w:rPr>
      <w:rFonts w:ascii="Trebuchet MS" w:hAnsi="Trebuchet MS" w:cs="Trebuchet MS"/>
      <w:b/>
      <w:bCs/>
      <w:sz w:val="16"/>
      <w:szCs w:val="16"/>
    </w:rPr>
  </w:style>
  <w:style w:type="character" w:customStyle="1" w:styleId="FontStyle136">
    <w:name w:val="Font Style136"/>
    <w:uiPriority w:val="99"/>
    <w:rsid w:val="00864FF0"/>
    <w:rPr>
      <w:rFonts w:ascii="Trebuchet MS" w:hAnsi="Trebuchet MS" w:cs="Trebuchet MS"/>
      <w:i/>
      <w:iCs/>
      <w:sz w:val="16"/>
      <w:szCs w:val="16"/>
    </w:rPr>
  </w:style>
  <w:style w:type="character" w:customStyle="1" w:styleId="FontStyle137">
    <w:name w:val="Font Style137"/>
    <w:uiPriority w:val="99"/>
    <w:rsid w:val="00864FF0"/>
    <w:rPr>
      <w:rFonts w:ascii="Trebuchet MS" w:hAnsi="Trebuchet MS" w:cs="Trebuchet MS"/>
      <w:sz w:val="16"/>
      <w:szCs w:val="16"/>
    </w:rPr>
  </w:style>
  <w:style w:type="paragraph" w:customStyle="1" w:styleId="Style57">
    <w:name w:val="Style57"/>
    <w:basedOn w:val="a"/>
    <w:uiPriority w:val="99"/>
    <w:rsid w:val="00864FF0"/>
    <w:pPr>
      <w:widowControl w:val="0"/>
      <w:autoSpaceDE w:val="0"/>
      <w:autoSpaceDN w:val="0"/>
      <w:adjustRightInd w:val="0"/>
      <w:spacing w:after="0" w:line="182" w:lineRule="exact"/>
      <w:ind w:firstLine="360"/>
    </w:pPr>
    <w:rPr>
      <w:rFonts w:ascii="Trebuchet MS" w:eastAsia="Times New Roman" w:hAnsi="Trebuchet MS" w:cs="Times New Roman"/>
      <w:sz w:val="24"/>
      <w:szCs w:val="24"/>
      <w:lang w:eastAsia="ru-RU"/>
    </w:rPr>
  </w:style>
  <w:style w:type="paragraph" w:customStyle="1" w:styleId="Style72">
    <w:name w:val="Style72"/>
    <w:basedOn w:val="a"/>
    <w:uiPriority w:val="99"/>
    <w:rsid w:val="00864FF0"/>
    <w:pPr>
      <w:widowControl w:val="0"/>
      <w:autoSpaceDE w:val="0"/>
      <w:autoSpaceDN w:val="0"/>
      <w:adjustRightInd w:val="0"/>
      <w:spacing w:after="0" w:line="187" w:lineRule="exact"/>
      <w:jc w:val="both"/>
    </w:pPr>
    <w:rPr>
      <w:rFonts w:ascii="Trebuchet MS" w:eastAsia="Times New Roman" w:hAnsi="Trebuchet MS" w:cs="Times New Roman"/>
      <w:sz w:val="24"/>
      <w:szCs w:val="24"/>
      <w:lang w:eastAsia="ru-RU"/>
    </w:rPr>
  </w:style>
  <w:style w:type="paragraph" w:customStyle="1" w:styleId="Style58">
    <w:name w:val="Style58"/>
    <w:basedOn w:val="a"/>
    <w:uiPriority w:val="99"/>
    <w:rsid w:val="00864FF0"/>
    <w:pPr>
      <w:widowControl w:val="0"/>
      <w:autoSpaceDE w:val="0"/>
      <w:autoSpaceDN w:val="0"/>
      <w:adjustRightInd w:val="0"/>
      <w:spacing w:after="0" w:line="182" w:lineRule="exact"/>
      <w:ind w:firstLine="350"/>
      <w:jc w:val="both"/>
    </w:pPr>
    <w:rPr>
      <w:rFonts w:ascii="Trebuchet MS" w:eastAsia="Times New Roman" w:hAnsi="Trebuchet MS" w:cs="Times New Roman"/>
      <w:sz w:val="24"/>
      <w:szCs w:val="24"/>
      <w:lang w:eastAsia="ru-RU"/>
    </w:rPr>
  </w:style>
  <w:style w:type="character" w:customStyle="1" w:styleId="FontStyle146">
    <w:name w:val="Font Style146"/>
    <w:uiPriority w:val="99"/>
    <w:rsid w:val="00864FF0"/>
    <w:rPr>
      <w:rFonts w:ascii="Trebuchet MS" w:hAnsi="Trebuchet MS" w:cs="Trebuchet MS"/>
      <w:b/>
      <w:bCs/>
      <w:i/>
      <w:iCs/>
      <w:sz w:val="16"/>
      <w:szCs w:val="16"/>
    </w:rPr>
  </w:style>
  <w:style w:type="character" w:customStyle="1" w:styleId="FontStyle115">
    <w:name w:val="Font Style115"/>
    <w:uiPriority w:val="99"/>
    <w:rsid w:val="00864FF0"/>
    <w:rPr>
      <w:rFonts w:ascii="Times New Roman" w:hAnsi="Times New Roman" w:cs="Times New Roman"/>
      <w:b/>
      <w:bCs/>
      <w:sz w:val="18"/>
      <w:szCs w:val="18"/>
    </w:rPr>
  </w:style>
  <w:style w:type="paragraph" w:customStyle="1" w:styleId="Style42">
    <w:name w:val="Style42"/>
    <w:basedOn w:val="a"/>
    <w:uiPriority w:val="99"/>
    <w:rsid w:val="00864FF0"/>
    <w:pPr>
      <w:widowControl w:val="0"/>
      <w:autoSpaceDE w:val="0"/>
      <w:autoSpaceDN w:val="0"/>
      <w:adjustRightInd w:val="0"/>
      <w:spacing w:after="0" w:line="182" w:lineRule="exact"/>
    </w:pPr>
    <w:rPr>
      <w:rFonts w:ascii="Trebuchet MS" w:eastAsia="Times New Roman" w:hAnsi="Trebuchet MS" w:cs="Times New Roman"/>
      <w:sz w:val="24"/>
      <w:szCs w:val="24"/>
      <w:lang w:eastAsia="ru-RU"/>
    </w:rPr>
  </w:style>
  <w:style w:type="character" w:customStyle="1" w:styleId="FontStyle138">
    <w:name w:val="Font Style138"/>
    <w:uiPriority w:val="99"/>
    <w:rsid w:val="00864FF0"/>
    <w:rPr>
      <w:rFonts w:ascii="Trebuchet MS" w:hAnsi="Trebuchet MS" w:cs="Trebuchet MS"/>
      <w:b/>
      <w:bCs/>
      <w:i/>
      <w:iCs/>
      <w:sz w:val="16"/>
      <w:szCs w:val="16"/>
    </w:rPr>
  </w:style>
  <w:style w:type="character" w:customStyle="1" w:styleId="FontStyle140">
    <w:name w:val="Font Style140"/>
    <w:uiPriority w:val="99"/>
    <w:rsid w:val="00864FF0"/>
    <w:rPr>
      <w:rFonts w:ascii="Trebuchet MS" w:hAnsi="Trebuchet MS" w:cs="Trebuchet MS"/>
      <w:i/>
      <w:iCs/>
      <w:spacing w:val="-10"/>
      <w:sz w:val="16"/>
      <w:szCs w:val="16"/>
    </w:rPr>
  </w:style>
  <w:style w:type="paragraph" w:customStyle="1" w:styleId="Style46">
    <w:name w:val="Style46"/>
    <w:basedOn w:val="a"/>
    <w:uiPriority w:val="99"/>
    <w:rsid w:val="00864FF0"/>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ru-RU"/>
    </w:rPr>
  </w:style>
  <w:style w:type="character" w:customStyle="1" w:styleId="1232">
    <w:name w:val="Заголовок №1 (2)32"/>
    <w:rsid w:val="00864FF0"/>
    <w:rPr>
      <w:b/>
      <w:bCs/>
      <w:spacing w:val="0"/>
      <w:sz w:val="27"/>
      <w:szCs w:val="27"/>
      <w:lang w:bidi="ar-SA"/>
    </w:rPr>
  </w:style>
  <w:style w:type="character" w:customStyle="1" w:styleId="160">
    <w:name w:val="Основной текст + Полужирный16"/>
    <w:rsid w:val="00864FF0"/>
    <w:rPr>
      <w:rFonts w:ascii="Lucida Sans Unicode" w:hAnsi="Lucida Sans Unicode" w:cs="Lucida Sans Unicode"/>
      <w:b/>
      <w:bCs/>
      <w:spacing w:val="0"/>
      <w:sz w:val="17"/>
      <w:szCs w:val="17"/>
    </w:rPr>
  </w:style>
  <w:style w:type="character" w:customStyle="1" w:styleId="151">
    <w:name w:val="Основной текст + Полужирный15"/>
    <w:rsid w:val="00864FF0"/>
    <w:rPr>
      <w:rFonts w:ascii="Lucida Sans Unicode" w:hAnsi="Lucida Sans Unicode" w:cs="Lucida Sans Unicode"/>
      <w:b/>
      <w:bCs/>
      <w:spacing w:val="0"/>
      <w:sz w:val="17"/>
      <w:szCs w:val="17"/>
    </w:rPr>
  </w:style>
  <w:style w:type="character" w:customStyle="1" w:styleId="92">
    <w:name w:val="Основной текст + Полужирный9"/>
    <w:rsid w:val="00864FF0"/>
    <w:rPr>
      <w:rFonts w:ascii="Lucida Sans Unicode" w:hAnsi="Lucida Sans Unicode" w:cs="Lucida Sans Unicode"/>
      <w:b/>
      <w:bCs/>
      <w:spacing w:val="0"/>
      <w:sz w:val="17"/>
      <w:szCs w:val="17"/>
    </w:rPr>
  </w:style>
  <w:style w:type="character" w:customStyle="1" w:styleId="127">
    <w:name w:val="Основной текст + Полужирный12"/>
    <w:rsid w:val="00864FF0"/>
    <w:rPr>
      <w:rFonts w:ascii="Lucida Sans Unicode" w:hAnsi="Lucida Sans Unicode" w:cs="Lucida Sans Unicode"/>
      <w:b/>
      <w:bCs/>
      <w:spacing w:val="0"/>
      <w:sz w:val="17"/>
      <w:szCs w:val="17"/>
    </w:rPr>
  </w:style>
  <w:style w:type="character" w:customStyle="1" w:styleId="112">
    <w:name w:val="Основной текст + Полужирный11"/>
    <w:rsid w:val="00864FF0"/>
    <w:rPr>
      <w:rFonts w:ascii="Lucida Sans Unicode" w:hAnsi="Lucida Sans Unicode" w:cs="Lucida Sans Unicode"/>
      <w:b/>
      <w:bCs/>
      <w:spacing w:val="0"/>
      <w:sz w:val="17"/>
      <w:szCs w:val="17"/>
    </w:rPr>
  </w:style>
  <w:style w:type="character" w:customStyle="1" w:styleId="FontStyle14">
    <w:name w:val="Font Style14"/>
    <w:uiPriority w:val="99"/>
    <w:rsid w:val="00864FF0"/>
    <w:rPr>
      <w:rFonts w:ascii="Times New Roman" w:hAnsi="Times New Roman" w:cs="Times New Roman"/>
      <w:sz w:val="20"/>
      <w:szCs w:val="20"/>
    </w:rPr>
  </w:style>
  <w:style w:type="character" w:customStyle="1" w:styleId="FontStyle12">
    <w:name w:val="Font Style12"/>
    <w:uiPriority w:val="99"/>
    <w:rsid w:val="00864FF0"/>
    <w:rPr>
      <w:rFonts w:ascii="Times New Roman" w:hAnsi="Times New Roman" w:cs="Times New Roman"/>
      <w:sz w:val="20"/>
      <w:szCs w:val="20"/>
    </w:rPr>
  </w:style>
  <w:style w:type="character" w:customStyle="1" w:styleId="74">
    <w:name w:val="Основной текст + Полужирный7"/>
    <w:rsid w:val="00864FF0"/>
    <w:rPr>
      <w:rFonts w:ascii="Lucida Sans Unicode" w:hAnsi="Lucida Sans Unicode" w:cs="Lucida Sans Unicode"/>
      <w:b/>
      <w:bCs/>
      <w:spacing w:val="0"/>
      <w:sz w:val="17"/>
      <w:szCs w:val="17"/>
    </w:rPr>
  </w:style>
  <w:style w:type="character" w:customStyle="1" w:styleId="3e">
    <w:name w:val="Основной текст + Полужирный3"/>
    <w:rsid w:val="00864FF0"/>
    <w:rPr>
      <w:rFonts w:ascii="Times New Roman" w:hAnsi="Times New Roman" w:cs="Times New Roman"/>
      <w:b/>
      <w:bCs/>
      <w:spacing w:val="0"/>
      <w:sz w:val="22"/>
      <w:szCs w:val="22"/>
    </w:rPr>
  </w:style>
  <w:style w:type="character" w:customStyle="1" w:styleId="62">
    <w:name w:val="Основной текст + Полужирный6"/>
    <w:rsid w:val="00864FF0"/>
    <w:rPr>
      <w:rFonts w:ascii="Lucida Sans Unicode" w:hAnsi="Lucida Sans Unicode" w:cs="Lucida Sans Unicode"/>
      <w:b/>
      <w:bCs/>
      <w:spacing w:val="0"/>
      <w:sz w:val="17"/>
      <w:szCs w:val="17"/>
    </w:rPr>
  </w:style>
  <w:style w:type="character" w:customStyle="1" w:styleId="170">
    <w:name w:val="Основной текст + Полужирный17"/>
    <w:aliases w:val="Курсив16,Основной текст + 8 pt5"/>
    <w:rsid w:val="00864FF0"/>
    <w:rPr>
      <w:rFonts w:ascii="Times New Roman" w:eastAsia="Times New Roman" w:hAnsi="Times New Roman" w:cs="Times New Roman"/>
      <w:b/>
      <w:bCs/>
      <w:i/>
      <w:iCs/>
      <w:noProof/>
      <w:color w:val="auto"/>
      <w:spacing w:val="0"/>
      <w:sz w:val="22"/>
      <w:szCs w:val="22"/>
      <w:shd w:val="clear" w:color="auto" w:fill="FFFFFF"/>
      <w:lang w:bidi="ar-SA"/>
    </w:rPr>
  </w:style>
  <w:style w:type="character" w:customStyle="1" w:styleId="1f1">
    <w:name w:val="Основной текст + Курсив1"/>
    <w:rsid w:val="00864FF0"/>
    <w:rPr>
      <w:rFonts w:ascii="Calibri" w:hAnsi="Calibri" w:cs="Calibri"/>
      <w:i/>
      <w:iCs/>
      <w:spacing w:val="0"/>
      <w:sz w:val="19"/>
      <w:szCs w:val="19"/>
    </w:rPr>
  </w:style>
  <w:style w:type="character" w:customStyle="1" w:styleId="FontStyle11">
    <w:name w:val="Font Style11"/>
    <w:rsid w:val="00864FF0"/>
    <w:rPr>
      <w:rFonts w:ascii="Times New Roman" w:hAnsi="Times New Roman" w:cs="Times New Roman"/>
      <w:b/>
      <w:bCs/>
      <w:sz w:val="20"/>
      <w:szCs w:val="20"/>
    </w:rPr>
  </w:style>
  <w:style w:type="character" w:customStyle="1" w:styleId="FontStyle15">
    <w:name w:val="Font Style15"/>
    <w:uiPriority w:val="99"/>
    <w:rsid w:val="00864FF0"/>
    <w:rPr>
      <w:rFonts w:ascii="Times New Roman" w:hAnsi="Times New Roman" w:cs="Times New Roman"/>
      <w:sz w:val="20"/>
      <w:szCs w:val="20"/>
    </w:rPr>
  </w:style>
  <w:style w:type="character" w:customStyle="1" w:styleId="FontStyle16">
    <w:name w:val="Font Style16"/>
    <w:uiPriority w:val="99"/>
    <w:rsid w:val="00864FF0"/>
    <w:rPr>
      <w:rFonts w:ascii="Times New Roman" w:hAnsi="Times New Roman" w:cs="Times New Roman"/>
      <w:sz w:val="20"/>
      <w:szCs w:val="20"/>
    </w:rPr>
  </w:style>
  <w:style w:type="paragraph" w:customStyle="1" w:styleId="410">
    <w:name w:val="Основной текст (4)1"/>
    <w:basedOn w:val="a"/>
    <w:rsid w:val="00864FF0"/>
    <w:pPr>
      <w:shd w:val="clear" w:color="auto" w:fill="FFFFFF"/>
      <w:spacing w:after="0" w:line="480" w:lineRule="exact"/>
      <w:jc w:val="both"/>
    </w:pPr>
    <w:rPr>
      <w:rFonts w:ascii="Times New Roman" w:eastAsia="Times New Roman" w:hAnsi="Times New Roman" w:cs="Times New Roman"/>
      <w:i/>
      <w:iCs/>
      <w:sz w:val="27"/>
      <w:szCs w:val="27"/>
      <w:lang w:eastAsia="ru-RU"/>
    </w:rPr>
  </w:style>
  <w:style w:type="character" w:customStyle="1" w:styleId="128">
    <w:name w:val="Заголовок №1 (2)_"/>
    <w:link w:val="1211"/>
    <w:locked/>
    <w:rsid w:val="00864FF0"/>
    <w:rPr>
      <w:b/>
      <w:bCs/>
      <w:sz w:val="27"/>
      <w:szCs w:val="27"/>
      <w:shd w:val="clear" w:color="auto" w:fill="FFFFFF"/>
    </w:rPr>
  </w:style>
  <w:style w:type="paragraph" w:customStyle="1" w:styleId="1211">
    <w:name w:val="Заголовок №1 (2)1"/>
    <w:basedOn w:val="a"/>
    <w:link w:val="128"/>
    <w:rsid w:val="00864FF0"/>
    <w:pPr>
      <w:shd w:val="clear" w:color="auto" w:fill="FFFFFF"/>
      <w:spacing w:after="0" w:line="480" w:lineRule="exact"/>
      <w:jc w:val="both"/>
      <w:outlineLvl w:val="0"/>
    </w:pPr>
    <w:rPr>
      <w:b/>
      <w:bCs/>
      <w:sz w:val="27"/>
      <w:szCs w:val="27"/>
    </w:rPr>
  </w:style>
  <w:style w:type="character" w:customStyle="1" w:styleId="46">
    <w:name w:val="Основной текст (4) + Не курсив"/>
    <w:rsid w:val="00864FF0"/>
    <w:rPr>
      <w:b/>
      <w:bCs/>
      <w:i/>
      <w:iCs/>
      <w:spacing w:val="0"/>
      <w:sz w:val="27"/>
      <w:szCs w:val="27"/>
      <w:lang w:bidi="ar-SA"/>
    </w:rPr>
  </w:style>
  <w:style w:type="character" w:customStyle="1" w:styleId="1234">
    <w:name w:val="Заголовок №1 (2)34"/>
    <w:rsid w:val="00864FF0"/>
    <w:rPr>
      <w:b/>
      <w:bCs/>
      <w:spacing w:val="0"/>
      <w:sz w:val="27"/>
      <w:szCs w:val="27"/>
      <w:lang w:bidi="ar-SA"/>
    </w:rPr>
  </w:style>
  <w:style w:type="character" w:customStyle="1" w:styleId="1233">
    <w:name w:val="Заголовок №1 (2)33"/>
    <w:rsid w:val="00864FF0"/>
    <w:rPr>
      <w:b/>
      <w:bCs/>
      <w:spacing w:val="0"/>
      <w:sz w:val="27"/>
      <w:szCs w:val="27"/>
      <w:lang w:bidi="ar-SA"/>
    </w:rPr>
  </w:style>
  <w:style w:type="character" w:customStyle="1" w:styleId="1231">
    <w:name w:val="Заголовок №1 (2)31"/>
    <w:rsid w:val="00864FF0"/>
    <w:rPr>
      <w:b/>
      <w:bCs/>
      <w:spacing w:val="0"/>
      <w:sz w:val="27"/>
      <w:szCs w:val="27"/>
      <w:lang w:bidi="ar-SA"/>
    </w:rPr>
  </w:style>
  <w:style w:type="character" w:customStyle="1" w:styleId="12300">
    <w:name w:val="Заголовок №1 (2)30"/>
    <w:rsid w:val="00864FF0"/>
    <w:rPr>
      <w:b/>
      <w:bCs/>
      <w:spacing w:val="0"/>
      <w:sz w:val="27"/>
      <w:szCs w:val="27"/>
      <w:lang w:bidi="ar-SA"/>
    </w:rPr>
  </w:style>
  <w:style w:type="character" w:customStyle="1" w:styleId="1229">
    <w:name w:val="Заголовок №1 (2)29"/>
    <w:rsid w:val="00864FF0"/>
    <w:rPr>
      <w:b/>
      <w:bCs/>
      <w:spacing w:val="0"/>
      <w:sz w:val="27"/>
      <w:szCs w:val="27"/>
      <w:lang w:bidi="ar-SA"/>
    </w:rPr>
  </w:style>
  <w:style w:type="character" w:customStyle="1" w:styleId="1228">
    <w:name w:val="Заголовок №1 (2)28"/>
    <w:rsid w:val="00864FF0"/>
    <w:rPr>
      <w:b/>
      <w:bCs/>
      <w:spacing w:val="0"/>
      <w:sz w:val="27"/>
      <w:szCs w:val="27"/>
      <w:lang w:bidi="ar-SA"/>
    </w:rPr>
  </w:style>
  <w:style w:type="character" w:customStyle="1" w:styleId="1227">
    <w:name w:val="Заголовок №1 (2)27"/>
    <w:rsid w:val="00864FF0"/>
    <w:rPr>
      <w:b/>
      <w:bCs/>
      <w:spacing w:val="0"/>
      <w:sz w:val="27"/>
      <w:szCs w:val="27"/>
      <w:lang w:bidi="ar-SA"/>
    </w:rPr>
  </w:style>
  <w:style w:type="character" w:customStyle="1" w:styleId="240">
    <w:name w:val="Основной текст + Полужирный24"/>
    <w:aliases w:val="Курсив19"/>
    <w:rsid w:val="00864FF0"/>
    <w:rPr>
      <w:rFonts w:ascii="Times New Roman" w:eastAsia="Times New Roman" w:hAnsi="Times New Roman" w:cs="Times New Roman"/>
      <w:b/>
      <w:bCs/>
      <w:i/>
      <w:iCs/>
      <w:color w:val="auto"/>
      <w:spacing w:val="0"/>
      <w:sz w:val="22"/>
      <w:szCs w:val="22"/>
      <w:shd w:val="clear" w:color="auto" w:fill="FFFFFF"/>
      <w:lang w:bidi="ar-SA"/>
    </w:rPr>
  </w:style>
  <w:style w:type="character" w:customStyle="1" w:styleId="510">
    <w:name w:val="Основной текст + Курсив51"/>
    <w:rsid w:val="00864FF0"/>
    <w:rPr>
      <w:rFonts w:ascii="Times New Roman" w:eastAsia="Times New Roman" w:hAnsi="Times New Roman" w:cs="Times New Roman"/>
      <w:i/>
      <w:iCs/>
      <w:color w:val="auto"/>
      <w:spacing w:val="0"/>
      <w:sz w:val="22"/>
      <w:szCs w:val="22"/>
      <w:shd w:val="clear" w:color="auto" w:fill="FFFFFF"/>
      <w:lang w:bidi="ar-SA"/>
    </w:rPr>
  </w:style>
  <w:style w:type="character" w:customStyle="1" w:styleId="500">
    <w:name w:val="Основной текст + Курсив50"/>
    <w:rsid w:val="00864FF0"/>
    <w:rPr>
      <w:rFonts w:ascii="Times New Roman" w:eastAsia="Times New Roman" w:hAnsi="Times New Roman" w:cs="Times New Roman"/>
      <w:i/>
      <w:iCs/>
      <w:noProof/>
      <w:color w:val="auto"/>
      <w:spacing w:val="0"/>
      <w:sz w:val="22"/>
      <w:szCs w:val="22"/>
      <w:shd w:val="clear" w:color="auto" w:fill="FFFFFF"/>
      <w:lang w:bidi="ar-SA"/>
    </w:rPr>
  </w:style>
  <w:style w:type="character" w:customStyle="1" w:styleId="180">
    <w:name w:val="Основной текст + Полужирный18"/>
    <w:aliases w:val="Курсив17"/>
    <w:rsid w:val="00864FF0"/>
    <w:rPr>
      <w:rFonts w:ascii="Times New Roman" w:eastAsia="Times New Roman" w:hAnsi="Times New Roman" w:cs="Times New Roman"/>
      <w:b/>
      <w:bCs/>
      <w:i/>
      <w:iCs/>
      <w:color w:val="auto"/>
      <w:spacing w:val="0"/>
      <w:sz w:val="22"/>
      <w:szCs w:val="22"/>
      <w:shd w:val="clear" w:color="auto" w:fill="FFFFFF"/>
      <w:lang w:bidi="ar-SA"/>
    </w:rPr>
  </w:style>
  <w:style w:type="character" w:customStyle="1" w:styleId="320">
    <w:name w:val="Заголовок 3 Знак2"/>
    <w:aliases w:val="Заголовок 3 Знак1 Знак1"/>
    <w:basedOn w:val="a0"/>
    <w:semiHidden/>
    <w:rsid w:val="00864FF0"/>
    <w:rPr>
      <w:rFonts w:ascii="Cambria" w:eastAsia="Times New Roman" w:hAnsi="Cambria" w:cs="Times New Roman"/>
      <w:b/>
      <w:bCs/>
      <w:color w:val="4F81BD"/>
      <w:sz w:val="24"/>
      <w:szCs w:val="24"/>
    </w:rPr>
  </w:style>
  <w:style w:type="character" w:customStyle="1" w:styleId="1f2">
    <w:name w:val="Текст сноски Знак1"/>
    <w:aliases w:val="F1 Знак1"/>
    <w:basedOn w:val="a0"/>
    <w:uiPriority w:val="99"/>
    <w:semiHidden/>
    <w:rsid w:val="00864FF0"/>
    <w:rPr>
      <w:rFonts w:ascii="Times New Roman" w:eastAsia="Times New Roman" w:hAnsi="Times New Roman"/>
    </w:rPr>
  </w:style>
  <w:style w:type="character" w:customStyle="1" w:styleId="2f6">
    <w:name w:val="Обычный (веб) Знак2"/>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a0"/>
    <w:uiPriority w:val="1"/>
    <w:locked/>
    <w:rsid w:val="00864FF0"/>
    <w:rPr>
      <w:sz w:val="22"/>
      <w:szCs w:val="22"/>
      <w:lang w:eastAsia="en-US"/>
    </w:rPr>
  </w:style>
  <w:style w:type="character" w:customStyle="1" w:styleId="1f3">
    <w:name w:val="Основной текст Знак1"/>
    <w:basedOn w:val="a0"/>
    <w:semiHidden/>
    <w:rsid w:val="00864FF0"/>
    <w:rPr>
      <w:rFonts w:ascii="Times New Roman" w:eastAsia="Times New Roman" w:hAnsi="Times New Roman"/>
      <w:sz w:val="24"/>
      <w:szCs w:val="24"/>
    </w:rPr>
  </w:style>
  <w:style w:type="paragraph" w:customStyle="1" w:styleId="afffc">
    <w:name w:val="???????"/>
    <w:uiPriority w:val="99"/>
    <w:rsid w:val="00864FF0"/>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241">
    <w:name w:val="24"/>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0">
    <w:name w:val="23"/>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basedOn w:val="a0"/>
    <w:semiHidden/>
    <w:rsid w:val="00864FF0"/>
    <w:rPr>
      <w:rFonts w:ascii="Cambria" w:eastAsia="Times New Roman" w:hAnsi="Cambria" w:cs="Times New Roman"/>
      <w:i/>
      <w:iCs/>
      <w:color w:val="404040"/>
      <w:sz w:val="24"/>
      <w:szCs w:val="24"/>
    </w:rPr>
  </w:style>
  <w:style w:type="character" w:customStyle="1" w:styleId="810">
    <w:name w:val="Заголовок 8 Знак1"/>
    <w:basedOn w:val="a0"/>
    <w:semiHidden/>
    <w:rsid w:val="00864FF0"/>
    <w:rPr>
      <w:rFonts w:ascii="Cambria" w:eastAsia="Times New Roman" w:hAnsi="Cambria" w:cs="Times New Roman"/>
      <w:color w:val="404040"/>
    </w:rPr>
  </w:style>
  <w:style w:type="character" w:customStyle="1" w:styleId="910">
    <w:name w:val="Заголовок 9 Знак1"/>
    <w:basedOn w:val="a0"/>
    <w:uiPriority w:val="9"/>
    <w:semiHidden/>
    <w:rsid w:val="00864FF0"/>
    <w:rPr>
      <w:rFonts w:ascii="Cambria" w:eastAsia="Times New Roman" w:hAnsi="Cambria" w:cs="Times New Roman"/>
      <w:i/>
      <w:iCs/>
      <w:color w:val="404040"/>
    </w:rPr>
  </w:style>
  <w:style w:type="character" w:customStyle="1" w:styleId="212">
    <w:name w:val="Основной текст 2 Знак1"/>
    <w:basedOn w:val="a0"/>
    <w:semiHidden/>
    <w:rsid w:val="00864FF0"/>
    <w:rPr>
      <w:rFonts w:ascii="Times New Roman" w:eastAsia="Times New Roman" w:hAnsi="Times New Roman"/>
      <w:sz w:val="24"/>
      <w:szCs w:val="24"/>
    </w:rPr>
  </w:style>
  <w:style w:type="character" w:customStyle="1" w:styleId="1f4">
    <w:name w:val="Основной текст с отступом Знак1"/>
    <w:basedOn w:val="a0"/>
    <w:semiHidden/>
    <w:rsid w:val="00864FF0"/>
    <w:rPr>
      <w:rFonts w:ascii="Times New Roman" w:eastAsia="Times New Roman" w:hAnsi="Times New Roman"/>
      <w:sz w:val="24"/>
      <w:szCs w:val="24"/>
    </w:rPr>
  </w:style>
  <w:style w:type="character" w:customStyle="1" w:styleId="213">
    <w:name w:val="Основной текст с отступом 2 Знак1"/>
    <w:basedOn w:val="a0"/>
    <w:semiHidden/>
    <w:rsid w:val="00864FF0"/>
    <w:rPr>
      <w:rFonts w:ascii="Times New Roman" w:eastAsia="Times New Roman" w:hAnsi="Times New Roman"/>
      <w:sz w:val="24"/>
      <w:szCs w:val="24"/>
    </w:rPr>
  </w:style>
  <w:style w:type="character" w:customStyle="1" w:styleId="311">
    <w:name w:val="Основной текст с отступом 3 Знак1"/>
    <w:basedOn w:val="a0"/>
    <w:semiHidden/>
    <w:rsid w:val="00864FF0"/>
    <w:rPr>
      <w:rFonts w:ascii="Times New Roman" w:eastAsia="Times New Roman" w:hAnsi="Times New Roman"/>
      <w:sz w:val="16"/>
      <w:szCs w:val="16"/>
    </w:rPr>
  </w:style>
  <w:style w:type="character" w:customStyle="1" w:styleId="1f5">
    <w:name w:val="Текст концевой сноски Знак1"/>
    <w:basedOn w:val="a0"/>
    <w:semiHidden/>
    <w:rsid w:val="00864FF0"/>
    <w:rPr>
      <w:rFonts w:ascii="Times New Roman" w:eastAsia="Times New Roman" w:hAnsi="Times New Roman"/>
    </w:rPr>
  </w:style>
  <w:style w:type="character" w:customStyle="1" w:styleId="1f6">
    <w:name w:val="Текст выноски Знак1"/>
    <w:basedOn w:val="a0"/>
    <w:semiHidden/>
    <w:rsid w:val="00864FF0"/>
    <w:rPr>
      <w:rFonts w:ascii="Tahoma" w:eastAsia="Times New Roman" w:hAnsi="Tahoma" w:cs="Tahoma"/>
      <w:sz w:val="16"/>
      <w:szCs w:val="16"/>
    </w:rPr>
  </w:style>
  <w:style w:type="character" w:customStyle="1" w:styleId="1f7">
    <w:name w:val="Схема документа Знак1"/>
    <w:basedOn w:val="a0"/>
    <w:semiHidden/>
    <w:rsid w:val="00864FF0"/>
    <w:rPr>
      <w:rFonts w:ascii="Tahoma" w:eastAsia="Times New Roman" w:hAnsi="Tahoma" w:cs="Tahoma"/>
      <w:sz w:val="16"/>
      <w:szCs w:val="16"/>
    </w:rPr>
  </w:style>
  <w:style w:type="character" w:customStyle="1" w:styleId="1f8">
    <w:name w:val="Текст Знак1"/>
    <w:basedOn w:val="a0"/>
    <w:semiHidden/>
    <w:rsid w:val="00864FF0"/>
    <w:rPr>
      <w:rFonts w:ascii="Consolas" w:eastAsia="Times New Roman" w:hAnsi="Consolas" w:cs="Consolas"/>
      <w:sz w:val="21"/>
      <w:szCs w:val="21"/>
    </w:rPr>
  </w:style>
  <w:style w:type="character" w:customStyle="1" w:styleId="1f9">
    <w:name w:val="Подзаголовок Знак1"/>
    <w:basedOn w:val="a0"/>
    <w:rsid w:val="00864FF0"/>
    <w:rPr>
      <w:rFonts w:ascii="Cambria" w:eastAsia="Times New Roman" w:hAnsi="Cambria" w:cs="Times New Roman"/>
      <w:i/>
      <w:iCs/>
      <w:color w:val="4F81BD"/>
      <w:spacing w:val="15"/>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64FF0"/>
    <w:rPr>
      <w:rFonts w:ascii="Times New Roman" w:hAnsi="Times New Roman" w:cs="Times New Roman" w:hint="default"/>
      <w:strike w:val="0"/>
      <w:dstrike w:val="0"/>
      <w:sz w:val="24"/>
      <w:u w:val="none"/>
      <w:effect w:val="none"/>
    </w:rPr>
  </w:style>
  <w:style w:type="character" w:customStyle="1" w:styleId="0pt">
    <w:name w:val="0pt"/>
    <w:basedOn w:val="a0"/>
    <w:rsid w:val="00864FF0"/>
  </w:style>
  <w:style w:type="paragraph" w:styleId="afffd">
    <w:name w:val="Revision"/>
    <w:uiPriority w:val="99"/>
    <w:semiHidden/>
    <w:rsid w:val="00864FF0"/>
    <w:pPr>
      <w:spacing w:after="0" w:line="240" w:lineRule="auto"/>
    </w:pPr>
    <w:rPr>
      <w:rFonts w:ascii="Times New Roman" w:eastAsia="Times New Roman" w:hAnsi="Times New Roman" w:cs="Times New Roman"/>
      <w:sz w:val="20"/>
      <w:szCs w:val="20"/>
      <w:lang w:eastAsia="ru-RU"/>
    </w:rPr>
  </w:style>
  <w:style w:type="character" w:customStyle="1" w:styleId="101">
    <w:name w:val="Основной текст (10)_"/>
    <w:basedOn w:val="a0"/>
    <w:link w:val="102"/>
    <w:uiPriority w:val="99"/>
    <w:locked/>
    <w:rsid w:val="00864FF0"/>
    <w:rPr>
      <w:rFonts w:ascii="Lucida Sans Unicode" w:hAnsi="Lucida Sans Unicode" w:cs="Lucida Sans Unicode"/>
      <w:sz w:val="26"/>
      <w:szCs w:val="26"/>
      <w:shd w:val="clear" w:color="auto" w:fill="FFFFFF"/>
    </w:rPr>
  </w:style>
  <w:style w:type="paragraph" w:customStyle="1" w:styleId="102">
    <w:name w:val="Основной текст (10)"/>
    <w:basedOn w:val="a"/>
    <w:link w:val="101"/>
    <w:uiPriority w:val="99"/>
    <w:rsid w:val="00864FF0"/>
    <w:pPr>
      <w:shd w:val="clear" w:color="auto" w:fill="FFFFFF"/>
      <w:spacing w:after="0" w:line="240" w:lineRule="atLeast"/>
    </w:pPr>
    <w:rPr>
      <w:rFonts w:ascii="Lucida Sans Unicode" w:hAnsi="Lucida Sans Unicode" w:cs="Lucida Sans Unicode"/>
      <w:sz w:val="26"/>
      <w:szCs w:val="26"/>
    </w:rPr>
  </w:style>
  <w:style w:type="paragraph" w:customStyle="1" w:styleId="1fa">
    <w:name w:val="Знак1"/>
    <w:basedOn w:val="a"/>
    <w:uiPriority w:val="99"/>
    <w:rsid w:val="00864FF0"/>
    <w:pPr>
      <w:spacing w:after="160" w:line="240" w:lineRule="exact"/>
    </w:pPr>
    <w:rPr>
      <w:rFonts w:ascii="Verdana" w:eastAsia="Calibri" w:hAnsi="Verdana" w:cs="Times New Roman"/>
      <w:sz w:val="20"/>
      <w:szCs w:val="20"/>
      <w:lang w:val="en-US"/>
    </w:rPr>
  </w:style>
  <w:style w:type="paragraph" w:customStyle="1" w:styleId="CM17">
    <w:name w:val="CM17"/>
    <w:basedOn w:val="a"/>
    <w:next w:val="a"/>
    <w:uiPriority w:val="99"/>
    <w:rsid w:val="00864FF0"/>
    <w:pPr>
      <w:widowControl w:val="0"/>
      <w:autoSpaceDE w:val="0"/>
      <w:autoSpaceDN w:val="0"/>
      <w:adjustRightInd w:val="0"/>
      <w:spacing w:after="193" w:line="240" w:lineRule="auto"/>
    </w:pPr>
    <w:rPr>
      <w:rFonts w:ascii="School Book C San Pin" w:eastAsia="Calibri" w:hAnsi="School Book C San Pin" w:cs="Times New Roman"/>
      <w:sz w:val="24"/>
      <w:szCs w:val="24"/>
      <w:lang w:eastAsia="ru-RU"/>
    </w:rPr>
  </w:style>
  <w:style w:type="paragraph" w:customStyle="1" w:styleId="CM2">
    <w:name w:val="CM2"/>
    <w:basedOn w:val="a"/>
    <w:next w:val="a"/>
    <w:uiPriority w:val="99"/>
    <w:rsid w:val="00864FF0"/>
    <w:pPr>
      <w:widowControl w:val="0"/>
      <w:autoSpaceDE w:val="0"/>
      <w:autoSpaceDN w:val="0"/>
      <w:adjustRightInd w:val="0"/>
      <w:spacing w:after="0" w:line="200" w:lineRule="atLeast"/>
    </w:pPr>
    <w:rPr>
      <w:rFonts w:ascii="School Book C San Pin" w:eastAsia="Calibri" w:hAnsi="School Book C San Pin" w:cs="Times New Roman"/>
      <w:sz w:val="24"/>
      <w:szCs w:val="24"/>
      <w:lang w:eastAsia="ru-RU"/>
    </w:rPr>
  </w:style>
  <w:style w:type="paragraph" w:customStyle="1" w:styleId="CM5">
    <w:name w:val="CM5"/>
    <w:basedOn w:val="a"/>
    <w:next w:val="a"/>
    <w:uiPriority w:val="99"/>
    <w:rsid w:val="00864FF0"/>
    <w:pPr>
      <w:widowControl w:val="0"/>
      <w:autoSpaceDE w:val="0"/>
      <w:autoSpaceDN w:val="0"/>
      <w:adjustRightInd w:val="0"/>
      <w:spacing w:after="0" w:line="200" w:lineRule="atLeast"/>
    </w:pPr>
    <w:rPr>
      <w:rFonts w:ascii="School Book C San Pin" w:eastAsia="Calibri" w:hAnsi="School Book C San Pin" w:cs="Times New Roman"/>
      <w:sz w:val="24"/>
      <w:szCs w:val="24"/>
      <w:lang w:eastAsia="ru-RU"/>
    </w:rPr>
  </w:style>
  <w:style w:type="paragraph" w:customStyle="1" w:styleId="312">
    <w:name w:val="Основной текст с отступом 31"/>
    <w:basedOn w:val="a"/>
    <w:uiPriority w:val="99"/>
    <w:rsid w:val="00864FF0"/>
    <w:pPr>
      <w:overflowPunct w:val="0"/>
      <w:autoSpaceDE w:val="0"/>
      <w:autoSpaceDN w:val="0"/>
      <w:adjustRightInd w:val="0"/>
      <w:spacing w:before="60" w:after="0" w:line="252" w:lineRule="auto"/>
      <w:ind w:firstLine="567"/>
      <w:jc w:val="both"/>
    </w:pPr>
    <w:rPr>
      <w:rFonts w:ascii="Times New Roman" w:eastAsia="Calibri" w:hAnsi="Times New Roman" w:cs="Times New Roman"/>
      <w:sz w:val="28"/>
      <w:szCs w:val="20"/>
      <w:lang w:eastAsia="ru-RU"/>
    </w:rPr>
  </w:style>
  <w:style w:type="paragraph" w:customStyle="1" w:styleId="msonormalcxspmiddle">
    <w:name w:val="msonormalcxspmiddle"/>
    <w:basedOn w:val="a"/>
    <w:rsid w:val="00864FF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2pt">
    <w:name w:val="Основной текст (2) + Интервал 2 pt"/>
    <w:basedOn w:val="21"/>
    <w:uiPriority w:val="99"/>
    <w:rsid w:val="00864FF0"/>
    <w:rPr>
      <w:rFonts w:ascii="Trebuchet MS" w:eastAsia="Times New Roman" w:hAnsi="Trebuchet MS" w:cs="Trebuchet MS"/>
      <w:spacing w:val="40"/>
      <w:sz w:val="19"/>
      <w:szCs w:val="19"/>
      <w:shd w:val="clear" w:color="auto" w:fill="FFFFFF"/>
    </w:rPr>
  </w:style>
  <w:style w:type="character" w:customStyle="1" w:styleId="TrebuchetMS">
    <w:name w:val="Основной текст + Trebuchet MS"/>
    <w:aliases w:val="9,5 pt6,Полужирный"/>
    <w:basedOn w:val="af9"/>
    <w:uiPriority w:val="99"/>
    <w:rsid w:val="00864FF0"/>
    <w:rPr>
      <w:rFonts w:ascii="Trebuchet MS" w:eastAsia="Times New Roman" w:hAnsi="Trebuchet MS" w:cs="Trebuchet MS"/>
      <w:b/>
      <w:bCs/>
      <w:spacing w:val="0"/>
      <w:sz w:val="19"/>
      <w:szCs w:val="19"/>
      <w:shd w:val="clear" w:color="auto" w:fill="FFFFFF"/>
    </w:rPr>
  </w:style>
  <w:style w:type="character" w:customStyle="1" w:styleId="85">
    <w:name w:val="Основной текст + 8"/>
    <w:aliases w:val="5 pt5,Полужирный3,Курсив2"/>
    <w:basedOn w:val="af9"/>
    <w:uiPriority w:val="99"/>
    <w:rsid w:val="00864FF0"/>
    <w:rPr>
      <w:rFonts w:ascii="Lucida Sans Unicode" w:eastAsia="Times New Roman" w:hAnsi="Lucida Sans Unicode" w:cs="Lucida Sans Unicode"/>
      <w:b/>
      <w:bCs/>
      <w:i/>
      <w:iCs/>
      <w:spacing w:val="0"/>
      <w:sz w:val="17"/>
      <w:szCs w:val="17"/>
      <w:shd w:val="clear" w:color="auto" w:fill="FFFFFF"/>
    </w:rPr>
  </w:style>
  <w:style w:type="character" w:customStyle="1" w:styleId="4TrebuchetMS">
    <w:name w:val="Основной текст (4) + Trebuchet MS"/>
    <w:aliases w:val="92,5 pt4,Не курсив,Интервал 2 pt"/>
    <w:basedOn w:val="42"/>
    <w:uiPriority w:val="99"/>
    <w:rsid w:val="00864FF0"/>
    <w:rPr>
      <w:rFonts w:ascii="Trebuchet MS" w:eastAsia="Times New Roman" w:hAnsi="Trebuchet MS" w:cs="Trebuchet MS"/>
      <w:b/>
      <w:bCs/>
      <w:i/>
      <w:iCs/>
      <w:spacing w:val="40"/>
      <w:sz w:val="19"/>
      <w:szCs w:val="19"/>
      <w:shd w:val="clear" w:color="auto" w:fill="FFFFFF"/>
    </w:rPr>
  </w:style>
  <w:style w:type="character" w:customStyle="1" w:styleId="820">
    <w:name w:val="Основной текст + 82"/>
    <w:aliases w:val="5 pt2,Полужирный2,Малые прописные"/>
    <w:basedOn w:val="af9"/>
    <w:uiPriority w:val="99"/>
    <w:rsid w:val="00864FF0"/>
    <w:rPr>
      <w:rFonts w:ascii="Lucida Sans Unicode" w:eastAsia="Times New Roman" w:hAnsi="Lucida Sans Unicode" w:cs="Lucida Sans Unicode"/>
      <w:b/>
      <w:bCs/>
      <w:smallCaps/>
      <w:spacing w:val="0"/>
      <w:sz w:val="17"/>
      <w:szCs w:val="17"/>
      <w:shd w:val="clear" w:color="auto" w:fill="FFFFFF"/>
    </w:rPr>
  </w:style>
  <w:style w:type="character" w:customStyle="1" w:styleId="afffe">
    <w:name w:val="Основной текст + Малые прописные"/>
    <w:aliases w:val="Интервал 0 pt"/>
    <w:basedOn w:val="af9"/>
    <w:uiPriority w:val="99"/>
    <w:rsid w:val="00864FF0"/>
    <w:rPr>
      <w:rFonts w:ascii="Calibri" w:eastAsia="Times New Roman" w:hAnsi="Calibri" w:cs="Calibri"/>
      <w:smallCaps/>
      <w:spacing w:val="-10"/>
      <w:sz w:val="21"/>
      <w:szCs w:val="21"/>
      <w:shd w:val="clear" w:color="auto" w:fill="FFFFFF"/>
    </w:rPr>
  </w:style>
  <w:style w:type="character" w:customStyle="1" w:styleId="811">
    <w:name w:val="Основной текст + 81"/>
    <w:aliases w:val="5 pt1,Полужирный1,Основной текст + Sylfaen1,61"/>
    <w:basedOn w:val="af9"/>
    <w:uiPriority w:val="99"/>
    <w:rsid w:val="00864FF0"/>
    <w:rPr>
      <w:rFonts w:ascii="Calibri" w:eastAsia="Times New Roman" w:hAnsi="Calibri" w:cs="Calibri"/>
      <w:b/>
      <w:bCs/>
      <w:spacing w:val="0"/>
      <w:sz w:val="17"/>
      <w:szCs w:val="17"/>
      <w:shd w:val="clear" w:color="auto" w:fill="FFFFFF"/>
      <w:lang w:val="en-US"/>
    </w:rPr>
  </w:style>
  <w:style w:type="character" w:customStyle="1" w:styleId="31pt">
    <w:name w:val="Основной текст (3) + Интервал 1 pt"/>
    <w:basedOn w:val="36"/>
    <w:uiPriority w:val="99"/>
    <w:rsid w:val="00864FF0"/>
    <w:rPr>
      <w:rFonts w:ascii="Times New Roman" w:eastAsia="Times New Roman" w:hAnsi="Times New Roman" w:cs="Calibri"/>
      <w:spacing w:val="30"/>
      <w:sz w:val="21"/>
      <w:szCs w:val="21"/>
      <w:shd w:val="clear" w:color="auto" w:fill="FFFFFF"/>
    </w:rPr>
  </w:style>
  <w:style w:type="character" w:customStyle="1" w:styleId="1pt">
    <w:name w:val="Основной текст + Интервал 1 pt"/>
    <w:basedOn w:val="af9"/>
    <w:uiPriority w:val="99"/>
    <w:rsid w:val="00864FF0"/>
    <w:rPr>
      <w:rFonts w:ascii="Calibri" w:eastAsia="Times New Roman" w:hAnsi="Calibri" w:cs="Calibri"/>
      <w:spacing w:val="20"/>
      <w:sz w:val="21"/>
      <w:szCs w:val="21"/>
      <w:shd w:val="clear" w:color="auto" w:fill="FFFFFF"/>
    </w:rPr>
  </w:style>
  <w:style w:type="character" w:customStyle="1" w:styleId="10pt0">
    <w:name w:val="Основной текст + 10 pt"/>
    <w:aliases w:val="Курсив1"/>
    <w:basedOn w:val="af9"/>
    <w:uiPriority w:val="99"/>
    <w:rsid w:val="00864FF0"/>
    <w:rPr>
      <w:rFonts w:ascii="Calibri" w:eastAsia="Times New Roman" w:hAnsi="Calibri" w:cs="Calibri"/>
      <w:i/>
      <w:iCs/>
      <w:spacing w:val="0"/>
      <w:sz w:val="26"/>
      <w:szCs w:val="26"/>
      <w:shd w:val="clear" w:color="auto" w:fill="FFFFFF"/>
    </w:rPr>
  </w:style>
  <w:style w:type="character" w:customStyle="1" w:styleId="FontStyle18">
    <w:name w:val="Font Style18"/>
    <w:basedOn w:val="a0"/>
    <w:uiPriority w:val="99"/>
    <w:rsid w:val="00864FF0"/>
    <w:rPr>
      <w:rFonts w:ascii="Times New Roman" w:hAnsi="Times New Roman" w:cs="Times New Roman" w:hint="default"/>
      <w:i/>
      <w:iCs/>
      <w:sz w:val="20"/>
      <w:szCs w:val="20"/>
    </w:rPr>
  </w:style>
  <w:style w:type="character" w:customStyle="1" w:styleId="FontStyle17">
    <w:name w:val="Font Style17"/>
    <w:basedOn w:val="a0"/>
    <w:uiPriority w:val="99"/>
    <w:rsid w:val="00864FF0"/>
    <w:rPr>
      <w:rFonts w:ascii="Arial" w:hAnsi="Arial" w:cs="Arial" w:hint="default"/>
      <w:i/>
      <w:iCs/>
      <w:sz w:val="18"/>
      <w:szCs w:val="18"/>
    </w:rPr>
  </w:style>
  <w:style w:type="character" w:customStyle="1" w:styleId="BodyTextIndentChar">
    <w:name w:val="Body Text Indent Char"/>
    <w:basedOn w:val="a0"/>
    <w:uiPriority w:val="99"/>
    <w:semiHidden/>
    <w:locked/>
    <w:rsid w:val="00864FF0"/>
    <w:rPr>
      <w:rFonts w:ascii="Times New Roman" w:hAnsi="Times New Roman" w:cs="Times New Roman" w:hint="default"/>
      <w:sz w:val="20"/>
      <w:szCs w:val="20"/>
    </w:rPr>
  </w:style>
  <w:style w:type="paragraph" w:customStyle="1" w:styleId="msonormalbullet2gif">
    <w:name w:val="msonormalbullet2.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1gif">
    <w:name w:val="msonormalcxspmiddlebullet1.gif"/>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2gif">
    <w:name w:val="msonormalcxspmiddlebullet2.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3gif">
    <w:name w:val="msonormalcxspmiddlebullet3.gif"/>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64FF0"/>
  </w:style>
  <w:style w:type="paragraph" w:customStyle="1" w:styleId="c18">
    <w:name w:val="c18"/>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864FF0"/>
  </w:style>
  <w:style w:type="paragraph" w:customStyle="1" w:styleId="c6">
    <w:name w:val="c6"/>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7">
    <w:name w:val="Обычный2"/>
    <w:rsid w:val="00864FF0"/>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affff">
    <w:name w:val="Проблема"/>
    <w:basedOn w:val="a"/>
    <w:rsid w:val="00864FF0"/>
    <w:pPr>
      <w:suppressAutoHyphens/>
      <w:spacing w:before="120" w:after="0" w:line="280" w:lineRule="exact"/>
      <w:ind w:left="1191" w:right="-113" w:hanging="1304"/>
    </w:pPr>
    <w:rPr>
      <w:rFonts w:ascii="Times New Roman" w:eastAsia="Times New Roman" w:hAnsi="Times New Roman" w:cs="Times New Roman"/>
      <w:iCs/>
      <w:spacing w:val="-4"/>
      <w:sz w:val="28"/>
      <w:szCs w:val="24"/>
      <w:lang w:eastAsia="ar-SA"/>
    </w:rPr>
  </w:style>
  <w:style w:type="character" w:customStyle="1" w:styleId="affff0">
    <w:name w:val="биология Знак"/>
    <w:basedOn w:val="20"/>
    <w:link w:val="affff1"/>
    <w:locked/>
    <w:rsid w:val="00864FF0"/>
    <w:rPr>
      <w:rFonts w:ascii="Cambria" w:eastAsia="Times New Roman" w:hAnsi="Cambria" w:cs="Times New Roman"/>
      <w:b/>
      <w:bCs/>
      <w:i w:val="0"/>
      <w:iCs w:val="0"/>
      <w:color w:val="4F81BD"/>
      <w:sz w:val="28"/>
      <w:szCs w:val="28"/>
      <w:lang w:eastAsia="ar-SA"/>
    </w:rPr>
  </w:style>
  <w:style w:type="paragraph" w:customStyle="1" w:styleId="affff1">
    <w:name w:val="биология"/>
    <w:basedOn w:val="2"/>
    <w:link w:val="affff0"/>
    <w:qFormat/>
    <w:rsid w:val="00864FF0"/>
    <w:pPr>
      <w:keepLines/>
      <w:spacing w:before="200" w:after="0"/>
      <w:jc w:val="center"/>
    </w:pPr>
    <w:rPr>
      <w:i w:val="0"/>
      <w:iCs w:val="0"/>
      <w:color w:val="4F81BD"/>
      <w:lang w:eastAsia="ar-SA"/>
    </w:rPr>
  </w:style>
  <w:style w:type="paragraph" w:customStyle="1" w:styleId="affff2">
    <w:name w:val="Знак Знак Знак Знак Знак Знак Знак Знак Знак Знак Знак Знак Знак Знак Знак Знак Знак Знак Знак Знак Знак Знак"/>
    <w:basedOn w:val="a"/>
    <w:uiPriority w:val="99"/>
    <w:rsid w:val="00864FF0"/>
    <w:pPr>
      <w:spacing w:after="160" w:line="240" w:lineRule="exact"/>
    </w:pPr>
    <w:rPr>
      <w:rFonts w:ascii="Verdana" w:eastAsia="Times New Roman" w:hAnsi="Verdana" w:cs="Times New Roman"/>
      <w:sz w:val="20"/>
      <w:szCs w:val="20"/>
      <w:lang w:val="en-US"/>
    </w:rPr>
  </w:style>
  <w:style w:type="character" w:customStyle="1" w:styleId="affff3">
    <w:name w:val="Символ сноски"/>
    <w:basedOn w:val="a0"/>
    <w:rsid w:val="00864FF0"/>
    <w:rPr>
      <w:vertAlign w:val="superscript"/>
    </w:rPr>
  </w:style>
  <w:style w:type="character" w:customStyle="1" w:styleId="TitleChar1">
    <w:name w:val="Title Char1"/>
    <w:basedOn w:val="a0"/>
    <w:uiPriority w:val="10"/>
    <w:rsid w:val="00864FF0"/>
    <w:rPr>
      <w:rFonts w:ascii="Cambria" w:eastAsia="Times New Roman" w:hAnsi="Cambria" w:cs="Times New Roman" w:hint="default"/>
      <w:b/>
      <w:bCs/>
      <w:kern w:val="28"/>
      <w:sz w:val="32"/>
      <w:szCs w:val="32"/>
    </w:rPr>
  </w:style>
  <w:style w:type="character" w:customStyle="1" w:styleId="butback">
    <w:name w:val="butback"/>
    <w:basedOn w:val="a0"/>
    <w:rsid w:val="00864FF0"/>
  </w:style>
  <w:style w:type="paragraph" w:customStyle="1" w:styleId="3f">
    <w:name w:val="Без интервала3"/>
    <w:rsid w:val="00864FF0"/>
    <w:pPr>
      <w:spacing w:after="0" w:line="240" w:lineRule="auto"/>
    </w:pPr>
    <w:rPr>
      <w:rFonts w:ascii="Calibri" w:eastAsia="Calibri" w:hAnsi="Calibri" w:cs="Calibri"/>
      <w:lang w:eastAsia="ru-RU"/>
    </w:rPr>
  </w:style>
  <w:style w:type="paragraph" w:customStyle="1" w:styleId="47">
    <w:name w:val="Абзац списка4"/>
    <w:basedOn w:val="a"/>
    <w:rsid w:val="00864FF0"/>
    <w:pPr>
      <w:ind w:left="720"/>
      <w:contextualSpacing/>
    </w:pPr>
    <w:rPr>
      <w:rFonts w:ascii="Calibri" w:eastAsia="Times New Roman" w:hAnsi="Calibri" w:cs="Times New Roman"/>
    </w:rPr>
  </w:style>
  <w:style w:type="paragraph" w:customStyle="1" w:styleId="msolistparagraph0">
    <w:name w:val="msolistparagraph"/>
    <w:basedOn w:val="a"/>
    <w:rsid w:val="00864FF0"/>
    <w:pPr>
      <w:ind w:left="720"/>
      <w:contextualSpacing/>
    </w:pPr>
    <w:rPr>
      <w:rFonts w:ascii="Calibri" w:eastAsia="Calibri" w:hAnsi="Calibri" w:cs="Times New Roman"/>
    </w:rPr>
  </w:style>
  <w:style w:type="paragraph" w:customStyle="1" w:styleId="c22">
    <w:name w:val="c22"/>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rsid w:val="00864FF0"/>
  </w:style>
  <w:style w:type="character" w:customStyle="1" w:styleId="dash041e0431044b0447043d044b0439char1">
    <w:name w:val="dash041e_0431_044b_0447_043d_044b_0439__char1"/>
    <w:rsid w:val="00864FF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64FF0"/>
    <w:pPr>
      <w:spacing w:after="0"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_0431_0437_0430_0446_0020_0441_043f_0438_0441_043a_0430__char1"/>
    <w:rsid w:val="00864FF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64FF0"/>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d043e0432044b0439char1">
    <w:name w:val="dash041d_043e_0432_044b_0439__char1"/>
    <w:rsid w:val="00864FF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64FF0"/>
    <w:pPr>
      <w:spacing w:after="0" w:line="360" w:lineRule="atLeast"/>
      <w:ind w:firstLine="440"/>
      <w:jc w:val="both"/>
    </w:pPr>
    <w:rPr>
      <w:rFonts w:ascii="Times New Roman" w:eastAsia="Times New Roman" w:hAnsi="Times New Roman" w:cs="Times New Roman"/>
      <w:sz w:val="28"/>
      <w:szCs w:val="28"/>
      <w:lang w:eastAsia="ru-RU"/>
    </w:rPr>
  </w:style>
  <w:style w:type="character" w:styleId="affff4">
    <w:name w:val="Placeholder Text"/>
    <w:uiPriority w:val="99"/>
    <w:semiHidden/>
    <w:rsid w:val="00864FF0"/>
    <w:rPr>
      <w:color w:val="808080"/>
    </w:rPr>
  </w:style>
  <w:style w:type="paragraph" w:styleId="affff5">
    <w:name w:val="annotation text"/>
    <w:basedOn w:val="a"/>
    <w:link w:val="affff6"/>
    <w:semiHidden/>
    <w:unhideWhenUsed/>
    <w:rsid w:val="00864FF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f6">
    <w:name w:val="Текст примечания Знак"/>
    <w:basedOn w:val="a0"/>
    <w:link w:val="affff5"/>
    <w:semiHidden/>
    <w:rsid w:val="00864FF0"/>
    <w:rPr>
      <w:rFonts w:ascii="Times New Roman" w:eastAsia="Times New Roman" w:hAnsi="Times New Roman" w:cs="Times New Roman"/>
      <w:sz w:val="20"/>
      <w:szCs w:val="20"/>
      <w:lang w:eastAsia="ru-RU"/>
    </w:rPr>
  </w:style>
  <w:style w:type="paragraph" w:styleId="affff7">
    <w:name w:val="caption"/>
    <w:basedOn w:val="a"/>
    <w:next w:val="a"/>
    <w:semiHidden/>
    <w:unhideWhenUsed/>
    <w:qFormat/>
    <w:rsid w:val="00864FF0"/>
    <w:pPr>
      <w:spacing w:after="0" w:line="240" w:lineRule="auto"/>
      <w:jc w:val="center"/>
    </w:pPr>
    <w:rPr>
      <w:rFonts w:ascii="Times New Roman" w:eastAsia="Times New Roman" w:hAnsi="Times New Roman" w:cs="Times New Roman"/>
      <w:b/>
      <w:bCs/>
      <w:sz w:val="24"/>
      <w:szCs w:val="24"/>
      <w:lang w:eastAsia="ru-RU"/>
    </w:rPr>
  </w:style>
  <w:style w:type="paragraph" w:styleId="affff8">
    <w:name w:val="annotation subject"/>
    <w:basedOn w:val="affff5"/>
    <w:next w:val="affff5"/>
    <w:link w:val="affff9"/>
    <w:semiHidden/>
    <w:unhideWhenUsed/>
    <w:rsid w:val="00864FF0"/>
    <w:rPr>
      <w:b/>
      <w:bCs/>
    </w:rPr>
  </w:style>
  <w:style w:type="character" w:customStyle="1" w:styleId="affff9">
    <w:name w:val="Тема примечания Знак"/>
    <w:basedOn w:val="affff6"/>
    <w:link w:val="affff8"/>
    <w:semiHidden/>
    <w:rsid w:val="00864FF0"/>
    <w:rPr>
      <w:rFonts w:ascii="Times New Roman" w:eastAsia="Times New Roman" w:hAnsi="Times New Roman" w:cs="Times New Roman"/>
      <w:b/>
      <w:bCs/>
      <w:sz w:val="20"/>
      <w:szCs w:val="20"/>
      <w:lang w:eastAsia="ru-RU"/>
    </w:rPr>
  </w:style>
  <w:style w:type="paragraph" w:customStyle="1" w:styleId="1-12">
    <w:name w:val="1-12 с отступом"/>
    <w:basedOn w:val="a"/>
    <w:rsid w:val="00864FF0"/>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4"/>
      <w:szCs w:val="20"/>
      <w:lang w:eastAsia="ru-RU"/>
    </w:rPr>
  </w:style>
  <w:style w:type="paragraph" w:customStyle="1" w:styleId="dash041e005f0431005f044b005f0447005f043d005f044b005f0439">
    <w:name w:val="dash041e_005f0431_005f044b_005f0447_005f043d_005f044b_005f0439"/>
    <w:basedOn w:val="a"/>
    <w:rsid w:val="00864FF0"/>
    <w:pPr>
      <w:spacing w:after="0" w:line="240" w:lineRule="auto"/>
    </w:pPr>
    <w:rPr>
      <w:rFonts w:ascii="Times New Roman" w:eastAsia="Times New Roman" w:hAnsi="Times New Roman" w:cs="Times New Roman"/>
      <w:sz w:val="24"/>
      <w:szCs w:val="24"/>
      <w:lang w:eastAsia="ru-RU"/>
    </w:rPr>
  </w:style>
  <w:style w:type="character" w:styleId="affffa">
    <w:name w:val="annotation reference"/>
    <w:semiHidden/>
    <w:unhideWhenUsed/>
    <w:rsid w:val="00864FF0"/>
    <w:rPr>
      <w:sz w:val="16"/>
      <w:szCs w:val="16"/>
    </w:rPr>
  </w:style>
  <w:style w:type="character" w:customStyle="1" w:styleId="dash041e005f0431005f044b005f0447005f043d005f044b005f0439005f005fchar1char1">
    <w:name w:val="dash041e_005f0431_005f044b_005f0447_005f043d_005f044b_005f0439_005f_005fchar1__char1"/>
    <w:rsid w:val="00864FF0"/>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864FF0"/>
    <w:rPr>
      <w:rFonts w:ascii="Times New Roman" w:hAnsi="Times New Roman" w:cs="Times New Roman" w:hint="default"/>
      <w:b/>
      <w:bCs/>
    </w:rPr>
  </w:style>
  <w:style w:type="character" w:customStyle="1" w:styleId="FontStyle117">
    <w:name w:val="Font Style117"/>
    <w:basedOn w:val="a0"/>
    <w:rsid w:val="00864FF0"/>
    <w:rPr>
      <w:rFonts w:ascii="Times New Roman" w:hAnsi="Times New Roman" w:cs="Times New Roman" w:hint="default"/>
    </w:rPr>
  </w:style>
  <w:style w:type="character" w:customStyle="1" w:styleId="FontStyle34">
    <w:name w:val="Font Style34"/>
    <w:rsid w:val="00864FF0"/>
    <w:rPr>
      <w:rFonts w:ascii="Times New Roman" w:hAnsi="Times New Roman" w:cs="Times New Roman" w:hint="default"/>
      <w:sz w:val="22"/>
    </w:rPr>
  </w:style>
  <w:style w:type="character" w:customStyle="1" w:styleId="small">
    <w:name w:val="small"/>
    <w:basedOn w:val="a0"/>
    <w:rsid w:val="00864FF0"/>
  </w:style>
  <w:style w:type="paragraph" w:customStyle="1" w:styleId="Iauiue">
    <w:name w:val="Iau?iue"/>
    <w:rsid w:val="00864FF0"/>
    <w:pPr>
      <w:widowControl w:val="0"/>
      <w:spacing w:after="0" w:line="240" w:lineRule="auto"/>
    </w:pPr>
    <w:rPr>
      <w:rFonts w:ascii="Times New Roman" w:eastAsia="Times New Roman" w:hAnsi="Times New Roman" w:cs="Times New Roman"/>
      <w:sz w:val="28"/>
      <w:szCs w:val="20"/>
      <w:lang w:eastAsia="ru-RU"/>
    </w:rPr>
  </w:style>
  <w:style w:type="paragraph" w:styleId="HTML">
    <w:name w:val="HTML Preformatted"/>
    <w:basedOn w:val="a"/>
    <w:link w:val="HTML0"/>
    <w:rsid w:val="0086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DejaVu Sans" w:hAnsi="Courier New" w:cs="Courier New"/>
      <w:kern w:val="1"/>
      <w:sz w:val="20"/>
      <w:szCs w:val="20"/>
      <w:lang w:eastAsia="hi-IN" w:bidi="hi-IN"/>
    </w:rPr>
  </w:style>
  <w:style w:type="character" w:customStyle="1" w:styleId="HTML0">
    <w:name w:val="Стандартный HTML Знак"/>
    <w:basedOn w:val="a0"/>
    <w:link w:val="HTML"/>
    <w:rsid w:val="00864FF0"/>
    <w:rPr>
      <w:rFonts w:ascii="Courier New" w:eastAsia="DejaVu Sans" w:hAnsi="Courier New" w:cs="Courier New"/>
      <w:kern w:val="1"/>
      <w:sz w:val="20"/>
      <w:szCs w:val="20"/>
      <w:lang w:eastAsia="hi-IN" w:bidi="hi-IN"/>
    </w:rPr>
  </w:style>
  <w:style w:type="paragraph" w:customStyle="1" w:styleId="ConsPlusNormal">
    <w:name w:val="ConsPlusNormal"/>
    <w:rsid w:val="00864F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harAttribute1">
    <w:name w:val="CharAttribute1"/>
    <w:rsid w:val="00864FF0"/>
    <w:rPr>
      <w:rFonts w:ascii="Times New Roman" w:eastAsia="Times New Roman"/>
      <w:sz w:val="24"/>
    </w:rPr>
  </w:style>
  <w:style w:type="paragraph" w:customStyle="1" w:styleId="Style12">
    <w:name w:val="Style12"/>
    <w:basedOn w:val="a"/>
    <w:uiPriority w:val="99"/>
    <w:rsid w:val="00864FF0"/>
    <w:pPr>
      <w:widowControl w:val="0"/>
      <w:autoSpaceDE w:val="0"/>
      <w:autoSpaceDN w:val="0"/>
      <w:adjustRightInd w:val="0"/>
      <w:spacing w:after="0" w:line="272" w:lineRule="exact"/>
      <w:ind w:firstLine="557"/>
      <w:jc w:val="both"/>
    </w:pPr>
    <w:rPr>
      <w:rFonts w:ascii="Times New Roman" w:eastAsia="Times New Roman" w:hAnsi="Times New Roman" w:cs="Times New Roman"/>
      <w:sz w:val="24"/>
      <w:szCs w:val="24"/>
      <w:lang w:eastAsia="ru-RU"/>
    </w:rPr>
  </w:style>
  <w:style w:type="character" w:customStyle="1" w:styleId="FontStyle77">
    <w:name w:val="Font Style77"/>
    <w:basedOn w:val="a0"/>
    <w:uiPriority w:val="99"/>
    <w:rsid w:val="00864FF0"/>
    <w:rPr>
      <w:rFonts w:ascii="Times New Roman" w:hAnsi="Times New Roman" w:cs="Times New Roman"/>
      <w:sz w:val="22"/>
      <w:szCs w:val="22"/>
    </w:rPr>
  </w:style>
  <w:style w:type="character" w:customStyle="1" w:styleId="FontStyle79">
    <w:name w:val="Font Style79"/>
    <w:basedOn w:val="a0"/>
    <w:uiPriority w:val="99"/>
    <w:rsid w:val="00864FF0"/>
    <w:rPr>
      <w:rFonts w:ascii="Times New Roman" w:hAnsi="Times New Roman" w:cs="Times New Roman"/>
      <w:b/>
      <w:bCs/>
      <w:sz w:val="22"/>
      <w:szCs w:val="22"/>
    </w:rPr>
  </w:style>
  <w:style w:type="paragraph" w:customStyle="1" w:styleId="Style22">
    <w:name w:val="Style22"/>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864FF0"/>
    <w:pPr>
      <w:widowControl w:val="0"/>
      <w:autoSpaceDE w:val="0"/>
      <w:autoSpaceDN w:val="0"/>
      <w:adjustRightInd w:val="0"/>
      <w:spacing w:after="0" w:line="238" w:lineRule="exact"/>
    </w:pPr>
    <w:rPr>
      <w:rFonts w:ascii="Times New Roman" w:eastAsia="Times New Roman" w:hAnsi="Times New Roman" w:cs="Times New Roman"/>
      <w:sz w:val="24"/>
      <w:szCs w:val="24"/>
      <w:lang w:eastAsia="ru-RU"/>
    </w:rPr>
  </w:style>
  <w:style w:type="paragraph" w:customStyle="1" w:styleId="Style45">
    <w:name w:val="Style45"/>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basedOn w:val="a0"/>
    <w:uiPriority w:val="99"/>
    <w:rsid w:val="00864FF0"/>
    <w:rPr>
      <w:rFonts w:ascii="Times New Roman" w:hAnsi="Times New Roman" w:cs="Times New Roman"/>
      <w:b/>
      <w:bCs/>
      <w:sz w:val="22"/>
      <w:szCs w:val="22"/>
    </w:rPr>
  </w:style>
  <w:style w:type="character" w:customStyle="1" w:styleId="FontStyle84">
    <w:name w:val="Font Style84"/>
    <w:basedOn w:val="a0"/>
    <w:uiPriority w:val="99"/>
    <w:rsid w:val="00864FF0"/>
    <w:rPr>
      <w:rFonts w:ascii="Times New Roman" w:hAnsi="Times New Roman" w:cs="Times New Roman"/>
      <w:sz w:val="18"/>
      <w:szCs w:val="18"/>
    </w:rPr>
  </w:style>
  <w:style w:type="character" w:customStyle="1" w:styleId="FontStyle97">
    <w:name w:val="Font Style97"/>
    <w:basedOn w:val="a0"/>
    <w:uiPriority w:val="99"/>
    <w:rsid w:val="00864FF0"/>
    <w:rPr>
      <w:rFonts w:ascii="Arial" w:hAnsi="Arial" w:cs="Arial"/>
      <w:sz w:val="18"/>
      <w:szCs w:val="18"/>
    </w:rPr>
  </w:style>
  <w:style w:type="character" w:customStyle="1" w:styleId="vote-text">
    <w:name w:val="vote-text"/>
    <w:basedOn w:val="a0"/>
    <w:rsid w:val="00864FF0"/>
  </w:style>
  <w:style w:type="character" w:customStyle="1" w:styleId="105pt0">
    <w:name w:val="Основной текст + 10;5 pt;Полужирный;Курсив"/>
    <w:basedOn w:val="af9"/>
    <w:rsid w:val="00864FF0"/>
    <w:rPr>
      <w:rFonts w:ascii="Times New Roman" w:eastAsia="Times New Roman" w:hAnsi="Times New Roman" w:cs="Times New Roman"/>
      <w:b/>
      <w:bCs/>
      <w:i/>
      <w:iCs/>
      <w:spacing w:val="-4"/>
      <w:sz w:val="20"/>
      <w:szCs w:val="20"/>
      <w:shd w:val="clear" w:color="auto" w:fill="FFFFFF"/>
    </w:rPr>
  </w:style>
  <w:style w:type="character" w:customStyle="1" w:styleId="9pt1">
    <w:name w:val="Основной текст + 9 pt;Полужирный"/>
    <w:basedOn w:val="af9"/>
    <w:rsid w:val="00864FF0"/>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affffb">
    <w:name w:val="осн текст"/>
    <w:basedOn w:val="a"/>
    <w:rsid w:val="00864FF0"/>
    <w:pPr>
      <w:shd w:val="clear" w:color="auto" w:fill="FFFFFF"/>
      <w:tabs>
        <w:tab w:val="left" w:pos="1018"/>
      </w:tabs>
      <w:spacing w:after="0" w:line="360" w:lineRule="auto"/>
      <w:ind w:firstLine="454"/>
      <w:jc w:val="both"/>
    </w:pPr>
    <w:rPr>
      <w:rFonts w:ascii="Times New Roman" w:eastAsia="Times New Roman" w:hAnsi="Times New Roman" w:cs="Times New Roman"/>
      <w:b/>
      <w:bCs/>
      <w:sz w:val="28"/>
      <w:szCs w:val="28"/>
      <w:lang w:eastAsia="ru-RU"/>
    </w:rPr>
  </w:style>
  <w:style w:type="character" w:customStyle="1" w:styleId="1fb">
    <w:name w:val="Заголовок №1_"/>
    <w:basedOn w:val="a0"/>
    <w:link w:val="113"/>
    <w:rsid w:val="00864FF0"/>
    <w:rPr>
      <w:sz w:val="34"/>
      <w:szCs w:val="34"/>
      <w:shd w:val="clear" w:color="auto" w:fill="FFFFFF"/>
    </w:rPr>
  </w:style>
  <w:style w:type="paragraph" w:customStyle="1" w:styleId="113">
    <w:name w:val="Заголовок №11"/>
    <w:basedOn w:val="a"/>
    <w:link w:val="1fb"/>
    <w:rsid w:val="00864FF0"/>
    <w:pPr>
      <w:shd w:val="clear" w:color="auto" w:fill="FFFFFF"/>
      <w:spacing w:after="300" w:line="240" w:lineRule="atLeast"/>
      <w:outlineLvl w:val="0"/>
    </w:pPr>
    <w:rPr>
      <w:sz w:val="34"/>
      <w:szCs w:val="34"/>
    </w:rPr>
  </w:style>
  <w:style w:type="character" w:customStyle="1" w:styleId="12pt">
    <w:name w:val="Заголовок №1 + Интервал 2 pt"/>
    <w:basedOn w:val="1fb"/>
    <w:rsid w:val="00864FF0"/>
    <w:rPr>
      <w:rFonts w:cs="Calibri"/>
      <w:spacing w:val="50"/>
      <w:sz w:val="34"/>
      <w:szCs w:val="34"/>
      <w:shd w:val="clear" w:color="auto" w:fill="FFFFFF"/>
    </w:rPr>
  </w:style>
  <w:style w:type="character" w:customStyle="1" w:styleId="1120">
    <w:name w:val="Заголовок №112"/>
    <w:basedOn w:val="1fb"/>
    <w:rsid w:val="00864FF0"/>
    <w:rPr>
      <w:rFonts w:cs="Calibri"/>
      <w:spacing w:val="0"/>
      <w:sz w:val="34"/>
      <w:szCs w:val="34"/>
      <w:shd w:val="clear" w:color="auto" w:fill="FFFFFF"/>
    </w:rPr>
  </w:style>
  <w:style w:type="character" w:customStyle="1" w:styleId="130">
    <w:name w:val="Основной текст (13)_"/>
    <w:basedOn w:val="a0"/>
    <w:link w:val="131"/>
    <w:rsid w:val="00864FF0"/>
    <w:rPr>
      <w:sz w:val="34"/>
      <w:szCs w:val="34"/>
      <w:shd w:val="clear" w:color="auto" w:fill="FFFFFF"/>
    </w:rPr>
  </w:style>
  <w:style w:type="paragraph" w:customStyle="1" w:styleId="131">
    <w:name w:val="Основной текст (13)1"/>
    <w:basedOn w:val="a"/>
    <w:link w:val="130"/>
    <w:rsid w:val="00864FF0"/>
    <w:pPr>
      <w:shd w:val="clear" w:color="auto" w:fill="FFFFFF"/>
      <w:spacing w:before="420" w:after="180" w:line="360" w:lineRule="exact"/>
      <w:jc w:val="center"/>
    </w:pPr>
    <w:rPr>
      <w:sz w:val="34"/>
      <w:szCs w:val="34"/>
    </w:rPr>
  </w:style>
  <w:style w:type="character" w:customStyle="1" w:styleId="132pt">
    <w:name w:val="Основной текст (13) + Интервал 2 pt"/>
    <w:basedOn w:val="130"/>
    <w:rsid w:val="00864FF0"/>
    <w:rPr>
      <w:spacing w:val="50"/>
      <w:sz w:val="34"/>
      <w:szCs w:val="34"/>
      <w:shd w:val="clear" w:color="auto" w:fill="FFFFFF"/>
    </w:rPr>
  </w:style>
  <w:style w:type="character" w:customStyle="1" w:styleId="132">
    <w:name w:val="Основной текст (13)"/>
    <w:basedOn w:val="130"/>
    <w:rsid w:val="00864FF0"/>
    <w:rPr>
      <w:sz w:val="34"/>
      <w:szCs w:val="34"/>
      <w:shd w:val="clear" w:color="auto" w:fill="FFFFFF"/>
    </w:rPr>
  </w:style>
  <w:style w:type="character" w:customStyle="1" w:styleId="132pt1">
    <w:name w:val="Основной текст (13) + Интервал 2 pt1"/>
    <w:basedOn w:val="130"/>
    <w:rsid w:val="00864FF0"/>
    <w:rPr>
      <w:spacing w:val="40"/>
      <w:sz w:val="34"/>
      <w:szCs w:val="34"/>
      <w:shd w:val="clear" w:color="auto" w:fill="FFFFFF"/>
    </w:rPr>
  </w:style>
  <w:style w:type="character" w:customStyle="1" w:styleId="1110">
    <w:name w:val="Заголовок №111"/>
    <w:basedOn w:val="1fb"/>
    <w:rsid w:val="00864FF0"/>
    <w:rPr>
      <w:sz w:val="34"/>
      <w:szCs w:val="34"/>
      <w:shd w:val="clear" w:color="auto" w:fill="FFFFFF"/>
    </w:rPr>
  </w:style>
  <w:style w:type="numbering" w:customStyle="1" w:styleId="3f0">
    <w:name w:val="Нет списка3"/>
    <w:next w:val="a2"/>
    <w:uiPriority w:val="99"/>
    <w:semiHidden/>
    <w:unhideWhenUsed/>
    <w:rsid w:val="00E7678D"/>
  </w:style>
  <w:style w:type="numbering" w:customStyle="1" w:styleId="129">
    <w:name w:val="Нет списка12"/>
    <w:next w:val="a2"/>
    <w:semiHidden/>
    <w:rsid w:val="00E7678D"/>
  </w:style>
  <w:style w:type="numbering" w:customStyle="1" w:styleId="214">
    <w:name w:val="Нет списка21"/>
    <w:next w:val="a2"/>
    <w:semiHidden/>
    <w:rsid w:val="00E7678D"/>
  </w:style>
  <w:style w:type="table" w:customStyle="1" w:styleId="114">
    <w:name w:val="Сетка таблицы11"/>
    <w:basedOn w:val="a1"/>
    <w:next w:val="af4"/>
    <w:uiPriority w:val="59"/>
    <w:rsid w:val="00722B9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64FF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864FF0"/>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Заголовок 3 Знак1"/>
    <w:basedOn w:val="a"/>
    <w:next w:val="a"/>
    <w:link w:val="30"/>
    <w:qFormat/>
    <w:rsid w:val="00864FF0"/>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unhideWhenUsed/>
    <w:qFormat/>
    <w:rsid w:val="00864FF0"/>
    <w:pPr>
      <w:keepNext/>
      <w:spacing w:after="0" w:line="360" w:lineRule="auto"/>
      <w:outlineLvl w:val="3"/>
    </w:pPr>
    <w:rPr>
      <w:rFonts w:ascii="Arial Narrow" w:eastAsia="Times New Roman" w:hAnsi="Arial Narrow" w:cs="Times New Roman"/>
      <w:sz w:val="28"/>
      <w:szCs w:val="28"/>
      <w:lang w:eastAsia="ru-RU"/>
    </w:rPr>
  </w:style>
  <w:style w:type="paragraph" w:styleId="5">
    <w:name w:val="heading 5"/>
    <w:basedOn w:val="a"/>
    <w:next w:val="a"/>
    <w:link w:val="50"/>
    <w:uiPriority w:val="9"/>
    <w:unhideWhenUsed/>
    <w:qFormat/>
    <w:rsid w:val="00864FF0"/>
    <w:pPr>
      <w:keepNext/>
      <w:spacing w:after="0" w:line="360" w:lineRule="auto"/>
      <w:outlineLvl w:val="4"/>
    </w:pPr>
    <w:rPr>
      <w:rFonts w:ascii="Times New Roman" w:eastAsia="Times New Roman" w:hAnsi="Times New Roman" w:cs="Times New Roman"/>
      <w:b/>
      <w:bCs/>
      <w:noProof/>
      <w:sz w:val="28"/>
      <w:szCs w:val="15"/>
      <w:lang w:eastAsia="ru-RU"/>
    </w:rPr>
  </w:style>
  <w:style w:type="paragraph" w:styleId="6">
    <w:name w:val="heading 6"/>
    <w:basedOn w:val="a"/>
    <w:next w:val="a"/>
    <w:link w:val="60"/>
    <w:unhideWhenUsed/>
    <w:qFormat/>
    <w:rsid w:val="00864FF0"/>
    <w:pPr>
      <w:keepNext/>
      <w:spacing w:after="0" w:line="240" w:lineRule="auto"/>
      <w:outlineLvl w:val="5"/>
    </w:pPr>
    <w:rPr>
      <w:rFonts w:ascii="Arial Narrow" w:eastAsia="Times New Roman" w:hAnsi="Arial Narrow" w:cs="Times New Roman"/>
      <w:b/>
      <w:bCs/>
      <w:sz w:val="28"/>
      <w:szCs w:val="24"/>
      <w:lang w:eastAsia="ru-RU"/>
    </w:rPr>
  </w:style>
  <w:style w:type="paragraph" w:styleId="7">
    <w:name w:val="heading 7"/>
    <w:basedOn w:val="a"/>
    <w:next w:val="a"/>
    <w:link w:val="70"/>
    <w:unhideWhenUsed/>
    <w:qFormat/>
    <w:rsid w:val="00864FF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nhideWhenUsed/>
    <w:qFormat/>
    <w:rsid w:val="00864FF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unhideWhenUsed/>
    <w:qFormat/>
    <w:rsid w:val="00864FF0"/>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D2402"/>
    <w:rPr>
      <w:rFonts w:cs="Times New Roman"/>
      <w:color w:val="0066CC"/>
      <w:u w:val="single"/>
    </w:rPr>
  </w:style>
  <w:style w:type="character" w:customStyle="1" w:styleId="a4">
    <w:name w:val="Сноска_"/>
    <w:basedOn w:val="a0"/>
    <w:link w:val="11"/>
    <w:uiPriority w:val="99"/>
    <w:locked/>
    <w:rsid w:val="005D2402"/>
    <w:rPr>
      <w:rFonts w:ascii="Century Schoolbook" w:hAnsi="Century Schoolbook" w:cs="Century Schoolbook"/>
      <w:sz w:val="16"/>
      <w:szCs w:val="16"/>
      <w:shd w:val="clear" w:color="auto" w:fill="FFFFFF"/>
    </w:rPr>
  </w:style>
  <w:style w:type="character" w:customStyle="1" w:styleId="10pt">
    <w:name w:val="Сноска + 10 pt"/>
    <w:basedOn w:val="a4"/>
    <w:uiPriority w:val="99"/>
    <w:rsid w:val="005D2402"/>
    <w:rPr>
      <w:rFonts w:ascii="Century Schoolbook" w:hAnsi="Century Schoolbook" w:cs="Century Schoolbook"/>
      <w:sz w:val="20"/>
      <w:szCs w:val="20"/>
      <w:shd w:val="clear" w:color="auto" w:fill="FFFFFF"/>
    </w:rPr>
  </w:style>
  <w:style w:type="character" w:customStyle="1" w:styleId="a5">
    <w:name w:val="Сноска"/>
    <w:basedOn w:val="a4"/>
    <w:uiPriority w:val="99"/>
    <w:rsid w:val="005D2402"/>
    <w:rPr>
      <w:rFonts w:ascii="Century Schoolbook" w:hAnsi="Century Schoolbook" w:cs="Century Schoolbook"/>
      <w:sz w:val="16"/>
      <w:szCs w:val="16"/>
      <w:shd w:val="clear" w:color="auto" w:fill="FFFFFF"/>
    </w:rPr>
  </w:style>
  <w:style w:type="paragraph" w:customStyle="1" w:styleId="11">
    <w:name w:val="Сноска1"/>
    <w:basedOn w:val="a"/>
    <w:link w:val="a4"/>
    <w:uiPriority w:val="99"/>
    <w:rsid w:val="005D2402"/>
    <w:pPr>
      <w:widowControl w:val="0"/>
      <w:shd w:val="clear" w:color="auto" w:fill="FFFFFF"/>
      <w:spacing w:after="0" w:line="173" w:lineRule="exact"/>
      <w:ind w:firstLine="220"/>
    </w:pPr>
    <w:rPr>
      <w:rFonts w:ascii="Century Schoolbook" w:hAnsi="Century Schoolbook" w:cs="Century Schoolbook"/>
      <w:sz w:val="16"/>
      <w:szCs w:val="16"/>
    </w:rPr>
  </w:style>
  <w:style w:type="character" w:customStyle="1" w:styleId="21">
    <w:name w:val="Основной текст (2)_"/>
    <w:basedOn w:val="a0"/>
    <w:link w:val="210"/>
    <w:locked/>
    <w:rsid w:val="00D273A1"/>
    <w:rPr>
      <w:rFonts w:ascii="Times New Roman" w:cs="Times New Roman"/>
      <w:shd w:val="clear" w:color="auto" w:fill="FFFFFF"/>
    </w:rPr>
  </w:style>
  <w:style w:type="paragraph" w:customStyle="1" w:styleId="210">
    <w:name w:val="Основной текст (2)1"/>
    <w:basedOn w:val="a"/>
    <w:link w:val="21"/>
    <w:uiPriority w:val="99"/>
    <w:rsid w:val="00D273A1"/>
    <w:pPr>
      <w:widowControl w:val="0"/>
      <w:shd w:val="clear" w:color="auto" w:fill="FFFFFF"/>
      <w:spacing w:before="1560" w:after="0" w:line="250" w:lineRule="exact"/>
      <w:jc w:val="center"/>
    </w:pPr>
    <w:rPr>
      <w:rFonts w:ascii="Times New Roman" w:cs="Times New Roman"/>
    </w:rPr>
  </w:style>
  <w:style w:type="character" w:customStyle="1" w:styleId="10">
    <w:name w:val="Заголовок 1 Знак"/>
    <w:basedOn w:val="a0"/>
    <w:link w:val="1"/>
    <w:rsid w:val="00864FF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864FF0"/>
    <w:rPr>
      <w:rFonts w:ascii="Cambria" w:eastAsia="Times New Roman" w:hAnsi="Cambria" w:cs="Times New Roman"/>
      <w:b/>
      <w:bCs/>
      <w:i/>
      <w:iCs/>
      <w:sz w:val="28"/>
      <w:szCs w:val="28"/>
      <w:lang w:eastAsia="ru-RU"/>
    </w:rPr>
  </w:style>
  <w:style w:type="character" w:customStyle="1" w:styleId="30">
    <w:name w:val="Заголовок 3 Знак"/>
    <w:aliases w:val="Заголовок 3 Знак1 Знак"/>
    <w:basedOn w:val="a0"/>
    <w:link w:val="3"/>
    <w:rsid w:val="00864FF0"/>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uiPriority w:val="9"/>
    <w:rsid w:val="00864FF0"/>
    <w:rPr>
      <w:rFonts w:ascii="Arial Narrow" w:eastAsia="Times New Roman" w:hAnsi="Arial Narrow" w:cs="Times New Roman"/>
      <w:sz w:val="28"/>
      <w:szCs w:val="28"/>
      <w:lang w:eastAsia="ru-RU"/>
    </w:rPr>
  </w:style>
  <w:style w:type="character" w:customStyle="1" w:styleId="50">
    <w:name w:val="Заголовок 5 Знак"/>
    <w:basedOn w:val="a0"/>
    <w:link w:val="5"/>
    <w:uiPriority w:val="9"/>
    <w:rsid w:val="00864FF0"/>
    <w:rPr>
      <w:rFonts w:ascii="Times New Roman" w:eastAsia="Times New Roman" w:hAnsi="Times New Roman" w:cs="Times New Roman"/>
      <w:b/>
      <w:bCs/>
      <w:noProof/>
      <w:sz w:val="28"/>
      <w:szCs w:val="15"/>
      <w:lang w:eastAsia="ru-RU"/>
    </w:rPr>
  </w:style>
  <w:style w:type="character" w:customStyle="1" w:styleId="60">
    <w:name w:val="Заголовок 6 Знак"/>
    <w:basedOn w:val="a0"/>
    <w:link w:val="6"/>
    <w:rsid w:val="00864FF0"/>
    <w:rPr>
      <w:rFonts w:ascii="Arial Narrow" w:eastAsia="Times New Roman" w:hAnsi="Arial Narrow" w:cs="Times New Roman"/>
      <w:b/>
      <w:bCs/>
      <w:sz w:val="28"/>
      <w:szCs w:val="24"/>
      <w:lang w:eastAsia="ru-RU"/>
    </w:rPr>
  </w:style>
  <w:style w:type="character" w:customStyle="1" w:styleId="70">
    <w:name w:val="Заголовок 7 Знак"/>
    <w:basedOn w:val="a0"/>
    <w:link w:val="7"/>
    <w:rsid w:val="00864FF0"/>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rsid w:val="00864FF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64FF0"/>
    <w:rPr>
      <w:rFonts w:ascii="Cambria" w:eastAsia="Times New Roman" w:hAnsi="Cambria" w:cs="Times New Roman"/>
      <w:i/>
      <w:iCs/>
      <w:color w:val="404040"/>
      <w:sz w:val="20"/>
      <w:szCs w:val="20"/>
      <w:lang w:eastAsia="ru-RU"/>
    </w:rPr>
  </w:style>
  <w:style w:type="numbering" w:customStyle="1" w:styleId="12">
    <w:name w:val="Нет списка1"/>
    <w:next w:val="a2"/>
    <w:uiPriority w:val="99"/>
    <w:semiHidden/>
    <w:unhideWhenUsed/>
    <w:rsid w:val="00864FF0"/>
  </w:style>
  <w:style w:type="paragraph" w:styleId="a6">
    <w:name w:val="Title"/>
    <w:basedOn w:val="a"/>
    <w:link w:val="a7"/>
    <w:qFormat/>
    <w:rsid w:val="00864FF0"/>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864FF0"/>
    <w:rPr>
      <w:rFonts w:ascii="Times New Roman" w:eastAsia="Times New Roman" w:hAnsi="Times New Roman" w:cs="Times New Roman"/>
      <w:sz w:val="28"/>
      <w:szCs w:val="24"/>
      <w:lang w:eastAsia="ru-RU"/>
    </w:rPr>
  </w:style>
  <w:style w:type="character" w:customStyle="1" w:styleId="Zag11">
    <w:name w:val="Zag_11"/>
    <w:rsid w:val="00864FF0"/>
  </w:style>
  <w:style w:type="paragraph" w:styleId="a8">
    <w:name w:val="footnote text"/>
    <w:aliases w:val="F1"/>
    <w:basedOn w:val="a"/>
    <w:link w:val="a9"/>
    <w:rsid w:val="00864FF0"/>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
    <w:basedOn w:val="a0"/>
    <w:link w:val="a8"/>
    <w:rsid w:val="00864FF0"/>
    <w:rPr>
      <w:rFonts w:ascii="Times New Roman" w:eastAsia="Times New Roman" w:hAnsi="Times New Roman" w:cs="Times New Roman"/>
      <w:sz w:val="20"/>
      <w:szCs w:val="20"/>
      <w:lang w:eastAsia="ru-RU"/>
    </w:rPr>
  </w:style>
  <w:style w:type="character" w:styleId="aa">
    <w:name w:val="footnote reference"/>
    <w:basedOn w:val="a0"/>
    <w:semiHidden/>
    <w:rsid w:val="00864FF0"/>
    <w:rPr>
      <w:vertAlign w:val="superscript"/>
    </w:rPr>
  </w:style>
  <w:style w:type="paragraph" w:styleId="22">
    <w:name w:val="Body Text 2"/>
    <w:basedOn w:val="a"/>
    <w:link w:val="23"/>
    <w:uiPriority w:val="99"/>
    <w:rsid w:val="00864FF0"/>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rsid w:val="00864FF0"/>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qFormat/>
    <w:rsid w:val="00864FF0"/>
    <w:pPr>
      <w:spacing w:after="0" w:line="240" w:lineRule="auto"/>
      <w:ind w:firstLine="709"/>
    </w:pPr>
    <w:rPr>
      <w:rFonts w:ascii="Times New Roman" w:eastAsia="Times New Roman" w:hAnsi="Times New Roman" w:cs="Times New Roman"/>
      <w:sz w:val="28"/>
      <w:lang w:eastAsia="ru-RU"/>
    </w:rPr>
  </w:style>
  <w:style w:type="paragraph" w:styleId="ab">
    <w:name w:val="Block Text"/>
    <w:basedOn w:val="a"/>
    <w:rsid w:val="00864FF0"/>
    <w:pPr>
      <w:tabs>
        <w:tab w:val="left" w:pos="6804"/>
      </w:tabs>
      <w:spacing w:after="0" w:line="360" w:lineRule="auto"/>
      <w:ind w:left="567" w:right="1502"/>
      <w:jc w:val="both"/>
    </w:pPr>
    <w:rPr>
      <w:rFonts w:ascii="Times New Roman" w:eastAsia="Times New Roman" w:hAnsi="Times New Roman" w:cs="Times New Roman"/>
      <w:sz w:val="20"/>
      <w:szCs w:val="20"/>
      <w:lang w:eastAsia="ru-RU"/>
    </w:rPr>
  </w:style>
  <w:style w:type="paragraph" w:customStyle="1" w:styleId="ac">
    <w:name w:val="Заголовок"/>
    <w:basedOn w:val="a"/>
    <w:next w:val="ad"/>
    <w:uiPriority w:val="99"/>
    <w:rsid w:val="00864FF0"/>
    <w:pPr>
      <w:keepNext/>
      <w:widowControl w:val="0"/>
      <w:suppressAutoHyphens/>
      <w:spacing w:before="240" w:after="120" w:line="240" w:lineRule="auto"/>
    </w:pPr>
    <w:rPr>
      <w:rFonts w:ascii="Arial" w:eastAsia="SimSun" w:hAnsi="Arial" w:cs="Tahoma"/>
      <w:kern w:val="1"/>
      <w:sz w:val="28"/>
      <w:szCs w:val="28"/>
      <w:lang w:eastAsia="hi-IN" w:bidi="hi-IN"/>
    </w:rPr>
  </w:style>
  <w:style w:type="paragraph" w:styleId="ad">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e"/>
    <w:unhideWhenUsed/>
    <w:rsid w:val="00864FF0"/>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d"/>
    <w:rsid w:val="00864FF0"/>
    <w:rPr>
      <w:rFonts w:ascii="Times New Roman" w:eastAsia="Times New Roman" w:hAnsi="Times New Roman" w:cs="Times New Roman"/>
      <w:sz w:val="24"/>
      <w:szCs w:val="24"/>
      <w:lang w:eastAsia="ru-RU"/>
    </w:rPr>
  </w:style>
  <w:style w:type="paragraph" w:customStyle="1" w:styleId="122">
    <w:name w:val="12 Заг 2"/>
    <w:basedOn w:val="a6"/>
    <w:link w:val="1220"/>
    <w:qFormat/>
    <w:rsid w:val="00864FF0"/>
    <w:pPr>
      <w:ind w:firstLine="284"/>
    </w:pPr>
    <w:rPr>
      <w:b/>
      <w:sz w:val="24"/>
    </w:rPr>
  </w:style>
  <w:style w:type="character" w:customStyle="1" w:styleId="1220">
    <w:name w:val="12 Заг 2 Знак"/>
    <w:basedOn w:val="a7"/>
    <w:link w:val="122"/>
    <w:rsid w:val="00864FF0"/>
    <w:rPr>
      <w:rFonts w:ascii="Times New Roman" w:eastAsia="Times New Roman" w:hAnsi="Times New Roman" w:cs="Times New Roman"/>
      <w:b/>
      <w:sz w:val="24"/>
      <w:szCs w:val="24"/>
      <w:lang w:eastAsia="ru-RU"/>
    </w:rPr>
  </w:style>
  <w:style w:type="paragraph" w:customStyle="1" w:styleId="121">
    <w:name w:val="12 Заг 1"/>
    <w:basedOn w:val="3"/>
    <w:link w:val="1210"/>
    <w:qFormat/>
    <w:rsid w:val="00864FF0"/>
    <w:rPr>
      <w:rFonts w:eastAsia="@Arial Unicode MS"/>
      <w:caps/>
      <w:sz w:val="24"/>
    </w:rPr>
  </w:style>
  <w:style w:type="character" w:customStyle="1" w:styleId="1210">
    <w:name w:val="12 Заг 1 Знак"/>
    <w:basedOn w:val="30"/>
    <w:link w:val="121"/>
    <w:rsid w:val="00864FF0"/>
    <w:rPr>
      <w:rFonts w:ascii="Times New Roman" w:eastAsia="@Arial Unicode MS" w:hAnsi="Times New Roman" w:cs="Times New Roman"/>
      <w:b/>
      <w:bCs/>
      <w:caps/>
      <w:sz w:val="24"/>
      <w:szCs w:val="24"/>
      <w:lang w:eastAsia="ru-RU"/>
    </w:rPr>
  </w:style>
  <w:style w:type="paragraph" w:customStyle="1" w:styleId="123">
    <w:name w:val="12 Заг 3"/>
    <w:basedOn w:val="a"/>
    <w:link w:val="1230"/>
    <w:qFormat/>
    <w:rsid w:val="00864FF0"/>
    <w:pPr>
      <w:spacing w:after="0" w:line="240" w:lineRule="auto"/>
      <w:ind w:left="1080" w:hanging="720"/>
      <w:jc w:val="center"/>
    </w:pPr>
    <w:rPr>
      <w:rFonts w:ascii="Times New Roman" w:eastAsia="Times New Roman" w:hAnsi="Times New Roman" w:cs="Times New Roman"/>
      <w:b/>
      <w:i/>
      <w:sz w:val="24"/>
      <w:szCs w:val="24"/>
      <w:lang w:eastAsia="ru-RU"/>
    </w:rPr>
  </w:style>
  <w:style w:type="character" w:customStyle="1" w:styleId="1230">
    <w:name w:val="12 Заг 3 Знак"/>
    <w:basedOn w:val="a0"/>
    <w:link w:val="123"/>
    <w:rsid w:val="00864FF0"/>
    <w:rPr>
      <w:rFonts w:ascii="Times New Roman" w:eastAsia="Times New Roman" w:hAnsi="Times New Roman" w:cs="Times New Roman"/>
      <w:b/>
      <w:i/>
      <w:sz w:val="24"/>
      <w:szCs w:val="24"/>
      <w:lang w:eastAsia="ru-RU"/>
    </w:rPr>
  </w:style>
  <w:style w:type="paragraph" w:styleId="af">
    <w:name w:val="Body Text Indent"/>
    <w:basedOn w:val="a"/>
    <w:link w:val="af0"/>
    <w:unhideWhenUsed/>
    <w:rsid w:val="00864FF0"/>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864FF0"/>
    <w:rPr>
      <w:rFonts w:ascii="Times New Roman" w:eastAsia="Times New Roman" w:hAnsi="Times New Roman" w:cs="Times New Roman"/>
      <w:sz w:val="24"/>
      <w:szCs w:val="24"/>
      <w:lang w:eastAsia="ru-RU"/>
    </w:rPr>
  </w:style>
  <w:style w:type="paragraph" w:styleId="24">
    <w:name w:val="Body Text Indent 2"/>
    <w:basedOn w:val="a"/>
    <w:link w:val="25"/>
    <w:unhideWhenUsed/>
    <w:rsid w:val="00864FF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864FF0"/>
    <w:rPr>
      <w:rFonts w:ascii="Times New Roman" w:eastAsia="Times New Roman" w:hAnsi="Times New Roman" w:cs="Times New Roman"/>
      <w:sz w:val="24"/>
      <w:szCs w:val="24"/>
      <w:lang w:eastAsia="ru-RU"/>
    </w:rPr>
  </w:style>
  <w:style w:type="paragraph" w:styleId="31">
    <w:name w:val="Body Text Indent 3"/>
    <w:basedOn w:val="a"/>
    <w:link w:val="32"/>
    <w:unhideWhenUsed/>
    <w:rsid w:val="00864FF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64FF0"/>
    <w:rPr>
      <w:rFonts w:ascii="Times New Roman" w:eastAsia="Times New Roman" w:hAnsi="Times New Roman" w:cs="Times New Roman"/>
      <w:sz w:val="16"/>
      <w:szCs w:val="16"/>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qFormat/>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uiPriority w:val="22"/>
    <w:qFormat/>
    <w:rsid w:val="00864FF0"/>
    <w:rPr>
      <w:b/>
      <w:bCs/>
    </w:rPr>
  </w:style>
  <w:style w:type="paragraph" w:customStyle="1" w:styleId="western">
    <w:name w:val="western"/>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59"/>
    <w:rsid w:val="00864F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0"/>
    <w:uiPriority w:val="20"/>
    <w:qFormat/>
    <w:rsid w:val="00864FF0"/>
    <w:rPr>
      <w:i/>
      <w:iCs/>
    </w:rPr>
  </w:style>
  <w:style w:type="paragraph" w:styleId="af6">
    <w:name w:val="endnote text"/>
    <w:basedOn w:val="a"/>
    <w:link w:val="af7"/>
    <w:semiHidden/>
    <w:rsid w:val="00864F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semiHidden/>
    <w:rsid w:val="00864FF0"/>
    <w:rPr>
      <w:rFonts w:ascii="Times New Roman" w:eastAsia="Times New Roman" w:hAnsi="Times New Roman" w:cs="Times New Roman"/>
      <w:sz w:val="20"/>
      <w:szCs w:val="20"/>
      <w:lang w:eastAsia="ru-RU"/>
    </w:rPr>
  </w:style>
  <w:style w:type="paragraph" w:styleId="af8">
    <w:name w:val="List Paragraph"/>
    <w:basedOn w:val="a"/>
    <w:uiPriority w:val="34"/>
    <w:qFormat/>
    <w:rsid w:val="00864FF0"/>
    <w:pPr>
      <w:ind w:left="720"/>
      <w:contextualSpacing/>
    </w:pPr>
    <w:rPr>
      <w:rFonts w:ascii="Calibri" w:eastAsia="Calibri" w:hAnsi="Calibri" w:cs="Times New Roman"/>
    </w:rPr>
  </w:style>
  <w:style w:type="paragraph" w:customStyle="1" w:styleId="Zag3">
    <w:name w:val="Zag_3"/>
    <w:basedOn w:val="a"/>
    <w:rsid w:val="00864FF0"/>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Osnova">
    <w:name w:val="Osnova"/>
    <w:basedOn w:val="a"/>
    <w:uiPriority w:val="99"/>
    <w:rsid w:val="00864FF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4">
    <w:name w:val="zag_4"/>
    <w:basedOn w:val="a"/>
    <w:link w:val="zag40"/>
    <w:uiPriority w:val="99"/>
    <w:rsid w:val="00864FF0"/>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character" w:customStyle="1" w:styleId="zag40">
    <w:name w:val="zag_4 Знак"/>
    <w:basedOn w:val="a0"/>
    <w:link w:val="zag4"/>
    <w:uiPriority w:val="99"/>
    <w:rsid w:val="00864FF0"/>
    <w:rPr>
      <w:rFonts w:ascii="NewtonCSanPin" w:eastAsia="Times New Roman" w:hAnsi="NewtonCSanPin" w:cs="NewtonCSanPin"/>
      <w:b/>
      <w:bCs/>
      <w:i/>
      <w:iCs/>
      <w:color w:val="000000"/>
      <w:sz w:val="21"/>
      <w:szCs w:val="21"/>
      <w:lang w:val="en-US" w:eastAsia="ru-RU"/>
    </w:rPr>
  </w:style>
  <w:style w:type="paragraph" w:customStyle="1" w:styleId="Zag2">
    <w:name w:val="Zag_2"/>
    <w:basedOn w:val="a"/>
    <w:uiPriority w:val="99"/>
    <w:rsid w:val="00864FF0"/>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124">
    <w:name w:val="12 Заг 4"/>
    <w:basedOn w:val="zag4"/>
    <w:link w:val="1240"/>
    <w:qFormat/>
    <w:rsid w:val="00864FF0"/>
    <w:pPr>
      <w:tabs>
        <w:tab w:val="left" w:leader="dot" w:pos="624"/>
      </w:tabs>
      <w:spacing w:line="240" w:lineRule="auto"/>
      <w:ind w:left="1080" w:hanging="720"/>
    </w:pPr>
    <w:rPr>
      <w:rFonts w:eastAsia="@Arial Unicode MS"/>
      <w:b w:val="0"/>
      <w:sz w:val="24"/>
      <w:szCs w:val="24"/>
    </w:rPr>
  </w:style>
  <w:style w:type="character" w:customStyle="1" w:styleId="1240">
    <w:name w:val="12 Заг 4 Знак"/>
    <w:basedOn w:val="zag40"/>
    <w:link w:val="124"/>
    <w:rsid w:val="00864FF0"/>
    <w:rPr>
      <w:rFonts w:ascii="NewtonCSanPin" w:eastAsia="@Arial Unicode MS" w:hAnsi="NewtonCSanPin" w:cs="NewtonCSanPin"/>
      <w:b w:val="0"/>
      <w:bCs/>
      <w:i/>
      <w:iCs/>
      <w:color w:val="000000"/>
      <w:sz w:val="24"/>
      <w:szCs w:val="24"/>
      <w:lang w:val="en-US" w:eastAsia="ru-RU"/>
    </w:rPr>
  </w:style>
  <w:style w:type="paragraph" w:customStyle="1" w:styleId="211">
    <w:name w:val="Основной текст 21"/>
    <w:basedOn w:val="a"/>
    <w:uiPriority w:val="99"/>
    <w:rsid w:val="00864FF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14">
    <w:name w:val="Номер 1"/>
    <w:basedOn w:val="1"/>
    <w:uiPriority w:val="99"/>
    <w:qFormat/>
    <w:rsid w:val="00864FF0"/>
    <w:pPr>
      <w:suppressAutoHyphens/>
      <w:autoSpaceDE w:val="0"/>
      <w:autoSpaceDN w:val="0"/>
      <w:adjustRightInd w:val="0"/>
      <w:spacing w:before="360" w:after="240" w:line="360" w:lineRule="auto"/>
      <w:jc w:val="center"/>
    </w:pPr>
    <w:rPr>
      <w:rFonts w:ascii="Times New Roman" w:hAnsi="Times New Roman"/>
      <w:bCs w:val="0"/>
      <w:kern w:val="0"/>
      <w:sz w:val="28"/>
      <w:szCs w:val="20"/>
    </w:rPr>
  </w:style>
  <w:style w:type="paragraph" w:customStyle="1" w:styleId="26">
    <w:name w:val="Номер 2"/>
    <w:basedOn w:val="3"/>
    <w:uiPriority w:val="99"/>
    <w:qFormat/>
    <w:rsid w:val="00864FF0"/>
    <w:pPr>
      <w:spacing w:before="120" w:after="120" w:line="360" w:lineRule="auto"/>
    </w:pPr>
    <w:rPr>
      <w:rFonts w:cs="Arial"/>
      <w:szCs w:val="28"/>
    </w:rPr>
  </w:style>
  <w:style w:type="character" w:customStyle="1" w:styleId="af9">
    <w:name w:val="Основной текст_"/>
    <w:basedOn w:val="a0"/>
    <w:link w:val="15"/>
    <w:rsid w:val="00864FF0"/>
    <w:rPr>
      <w:rFonts w:ascii="Times New Roman" w:eastAsia="Times New Roman" w:hAnsi="Times New Roman"/>
      <w:sz w:val="26"/>
      <w:szCs w:val="26"/>
      <w:shd w:val="clear" w:color="auto" w:fill="FFFFFF"/>
    </w:rPr>
  </w:style>
  <w:style w:type="paragraph" w:customStyle="1" w:styleId="15">
    <w:name w:val="Основной текст1"/>
    <w:basedOn w:val="a"/>
    <w:link w:val="af9"/>
    <w:rsid w:val="00864FF0"/>
    <w:pPr>
      <w:shd w:val="clear" w:color="auto" w:fill="FFFFFF"/>
      <w:spacing w:after="0" w:line="320" w:lineRule="exact"/>
      <w:ind w:hanging="380"/>
      <w:jc w:val="center"/>
    </w:pPr>
    <w:rPr>
      <w:rFonts w:ascii="Times New Roman" w:eastAsia="Times New Roman" w:hAnsi="Times New Roman"/>
      <w:sz w:val="26"/>
      <w:szCs w:val="26"/>
    </w:rPr>
  </w:style>
  <w:style w:type="character" w:customStyle="1" w:styleId="27">
    <w:name w:val="Заголовок №2_"/>
    <w:basedOn w:val="a0"/>
    <w:link w:val="28"/>
    <w:rsid w:val="00864FF0"/>
    <w:rPr>
      <w:rFonts w:ascii="Times New Roman" w:eastAsia="Times New Roman" w:hAnsi="Times New Roman"/>
      <w:sz w:val="34"/>
      <w:szCs w:val="34"/>
      <w:shd w:val="clear" w:color="auto" w:fill="FFFFFF"/>
    </w:rPr>
  </w:style>
  <w:style w:type="paragraph" w:customStyle="1" w:styleId="28">
    <w:name w:val="Заголовок №2"/>
    <w:basedOn w:val="a"/>
    <w:link w:val="27"/>
    <w:rsid w:val="00864FF0"/>
    <w:pPr>
      <w:shd w:val="clear" w:color="auto" w:fill="FFFFFF"/>
      <w:spacing w:after="360" w:line="695" w:lineRule="exact"/>
      <w:jc w:val="center"/>
      <w:outlineLvl w:val="1"/>
    </w:pPr>
    <w:rPr>
      <w:rFonts w:ascii="Times New Roman" w:eastAsia="Times New Roman" w:hAnsi="Times New Roman"/>
      <w:sz w:val="34"/>
      <w:szCs w:val="34"/>
    </w:rPr>
  </w:style>
  <w:style w:type="character" w:customStyle="1" w:styleId="33">
    <w:name w:val="Заголовок №3_"/>
    <w:basedOn w:val="a0"/>
    <w:link w:val="34"/>
    <w:rsid w:val="00864FF0"/>
    <w:rPr>
      <w:rFonts w:ascii="Times New Roman" w:eastAsia="Times New Roman" w:hAnsi="Times New Roman"/>
      <w:sz w:val="26"/>
      <w:szCs w:val="26"/>
      <w:shd w:val="clear" w:color="auto" w:fill="FFFFFF"/>
    </w:rPr>
  </w:style>
  <w:style w:type="paragraph" w:customStyle="1" w:styleId="34">
    <w:name w:val="Заголовок №3"/>
    <w:basedOn w:val="a"/>
    <w:link w:val="33"/>
    <w:rsid w:val="00864FF0"/>
    <w:pPr>
      <w:shd w:val="clear" w:color="auto" w:fill="FFFFFF"/>
      <w:spacing w:before="360" w:after="360" w:line="0" w:lineRule="atLeast"/>
      <w:outlineLvl w:val="2"/>
    </w:pPr>
    <w:rPr>
      <w:rFonts w:ascii="Times New Roman" w:eastAsia="Times New Roman" w:hAnsi="Times New Roman"/>
      <w:sz w:val="26"/>
      <w:szCs w:val="26"/>
    </w:rPr>
  </w:style>
  <w:style w:type="character" w:customStyle="1" w:styleId="afa">
    <w:name w:val="Основной текст + Полужирный"/>
    <w:aliases w:val="Курсив,Основной текст (5) + Trebuchet MS,7,5 pt3,Не полужирный,Основной текст + 7,Курсив3,Интервал 1 pt3,Основной текст (4) + Trebuchet MS1,91,Не курсив1"/>
    <w:basedOn w:val="af9"/>
    <w:uiPriority w:val="99"/>
    <w:rsid w:val="00864FF0"/>
    <w:rPr>
      <w:rFonts w:ascii="Times New Roman" w:eastAsia="Times New Roman" w:hAnsi="Times New Roman"/>
      <w:b/>
      <w:bCs/>
      <w:sz w:val="26"/>
      <w:szCs w:val="26"/>
      <w:shd w:val="clear" w:color="auto" w:fill="FFFFFF"/>
    </w:rPr>
  </w:style>
  <w:style w:type="character" w:customStyle="1" w:styleId="35">
    <w:name w:val="Заголовок №3 + Не полужирный"/>
    <w:basedOn w:val="33"/>
    <w:rsid w:val="00864FF0"/>
    <w:rPr>
      <w:rFonts w:ascii="Times New Roman" w:eastAsia="Times New Roman" w:hAnsi="Times New Roman"/>
      <w:b/>
      <w:bCs/>
      <w:sz w:val="26"/>
      <w:szCs w:val="26"/>
      <w:shd w:val="clear" w:color="auto" w:fill="FFFFFF"/>
    </w:rPr>
  </w:style>
  <w:style w:type="character" w:customStyle="1" w:styleId="afb">
    <w:name w:val="Основной текст + Полужирный;Курсив"/>
    <w:basedOn w:val="af9"/>
    <w:rsid w:val="00864FF0"/>
    <w:rPr>
      <w:rFonts w:ascii="Times New Roman" w:eastAsia="Times New Roman" w:hAnsi="Times New Roman"/>
      <w:b/>
      <w:bCs/>
      <w:i/>
      <w:iCs/>
      <w:sz w:val="26"/>
      <w:szCs w:val="26"/>
      <w:shd w:val="clear" w:color="auto" w:fill="FFFFFF"/>
    </w:rPr>
  </w:style>
  <w:style w:type="paragraph" w:customStyle="1" w:styleId="29">
    <w:name w:val="Основной текст (2)"/>
    <w:basedOn w:val="a"/>
    <w:rsid w:val="00864FF0"/>
    <w:pPr>
      <w:shd w:val="clear" w:color="auto" w:fill="FFFFFF"/>
      <w:spacing w:after="240" w:line="324" w:lineRule="exact"/>
      <w:jc w:val="both"/>
    </w:pPr>
    <w:rPr>
      <w:rFonts w:ascii="Times New Roman" w:eastAsia="Times New Roman" w:hAnsi="Times New Roman" w:cs="Times New Roman"/>
      <w:sz w:val="26"/>
      <w:szCs w:val="26"/>
      <w:lang w:eastAsia="ru-RU"/>
    </w:rPr>
  </w:style>
  <w:style w:type="character" w:customStyle="1" w:styleId="2a">
    <w:name w:val="Основной текст (2) + Не полужирный"/>
    <w:basedOn w:val="21"/>
    <w:rsid w:val="00864FF0"/>
    <w:rPr>
      <w:rFonts w:ascii="Times New Roman" w:eastAsia="Times New Roman" w:hAnsi="Times New Roman" w:cs="Times New Roman"/>
      <w:b/>
      <w:bCs/>
      <w:sz w:val="26"/>
      <w:szCs w:val="26"/>
      <w:shd w:val="clear" w:color="auto" w:fill="FFFFFF"/>
    </w:rPr>
  </w:style>
  <w:style w:type="character" w:customStyle="1" w:styleId="36">
    <w:name w:val="Основной текст (3)_"/>
    <w:basedOn w:val="a0"/>
    <w:link w:val="37"/>
    <w:uiPriority w:val="99"/>
    <w:rsid w:val="00864FF0"/>
    <w:rPr>
      <w:rFonts w:ascii="Times New Roman" w:eastAsia="Times New Roman" w:hAnsi="Times New Roman"/>
      <w:sz w:val="27"/>
      <w:szCs w:val="27"/>
      <w:shd w:val="clear" w:color="auto" w:fill="FFFFFF"/>
    </w:rPr>
  </w:style>
  <w:style w:type="paragraph" w:customStyle="1" w:styleId="37">
    <w:name w:val="Основной текст (3)"/>
    <w:basedOn w:val="a"/>
    <w:link w:val="36"/>
    <w:uiPriority w:val="99"/>
    <w:rsid w:val="00864FF0"/>
    <w:pPr>
      <w:shd w:val="clear" w:color="auto" w:fill="FFFFFF"/>
      <w:spacing w:before="360" w:after="240" w:line="328" w:lineRule="exact"/>
      <w:jc w:val="both"/>
    </w:pPr>
    <w:rPr>
      <w:rFonts w:ascii="Times New Roman" w:eastAsia="Times New Roman" w:hAnsi="Times New Roman"/>
      <w:sz w:val="27"/>
      <w:szCs w:val="27"/>
    </w:rPr>
  </w:style>
  <w:style w:type="paragraph" w:styleId="afc">
    <w:name w:val="footer"/>
    <w:basedOn w:val="a"/>
    <w:link w:val="afd"/>
    <w:uiPriority w:val="99"/>
    <w:rsid w:val="00864F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864FF0"/>
    <w:rPr>
      <w:rFonts w:ascii="Times New Roman" w:eastAsia="Times New Roman" w:hAnsi="Times New Roman" w:cs="Times New Roman"/>
      <w:sz w:val="24"/>
      <w:szCs w:val="24"/>
      <w:lang w:eastAsia="ru-RU"/>
    </w:rPr>
  </w:style>
  <w:style w:type="character" w:styleId="afe">
    <w:name w:val="page number"/>
    <w:basedOn w:val="a0"/>
    <w:rsid w:val="00864FF0"/>
  </w:style>
  <w:style w:type="paragraph" w:styleId="aff">
    <w:name w:val="header"/>
    <w:basedOn w:val="a"/>
    <w:link w:val="aff0"/>
    <w:uiPriority w:val="99"/>
    <w:unhideWhenUsed/>
    <w:rsid w:val="00864F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864FF0"/>
    <w:rPr>
      <w:rFonts w:ascii="Times New Roman" w:eastAsia="Times New Roman" w:hAnsi="Times New Roman" w:cs="Times New Roman"/>
      <w:sz w:val="24"/>
      <w:szCs w:val="24"/>
      <w:lang w:eastAsia="ru-RU"/>
    </w:rPr>
  </w:style>
  <w:style w:type="character" w:customStyle="1" w:styleId="FontStyle41">
    <w:name w:val="Font Style41"/>
    <w:basedOn w:val="a0"/>
    <w:rsid w:val="00864FF0"/>
    <w:rPr>
      <w:rFonts w:ascii="Times New Roman" w:hAnsi="Times New Roman" w:cs="Times New Roman"/>
      <w:sz w:val="20"/>
      <w:szCs w:val="20"/>
    </w:rPr>
  </w:style>
  <w:style w:type="paragraph" w:customStyle="1" w:styleId="Style7">
    <w:name w:val="Style7"/>
    <w:basedOn w:val="a"/>
    <w:uiPriority w:val="99"/>
    <w:rsid w:val="00864FF0"/>
    <w:pPr>
      <w:widowControl w:val="0"/>
      <w:autoSpaceDE w:val="0"/>
      <w:autoSpaceDN w:val="0"/>
      <w:adjustRightInd w:val="0"/>
      <w:spacing w:after="0" w:line="230" w:lineRule="exact"/>
      <w:ind w:firstLine="283"/>
      <w:jc w:val="both"/>
    </w:pPr>
    <w:rPr>
      <w:rFonts w:ascii="Times New Roman" w:eastAsia="Times New Roman" w:hAnsi="Times New Roman" w:cs="Times New Roman"/>
      <w:sz w:val="24"/>
      <w:szCs w:val="24"/>
      <w:lang w:eastAsia="ru-RU"/>
    </w:rPr>
  </w:style>
  <w:style w:type="paragraph" w:customStyle="1" w:styleId="c12">
    <w:name w:val="c12"/>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64FF0"/>
  </w:style>
  <w:style w:type="paragraph" w:customStyle="1" w:styleId="msonormalbullet1gif">
    <w:name w:val="msonormalbullet1.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4FF0"/>
  </w:style>
  <w:style w:type="character" w:customStyle="1" w:styleId="submenu-table">
    <w:name w:val="submenu-table"/>
    <w:basedOn w:val="a0"/>
    <w:rsid w:val="00864FF0"/>
  </w:style>
  <w:style w:type="paragraph" w:styleId="aff1">
    <w:name w:val="Balloon Text"/>
    <w:basedOn w:val="a"/>
    <w:link w:val="aff2"/>
    <w:uiPriority w:val="99"/>
    <w:unhideWhenUsed/>
    <w:rsid w:val="00864FF0"/>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0"/>
    <w:link w:val="aff1"/>
    <w:uiPriority w:val="99"/>
    <w:rsid w:val="00864FF0"/>
    <w:rPr>
      <w:rFonts w:ascii="Tahoma" w:eastAsia="Times New Roman" w:hAnsi="Tahoma" w:cs="Tahoma"/>
      <w:sz w:val="16"/>
      <w:szCs w:val="16"/>
      <w:lang w:eastAsia="ru-RU"/>
    </w:rPr>
  </w:style>
  <w:style w:type="character" w:customStyle="1" w:styleId="-15">
    <w:name w:val="-1.5"/>
    <w:rsid w:val="00864FF0"/>
  </w:style>
  <w:style w:type="character" w:customStyle="1" w:styleId="-1">
    <w:name w:val="-1"/>
    <w:rsid w:val="00864FF0"/>
  </w:style>
  <w:style w:type="paragraph" w:customStyle="1" w:styleId="2b">
    <w:name w:val="2"/>
    <w:basedOn w:val="a"/>
    <w:uiPriority w:val="99"/>
    <w:rsid w:val="00864FF0"/>
    <w:pPr>
      <w:widowControl w:val="0"/>
      <w:autoSpaceDE w:val="0"/>
      <w:autoSpaceDN w:val="0"/>
      <w:spacing w:after="0" w:line="240" w:lineRule="auto"/>
    </w:pPr>
    <w:rPr>
      <w:rFonts w:ascii="OfficinaSansCTT" w:eastAsia="Times New Roman" w:hAnsi="OfficinaSansCTT" w:cs="Times New Roman"/>
      <w:b/>
      <w:bCs/>
      <w:color w:val="000000"/>
      <w:sz w:val="28"/>
      <w:szCs w:val="28"/>
      <w:lang w:eastAsia="ru-RU"/>
    </w:rPr>
  </w:style>
  <w:style w:type="character" w:customStyle="1" w:styleId="-05">
    <w:name w:val="-0.5"/>
    <w:rsid w:val="00864FF0"/>
  </w:style>
  <w:style w:type="character" w:customStyle="1" w:styleId="110">
    <w:name w:val="11"/>
    <w:aliases w:val="Основной текст + Times New Roman,5 pt,Основной текст (2) + Lucida Sans Unicode,8,Основной текст + Sylfaen,6"/>
    <w:uiPriority w:val="99"/>
    <w:rsid w:val="00864FF0"/>
  </w:style>
  <w:style w:type="character" w:customStyle="1" w:styleId="38">
    <w:name w:val="Основной текст 3 Знак"/>
    <w:basedOn w:val="a0"/>
    <w:link w:val="39"/>
    <w:rsid w:val="00864FF0"/>
    <w:rPr>
      <w:rFonts w:ascii="Times New Roman" w:eastAsia="Times New Roman" w:hAnsi="Times New Roman"/>
      <w:sz w:val="16"/>
      <w:szCs w:val="16"/>
    </w:rPr>
  </w:style>
  <w:style w:type="paragraph" w:styleId="39">
    <w:name w:val="Body Text 3"/>
    <w:basedOn w:val="a"/>
    <w:link w:val="38"/>
    <w:unhideWhenUsed/>
    <w:rsid w:val="00864FF0"/>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864FF0"/>
    <w:rPr>
      <w:sz w:val="16"/>
      <w:szCs w:val="16"/>
    </w:rPr>
  </w:style>
  <w:style w:type="paragraph" w:customStyle="1" w:styleId="TablGol">
    <w:name w:val="Tabl_Gol"/>
    <w:basedOn w:val="a"/>
    <w:uiPriority w:val="99"/>
    <w:rsid w:val="00864FF0"/>
    <w:pPr>
      <w:widowControl w:val="0"/>
      <w:autoSpaceDE w:val="0"/>
      <w:autoSpaceDN w:val="0"/>
      <w:spacing w:after="0" w:line="260" w:lineRule="atLeast"/>
      <w:jc w:val="center"/>
    </w:pPr>
    <w:rPr>
      <w:rFonts w:ascii="NewtonCTT" w:eastAsia="SimSun" w:hAnsi="NewtonCTT" w:cs="Times New Roman"/>
      <w:b/>
      <w:bCs/>
      <w:color w:val="000000"/>
      <w:sz w:val="15"/>
      <w:szCs w:val="15"/>
      <w:lang w:eastAsia="ru-RU"/>
    </w:rPr>
  </w:style>
  <w:style w:type="paragraph" w:customStyle="1" w:styleId="Tabl">
    <w:name w:val="Tabl"/>
    <w:basedOn w:val="a"/>
    <w:uiPriority w:val="99"/>
    <w:rsid w:val="00864FF0"/>
    <w:pPr>
      <w:widowControl w:val="0"/>
      <w:autoSpaceDE w:val="0"/>
      <w:autoSpaceDN w:val="0"/>
      <w:spacing w:after="0" w:line="240" w:lineRule="auto"/>
      <w:jc w:val="both"/>
    </w:pPr>
    <w:rPr>
      <w:rFonts w:ascii="NewtonCTT" w:eastAsia="SimSun" w:hAnsi="NewtonCTT" w:cs="Times New Roman"/>
      <w:color w:val="000000"/>
      <w:sz w:val="16"/>
      <w:szCs w:val="16"/>
      <w:lang w:eastAsia="ru-RU"/>
    </w:rPr>
  </w:style>
  <w:style w:type="character" w:customStyle="1" w:styleId="0">
    <w:name w:val="0"/>
    <w:rsid w:val="00864FF0"/>
  </w:style>
  <w:style w:type="character" w:customStyle="1" w:styleId="-2">
    <w:name w:val="-2"/>
    <w:rsid w:val="00864FF0"/>
  </w:style>
  <w:style w:type="character" w:customStyle="1" w:styleId="150">
    <w:name w:val="1.5"/>
    <w:rsid w:val="00864FF0"/>
  </w:style>
  <w:style w:type="paragraph" w:customStyle="1" w:styleId="51">
    <w:name w:val="5à"/>
    <w:basedOn w:val="a"/>
    <w:uiPriority w:val="99"/>
    <w:rsid w:val="00864FF0"/>
    <w:pPr>
      <w:widowControl w:val="0"/>
      <w:autoSpaceDE w:val="0"/>
      <w:autoSpaceDN w:val="0"/>
      <w:spacing w:after="0" w:line="240" w:lineRule="auto"/>
      <w:jc w:val="center"/>
    </w:pPr>
    <w:rPr>
      <w:rFonts w:ascii="NewtonCTT" w:eastAsia="Times New Roman" w:hAnsi="NewtonCTT" w:cs="Times New Roman"/>
      <w:color w:val="000000"/>
      <w:sz w:val="18"/>
      <w:szCs w:val="18"/>
      <w:lang w:eastAsia="ru-RU"/>
    </w:rPr>
  </w:style>
  <w:style w:type="paragraph" w:customStyle="1" w:styleId="Body">
    <w:name w:val="Body"/>
    <w:basedOn w:val="a"/>
    <w:uiPriority w:val="99"/>
    <w:rsid w:val="00864FF0"/>
    <w:pPr>
      <w:widowControl w:val="0"/>
      <w:tabs>
        <w:tab w:val="left" w:pos="567"/>
      </w:tabs>
      <w:autoSpaceDE w:val="0"/>
      <w:autoSpaceDN w:val="0"/>
      <w:spacing w:after="0" w:line="240" w:lineRule="auto"/>
      <w:ind w:left="567" w:firstLine="283"/>
      <w:jc w:val="both"/>
    </w:pPr>
    <w:rPr>
      <w:rFonts w:ascii="NewtonCTT" w:eastAsia="Times New Roman" w:hAnsi="NewtonCTT" w:cs="Times New Roman"/>
      <w:color w:val="000000"/>
      <w:sz w:val="19"/>
      <w:szCs w:val="19"/>
      <w:lang w:eastAsia="ru-RU"/>
    </w:rPr>
  </w:style>
  <w:style w:type="character" w:customStyle="1" w:styleId="01">
    <w:name w:val="01"/>
    <w:aliases w:val="52"/>
    <w:rsid w:val="00864FF0"/>
  </w:style>
  <w:style w:type="character" w:customStyle="1" w:styleId="120">
    <w:name w:val="12"/>
    <w:rsid w:val="00864FF0"/>
  </w:style>
  <w:style w:type="character" w:customStyle="1" w:styleId="-0">
    <w:name w:val="-0"/>
    <w:aliases w:val="54,55"/>
    <w:rsid w:val="00864FF0"/>
  </w:style>
  <w:style w:type="paragraph" w:customStyle="1" w:styleId="Style27">
    <w:name w:val="Style27"/>
    <w:basedOn w:val="a"/>
    <w:uiPriority w:val="99"/>
    <w:rsid w:val="00864FF0"/>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customStyle="1" w:styleId="FontStyle68">
    <w:name w:val="Font Style68"/>
    <w:basedOn w:val="a0"/>
    <w:rsid w:val="00864FF0"/>
    <w:rPr>
      <w:rFonts w:ascii="Times New Roman" w:hAnsi="Times New Roman" w:cs="Times New Roman" w:hint="default"/>
      <w:sz w:val="22"/>
      <w:szCs w:val="22"/>
    </w:rPr>
  </w:style>
  <w:style w:type="paragraph" w:styleId="aff3">
    <w:name w:val="No Spacing"/>
    <w:link w:val="aff4"/>
    <w:uiPriority w:val="1"/>
    <w:qFormat/>
    <w:rsid w:val="00864FF0"/>
    <w:pPr>
      <w:spacing w:after="0" w:line="240" w:lineRule="auto"/>
    </w:pPr>
    <w:rPr>
      <w:rFonts w:ascii="Calibri" w:eastAsia="Calibri" w:hAnsi="Calibri" w:cs="Times New Roman"/>
    </w:rPr>
  </w:style>
  <w:style w:type="paragraph" w:styleId="aff5">
    <w:name w:val="Document Map"/>
    <w:basedOn w:val="a"/>
    <w:link w:val="aff6"/>
    <w:unhideWhenUsed/>
    <w:rsid w:val="00864FF0"/>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0"/>
    <w:link w:val="aff5"/>
    <w:rsid w:val="00864FF0"/>
    <w:rPr>
      <w:rFonts w:ascii="Tahoma" w:eastAsia="Times New Roman" w:hAnsi="Tahoma" w:cs="Tahoma"/>
      <w:sz w:val="16"/>
      <w:szCs w:val="16"/>
      <w:lang w:eastAsia="ru-RU"/>
    </w:rPr>
  </w:style>
  <w:style w:type="paragraph" w:customStyle="1" w:styleId="16">
    <w:name w:val="Обычный1"/>
    <w:basedOn w:val="1"/>
    <w:uiPriority w:val="99"/>
    <w:rsid w:val="00864FF0"/>
    <w:pPr>
      <w:widowControl w:val="0"/>
      <w:autoSpaceDE w:val="0"/>
      <w:autoSpaceDN w:val="0"/>
      <w:adjustRightInd w:val="0"/>
      <w:spacing w:before="0" w:after="0"/>
      <w:jc w:val="center"/>
    </w:pPr>
    <w:rPr>
      <w:rFonts w:ascii="Times New Roman" w:hAnsi="Times New Roman"/>
      <w:b w:val="0"/>
      <w:bCs w:val="0"/>
      <w:noProof/>
      <w:kern w:val="0"/>
      <w:sz w:val="28"/>
      <w:szCs w:val="24"/>
    </w:rPr>
  </w:style>
  <w:style w:type="paragraph" w:customStyle="1" w:styleId="Style4">
    <w:name w:val="Style4"/>
    <w:basedOn w:val="a"/>
    <w:rsid w:val="00864FF0"/>
    <w:pPr>
      <w:widowControl w:val="0"/>
      <w:autoSpaceDE w:val="0"/>
      <w:autoSpaceDN w:val="0"/>
      <w:adjustRightInd w:val="0"/>
      <w:spacing w:after="0" w:line="338" w:lineRule="exact"/>
      <w:ind w:firstLine="451"/>
      <w:jc w:val="both"/>
    </w:pPr>
    <w:rPr>
      <w:rFonts w:ascii="Consolas" w:eastAsia="Times New Roman" w:hAnsi="Consolas" w:cs="Times New Roman"/>
      <w:sz w:val="24"/>
      <w:szCs w:val="24"/>
      <w:lang w:eastAsia="ru-RU"/>
    </w:rPr>
  </w:style>
  <w:style w:type="character" w:customStyle="1" w:styleId="FontStyle22">
    <w:name w:val="Font Style22"/>
    <w:uiPriority w:val="99"/>
    <w:rsid w:val="00864FF0"/>
    <w:rPr>
      <w:rFonts w:ascii="Century Schoolbook" w:hAnsi="Century Schoolbook" w:cs="Century Schoolbook"/>
      <w:sz w:val="26"/>
      <w:szCs w:val="26"/>
    </w:rPr>
  </w:style>
  <w:style w:type="character" w:customStyle="1" w:styleId="FontStyle23">
    <w:name w:val="Font Style23"/>
    <w:uiPriority w:val="99"/>
    <w:rsid w:val="00864FF0"/>
    <w:rPr>
      <w:rFonts w:ascii="Century Schoolbook" w:hAnsi="Century Schoolbook" w:cs="Century Schoolbook"/>
      <w:b/>
      <w:bCs/>
      <w:i/>
      <w:iCs/>
      <w:sz w:val="26"/>
      <w:szCs w:val="26"/>
    </w:rPr>
  </w:style>
  <w:style w:type="character" w:customStyle="1" w:styleId="FontStyle24">
    <w:name w:val="Font Style24"/>
    <w:uiPriority w:val="99"/>
    <w:rsid w:val="00864FF0"/>
    <w:rPr>
      <w:rFonts w:ascii="Century Schoolbook" w:hAnsi="Century Schoolbook" w:cs="Century Schoolbook"/>
      <w:sz w:val="26"/>
      <w:szCs w:val="26"/>
    </w:rPr>
  </w:style>
  <w:style w:type="paragraph" w:customStyle="1" w:styleId="Style6">
    <w:name w:val="Style6"/>
    <w:basedOn w:val="a"/>
    <w:uiPriority w:val="99"/>
    <w:rsid w:val="00864FF0"/>
    <w:pPr>
      <w:widowControl w:val="0"/>
      <w:autoSpaceDE w:val="0"/>
      <w:autoSpaceDN w:val="0"/>
      <w:adjustRightInd w:val="0"/>
      <w:spacing w:after="0" w:line="240" w:lineRule="auto"/>
    </w:pPr>
    <w:rPr>
      <w:rFonts w:ascii="Consolas" w:eastAsia="Times New Roman" w:hAnsi="Consolas" w:cs="Times New Roman"/>
      <w:sz w:val="24"/>
      <w:szCs w:val="24"/>
      <w:lang w:eastAsia="ru-RU"/>
    </w:rPr>
  </w:style>
  <w:style w:type="paragraph" w:customStyle="1" w:styleId="Style8">
    <w:name w:val="Style8"/>
    <w:basedOn w:val="a"/>
    <w:uiPriority w:val="99"/>
    <w:rsid w:val="00864FF0"/>
    <w:pPr>
      <w:widowControl w:val="0"/>
      <w:autoSpaceDE w:val="0"/>
      <w:autoSpaceDN w:val="0"/>
      <w:adjustRightInd w:val="0"/>
      <w:spacing w:after="0" w:line="336" w:lineRule="exact"/>
      <w:jc w:val="both"/>
    </w:pPr>
    <w:rPr>
      <w:rFonts w:ascii="Consolas" w:eastAsia="Times New Roman" w:hAnsi="Consolas" w:cs="Times New Roman"/>
      <w:sz w:val="24"/>
      <w:szCs w:val="24"/>
      <w:lang w:eastAsia="ru-RU"/>
    </w:rPr>
  </w:style>
  <w:style w:type="paragraph" w:customStyle="1" w:styleId="Style9">
    <w:name w:val="Style9"/>
    <w:basedOn w:val="a"/>
    <w:uiPriority w:val="99"/>
    <w:rsid w:val="00864FF0"/>
    <w:pPr>
      <w:widowControl w:val="0"/>
      <w:autoSpaceDE w:val="0"/>
      <w:autoSpaceDN w:val="0"/>
      <w:adjustRightInd w:val="0"/>
      <w:spacing w:after="0" w:line="355" w:lineRule="exact"/>
      <w:ind w:hanging="442"/>
      <w:jc w:val="both"/>
    </w:pPr>
    <w:rPr>
      <w:rFonts w:ascii="Consolas" w:eastAsia="Times New Roman" w:hAnsi="Consolas" w:cs="Times New Roman"/>
      <w:sz w:val="24"/>
      <w:szCs w:val="24"/>
      <w:lang w:eastAsia="ru-RU"/>
    </w:rPr>
  </w:style>
  <w:style w:type="paragraph" w:customStyle="1" w:styleId="Style13">
    <w:name w:val="Style13"/>
    <w:basedOn w:val="a"/>
    <w:uiPriority w:val="99"/>
    <w:rsid w:val="00864FF0"/>
    <w:pPr>
      <w:widowControl w:val="0"/>
      <w:autoSpaceDE w:val="0"/>
      <w:autoSpaceDN w:val="0"/>
      <w:adjustRightInd w:val="0"/>
      <w:spacing w:after="0" w:line="394" w:lineRule="exact"/>
    </w:pPr>
    <w:rPr>
      <w:rFonts w:ascii="Consolas" w:eastAsia="Times New Roman" w:hAnsi="Consolas" w:cs="Times New Roman"/>
      <w:sz w:val="24"/>
      <w:szCs w:val="24"/>
      <w:lang w:eastAsia="ru-RU"/>
    </w:rPr>
  </w:style>
  <w:style w:type="paragraph" w:customStyle="1" w:styleId="Style17">
    <w:name w:val="Style17"/>
    <w:basedOn w:val="a"/>
    <w:uiPriority w:val="99"/>
    <w:rsid w:val="00864FF0"/>
    <w:pPr>
      <w:widowControl w:val="0"/>
      <w:autoSpaceDE w:val="0"/>
      <w:autoSpaceDN w:val="0"/>
      <w:adjustRightInd w:val="0"/>
      <w:spacing w:after="0" w:line="240" w:lineRule="auto"/>
    </w:pPr>
    <w:rPr>
      <w:rFonts w:ascii="Consolas" w:eastAsia="Times New Roman" w:hAnsi="Consolas" w:cs="Times New Roman"/>
      <w:sz w:val="24"/>
      <w:szCs w:val="24"/>
      <w:lang w:eastAsia="ru-RU"/>
    </w:rPr>
  </w:style>
  <w:style w:type="character" w:customStyle="1" w:styleId="FontStyle28">
    <w:name w:val="Font Style28"/>
    <w:uiPriority w:val="99"/>
    <w:rsid w:val="00864FF0"/>
    <w:rPr>
      <w:rFonts w:ascii="Franklin Gothic Demi Cond" w:hAnsi="Franklin Gothic Demi Cond" w:cs="Franklin Gothic Demi Cond"/>
      <w:spacing w:val="10"/>
      <w:sz w:val="34"/>
      <w:szCs w:val="34"/>
    </w:rPr>
  </w:style>
  <w:style w:type="character" w:customStyle="1" w:styleId="FontStyle29">
    <w:name w:val="Font Style29"/>
    <w:uiPriority w:val="99"/>
    <w:rsid w:val="00864FF0"/>
    <w:rPr>
      <w:rFonts w:ascii="Century Schoolbook" w:hAnsi="Century Schoolbook" w:cs="Century Schoolbook"/>
      <w:b/>
      <w:bCs/>
      <w:sz w:val="28"/>
      <w:szCs w:val="28"/>
    </w:rPr>
  </w:style>
  <w:style w:type="paragraph" w:customStyle="1" w:styleId="Style2">
    <w:name w:val="Style 2"/>
    <w:uiPriority w:val="99"/>
    <w:rsid w:val="00864FF0"/>
    <w:pPr>
      <w:widowControl w:val="0"/>
      <w:autoSpaceDE w:val="0"/>
      <w:autoSpaceDN w:val="0"/>
      <w:spacing w:after="0" w:line="240" w:lineRule="auto"/>
      <w:ind w:right="108"/>
      <w:jc w:val="right"/>
    </w:pPr>
    <w:rPr>
      <w:rFonts w:ascii="Arial Narrow" w:eastAsia="Times New Roman" w:hAnsi="Arial Narrow" w:cs="Arial Narrow"/>
      <w:sz w:val="26"/>
      <w:szCs w:val="26"/>
      <w:lang w:eastAsia="ru-RU"/>
    </w:rPr>
  </w:style>
  <w:style w:type="paragraph" w:customStyle="1" w:styleId="Style3">
    <w:name w:val="Style 3"/>
    <w:uiPriority w:val="99"/>
    <w:rsid w:val="00864FF0"/>
    <w:pPr>
      <w:widowControl w:val="0"/>
      <w:autoSpaceDE w:val="0"/>
      <w:autoSpaceDN w:val="0"/>
      <w:spacing w:after="0" w:line="240" w:lineRule="auto"/>
      <w:ind w:right="144"/>
      <w:jc w:val="right"/>
    </w:pPr>
    <w:rPr>
      <w:rFonts w:ascii="Tahoma" w:eastAsia="Times New Roman" w:hAnsi="Tahoma" w:cs="Tahoma"/>
      <w:lang w:eastAsia="ru-RU"/>
    </w:rPr>
  </w:style>
  <w:style w:type="character" w:customStyle="1" w:styleId="CharacterStyle1">
    <w:name w:val="Character Style 1"/>
    <w:rsid w:val="00864FF0"/>
    <w:rPr>
      <w:rFonts w:ascii="Arial Narrow" w:hAnsi="Arial Narrow" w:cs="Arial Narrow" w:hint="default"/>
      <w:sz w:val="26"/>
      <w:szCs w:val="26"/>
    </w:rPr>
  </w:style>
  <w:style w:type="paragraph" w:customStyle="1" w:styleId="17">
    <w:name w:val="Стиль1"/>
    <w:basedOn w:val="a"/>
    <w:uiPriority w:val="99"/>
    <w:rsid w:val="00864FF0"/>
    <w:pPr>
      <w:framePr w:wrap="around" w:vAnchor="text" w:hAnchor="text" w:y="1"/>
      <w:spacing w:after="0" w:line="360" w:lineRule="auto"/>
      <w:ind w:firstLine="567"/>
      <w:jc w:val="both"/>
    </w:pPr>
    <w:rPr>
      <w:rFonts w:ascii="Arial" w:eastAsia="Times New Roman" w:hAnsi="Arial" w:cs="Times New Roman"/>
      <w:sz w:val="24"/>
      <w:szCs w:val="24"/>
      <w:lang w:eastAsia="ru-RU"/>
    </w:rPr>
  </w:style>
  <w:style w:type="paragraph" w:customStyle="1" w:styleId="18">
    <w:name w:val="Абзац списка1"/>
    <w:basedOn w:val="a"/>
    <w:uiPriority w:val="99"/>
    <w:rsid w:val="00864FF0"/>
    <w:pPr>
      <w:ind w:left="720"/>
      <w:contextualSpacing/>
    </w:pPr>
    <w:rPr>
      <w:rFonts w:ascii="Calibri" w:eastAsia="Times New Roman" w:hAnsi="Calibri" w:cs="Times New Roman"/>
      <w:lang w:eastAsia="ru-RU"/>
    </w:rPr>
  </w:style>
  <w:style w:type="paragraph" w:customStyle="1" w:styleId="aff7">
    <w:name w:val="Стиль"/>
    <w:uiPriority w:val="99"/>
    <w:rsid w:val="00864FF0"/>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aff8">
    <w:name w:val="абзац"/>
    <w:basedOn w:val="a"/>
    <w:uiPriority w:val="99"/>
    <w:rsid w:val="00864FF0"/>
    <w:pPr>
      <w:suppressAutoHyphens/>
      <w:spacing w:after="0" w:line="240" w:lineRule="auto"/>
    </w:pPr>
    <w:rPr>
      <w:rFonts w:ascii="Times New Roman" w:eastAsia="Times New Roman" w:hAnsi="Times New Roman" w:cs="Times New Roman"/>
      <w:sz w:val="28"/>
      <w:szCs w:val="24"/>
      <w:lang w:eastAsia="zh-CN"/>
    </w:rPr>
  </w:style>
  <w:style w:type="paragraph" w:customStyle="1" w:styleId="c5">
    <w:name w:val="c5"/>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864FF0"/>
  </w:style>
  <w:style w:type="paragraph" w:customStyle="1" w:styleId="c63">
    <w:name w:val="c63"/>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Содержимое таблицы"/>
    <w:basedOn w:val="a"/>
    <w:uiPriority w:val="99"/>
    <w:rsid w:val="00864FF0"/>
    <w:pPr>
      <w:suppressLineNumbers/>
    </w:pPr>
    <w:rPr>
      <w:rFonts w:ascii="Calibri" w:eastAsia="Calibri" w:hAnsi="Calibri" w:cs="Calibri"/>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f1"/>
    <w:uiPriority w:val="34"/>
    <w:locked/>
    <w:rsid w:val="00864FF0"/>
    <w:rPr>
      <w:rFonts w:ascii="Times New Roman" w:eastAsia="Times New Roman" w:hAnsi="Times New Roman" w:cs="Times New Roman"/>
      <w:sz w:val="24"/>
      <w:szCs w:val="24"/>
      <w:lang w:eastAsia="ru-RU"/>
    </w:rPr>
  </w:style>
  <w:style w:type="paragraph" w:customStyle="1" w:styleId="c7">
    <w:name w:val="c7"/>
    <w:basedOn w:val="a"/>
    <w:uiPriority w:val="99"/>
    <w:semiHidden/>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864FF0"/>
  </w:style>
  <w:style w:type="character" w:customStyle="1" w:styleId="c3">
    <w:name w:val="c3"/>
    <w:basedOn w:val="a0"/>
    <w:rsid w:val="00864FF0"/>
  </w:style>
  <w:style w:type="character" w:customStyle="1" w:styleId="affa">
    <w:name w:val="Основной текст + Курсив"/>
    <w:rsid w:val="00864FF0"/>
    <w:rPr>
      <w:rFonts w:ascii="Times New Roman" w:hAnsi="Times New Roman"/>
      <w:i/>
      <w:sz w:val="22"/>
    </w:rPr>
  </w:style>
  <w:style w:type="paragraph" w:customStyle="1" w:styleId="c2">
    <w:name w:val="c2"/>
    <w:basedOn w:val="a"/>
    <w:uiPriority w:val="99"/>
    <w:rsid w:val="00864FF0"/>
    <w:pPr>
      <w:spacing w:before="90" w:after="90" w:line="240" w:lineRule="auto"/>
    </w:pPr>
    <w:rPr>
      <w:rFonts w:ascii="Times New Roman" w:eastAsia="Times New Roman" w:hAnsi="Times New Roman" w:cs="Times New Roman"/>
      <w:sz w:val="24"/>
      <w:szCs w:val="24"/>
      <w:lang w:eastAsia="ru-RU"/>
    </w:rPr>
  </w:style>
  <w:style w:type="paragraph" w:customStyle="1" w:styleId="2c">
    <w:name w:val="Основной текст2"/>
    <w:basedOn w:val="a"/>
    <w:rsid w:val="00864FF0"/>
    <w:pPr>
      <w:shd w:val="clear" w:color="auto" w:fill="FFFFFF"/>
      <w:spacing w:after="0" w:line="226" w:lineRule="exact"/>
      <w:ind w:hanging="280"/>
      <w:jc w:val="both"/>
    </w:pPr>
    <w:rPr>
      <w:sz w:val="26"/>
      <w:szCs w:val="26"/>
    </w:rPr>
  </w:style>
  <w:style w:type="table" w:customStyle="1" w:styleId="19">
    <w:name w:val="Сетка таблицы1"/>
    <w:basedOn w:val="a1"/>
    <w:next w:val="af4"/>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c20">
    <w:name w:val="c1 c20"/>
    <w:basedOn w:val="a0"/>
    <w:rsid w:val="00864FF0"/>
  </w:style>
  <w:style w:type="paragraph" w:customStyle="1" w:styleId="c0c12c16">
    <w:name w:val="c0 c12 c16"/>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
    <w:name w:val="Сетка таблицы4"/>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Базовый"/>
    <w:uiPriority w:val="99"/>
    <w:rsid w:val="00864FF0"/>
    <w:pPr>
      <w:tabs>
        <w:tab w:val="left" w:pos="709"/>
      </w:tabs>
      <w:suppressAutoHyphens/>
      <w:spacing w:line="276" w:lineRule="atLeast"/>
    </w:pPr>
    <w:rPr>
      <w:rFonts w:ascii="Calibri" w:eastAsia="Times New Roman" w:hAnsi="Calibri" w:cs="Times New Roman"/>
      <w:lang w:eastAsia="ru-RU"/>
    </w:rPr>
  </w:style>
  <w:style w:type="paragraph" w:customStyle="1" w:styleId="Default">
    <w:name w:val="Default"/>
    <w:rsid w:val="00864F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61">
    <w:name w:val="Сетка таблицы6"/>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4"/>
    <w:uiPriority w:val="59"/>
    <w:rsid w:val="0086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4"/>
    <w:uiPriority w:val="59"/>
    <w:rsid w:val="00864F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39">
    <w:name w:val="Font Style39"/>
    <w:rsid w:val="00864FF0"/>
    <w:rPr>
      <w:rFonts w:ascii="Arial" w:hAnsi="Arial" w:cs="Arial" w:hint="default"/>
      <w:b/>
      <w:bCs/>
      <w:smallCaps/>
      <w:sz w:val="24"/>
      <w:szCs w:val="24"/>
    </w:rPr>
  </w:style>
  <w:style w:type="paragraph" w:customStyle="1" w:styleId="Style20">
    <w:name w:val="Style2"/>
    <w:basedOn w:val="a"/>
    <w:uiPriority w:val="99"/>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0">
    <w:name w:val="Style3"/>
    <w:basedOn w:val="a"/>
    <w:rsid w:val="00864FF0"/>
    <w:pPr>
      <w:widowControl w:val="0"/>
      <w:autoSpaceDE w:val="0"/>
      <w:autoSpaceDN w:val="0"/>
      <w:adjustRightInd w:val="0"/>
      <w:spacing w:after="0" w:line="235" w:lineRule="exact"/>
      <w:jc w:val="both"/>
    </w:pPr>
    <w:rPr>
      <w:rFonts w:ascii="Arial" w:eastAsia="Times New Roman" w:hAnsi="Arial" w:cs="Times New Roman"/>
      <w:sz w:val="24"/>
      <w:szCs w:val="24"/>
      <w:lang w:eastAsia="ru-RU"/>
    </w:rPr>
  </w:style>
  <w:style w:type="paragraph" w:customStyle="1" w:styleId="Style11">
    <w:name w:val="Style11"/>
    <w:basedOn w:val="a"/>
    <w:uiPriority w:val="99"/>
    <w:rsid w:val="00864FF0"/>
    <w:pPr>
      <w:widowControl w:val="0"/>
      <w:autoSpaceDE w:val="0"/>
      <w:autoSpaceDN w:val="0"/>
      <w:adjustRightInd w:val="0"/>
      <w:spacing w:after="0" w:line="231" w:lineRule="exact"/>
      <w:jc w:val="both"/>
    </w:pPr>
    <w:rPr>
      <w:rFonts w:ascii="Arial" w:eastAsia="Times New Roman" w:hAnsi="Arial" w:cs="Times New Roman"/>
      <w:sz w:val="24"/>
      <w:szCs w:val="24"/>
      <w:lang w:eastAsia="ru-RU"/>
    </w:rPr>
  </w:style>
  <w:style w:type="paragraph" w:customStyle="1" w:styleId="Style300">
    <w:name w:val="Style30"/>
    <w:basedOn w:val="a"/>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4">
    <w:name w:val="Style34"/>
    <w:basedOn w:val="a"/>
    <w:rsid w:val="00864FF0"/>
    <w:pPr>
      <w:widowControl w:val="0"/>
      <w:autoSpaceDE w:val="0"/>
      <w:autoSpaceDN w:val="0"/>
      <w:adjustRightInd w:val="0"/>
      <w:spacing w:after="0" w:line="230" w:lineRule="exact"/>
      <w:jc w:val="center"/>
    </w:pPr>
    <w:rPr>
      <w:rFonts w:ascii="Arial" w:eastAsia="Times New Roman" w:hAnsi="Arial" w:cs="Times New Roman"/>
      <w:sz w:val="24"/>
      <w:szCs w:val="24"/>
      <w:lang w:eastAsia="ru-RU"/>
    </w:rPr>
  </w:style>
  <w:style w:type="character" w:customStyle="1" w:styleId="FontStyle37">
    <w:name w:val="Font Style37"/>
    <w:rsid w:val="00864FF0"/>
    <w:rPr>
      <w:rFonts w:ascii="Arial" w:hAnsi="Arial" w:cs="Arial" w:hint="default"/>
      <w:b/>
      <w:bCs/>
      <w:sz w:val="20"/>
      <w:szCs w:val="20"/>
    </w:rPr>
  </w:style>
  <w:style w:type="character" w:customStyle="1" w:styleId="FontStyle40">
    <w:name w:val="Font Style40"/>
    <w:rsid w:val="00864FF0"/>
    <w:rPr>
      <w:rFonts w:ascii="Arial" w:hAnsi="Arial" w:cs="Arial" w:hint="default"/>
      <w:spacing w:val="-10"/>
      <w:sz w:val="20"/>
      <w:szCs w:val="20"/>
    </w:rPr>
  </w:style>
  <w:style w:type="character" w:customStyle="1" w:styleId="FontStyle43">
    <w:name w:val="Font Style43"/>
    <w:rsid w:val="00864FF0"/>
    <w:rPr>
      <w:rFonts w:ascii="Arial" w:hAnsi="Arial" w:cs="Arial" w:hint="default"/>
      <w:b/>
      <w:bCs/>
      <w:spacing w:val="-20"/>
      <w:sz w:val="20"/>
      <w:szCs w:val="20"/>
    </w:rPr>
  </w:style>
  <w:style w:type="character" w:customStyle="1" w:styleId="FontStyle48">
    <w:name w:val="Font Style48"/>
    <w:rsid w:val="00864FF0"/>
    <w:rPr>
      <w:rFonts w:ascii="Arial" w:hAnsi="Arial" w:cs="Arial" w:hint="default"/>
      <w:b/>
      <w:bCs/>
      <w:i/>
      <w:iCs/>
      <w:sz w:val="20"/>
      <w:szCs w:val="20"/>
    </w:rPr>
  </w:style>
  <w:style w:type="character" w:customStyle="1" w:styleId="FontStyle42">
    <w:name w:val="Font Style42"/>
    <w:rsid w:val="00864FF0"/>
    <w:rPr>
      <w:rFonts w:ascii="Arial" w:hAnsi="Arial" w:cs="Arial" w:hint="default"/>
      <w:b/>
      <w:bCs/>
      <w:sz w:val="20"/>
      <w:szCs w:val="20"/>
    </w:rPr>
  </w:style>
  <w:style w:type="paragraph" w:customStyle="1" w:styleId="Style21">
    <w:name w:val="Style21"/>
    <w:basedOn w:val="a"/>
    <w:rsid w:val="00864FF0"/>
    <w:pPr>
      <w:widowControl w:val="0"/>
      <w:autoSpaceDE w:val="0"/>
      <w:autoSpaceDN w:val="0"/>
      <w:adjustRightInd w:val="0"/>
      <w:spacing w:after="0" w:line="461" w:lineRule="exact"/>
    </w:pPr>
    <w:rPr>
      <w:rFonts w:ascii="Arial" w:eastAsia="Times New Roman" w:hAnsi="Arial" w:cs="Times New Roman"/>
      <w:sz w:val="24"/>
      <w:szCs w:val="24"/>
      <w:lang w:eastAsia="ru-RU"/>
    </w:rPr>
  </w:style>
  <w:style w:type="paragraph" w:customStyle="1" w:styleId="Style32">
    <w:name w:val="Style32"/>
    <w:basedOn w:val="a"/>
    <w:rsid w:val="00864FF0"/>
    <w:pPr>
      <w:widowControl w:val="0"/>
      <w:autoSpaceDE w:val="0"/>
      <w:autoSpaceDN w:val="0"/>
      <w:adjustRightInd w:val="0"/>
      <w:spacing w:after="0" w:line="466" w:lineRule="exact"/>
      <w:jc w:val="right"/>
    </w:pPr>
    <w:rPr>
      <w:rFonts w:ascii="Arial" w:eastAsia="Times New Roman" w:hAnsi="Arial" w:cs="Times New Roman"/>
      <w:sz w:val="24"/>
      <w:szCs w:val="24"/>
      <w:lang w:eastAsia="ru-RU"/>
    </w:rPr>
  </w:style>
  <w:style w:type="numbering" w:customStyle="1" w:styleId="111">
    <w:name w:val="Нет списка11"/>
    <w:next w:val="a2"/>
    <w:semiHidden/>
    <w:rsid w:val="00864FF0"/>
  </w:style>
  <w:style w:type="paragraph" w:customStyle="1" w:styleId="affc">
    <w:name w:val="Знак"/>
    <w:basedOn w:val="a"/>
    <w:rsid w:val="00864FF0"/>
    <w:pPr>
      <w:spacing w:after="160" w:line="240" w:lineRule="exact"/>
    </w:pPr>
    <w:rPr>
      <w:rFonts w:ascii="Verdana" w:eastAsia="Times New Roman" w:hAnsi="Verdana" w:cs="Times New Roman"/>
      <w:sz w:val="20"/>
      <w:szCs w:val="20"/>
      <w:lang w:val="en-US"/>
    </w:rPr>
  </w:style>
  <w:style w:type="character" w:customStyle="1" w:styleId="42">
    <w:name w:val="Основной текст (4)_"/>
    <w:basedOn w:val="a0"/>
    <w:link w:val="43"/>
    <w:uiPriority w:val="99"/>
    <w:rsid w:val="00864FF0"/>
    <w:rPr>
      <w:rFonts w:ascii="Times New Roman" w:eastAsia="Times New Roman" w:hAnsi="Times New Roman"/>
      <w:b/>
      <w:bCs/>
      <w:shd w:val="clear" w:color="auto" w:fill="FFFFFF"/>
    </w:rPr>
  </w:style>
  <w:style w:type="paragraph" w:customStyle="1" w:styleId="43">
    <w:name w:val="Основной текст (4)"/>
    <w:basedOn w:val="a"/>
    <w:link w:val="42"/>
    <w:uiPriority w:val="99"/>
    <w:rsid w:val="00864FF0"/>
    <w:pPr>
      <w:widowControl w:val="0"/>
      <w:shd w:val="clear" w:color="auto" w:fill="FFFFFF"/>
      <w:spacing w:after="0" w:line="274" w:lineRule="exact"/>
    </w:pPr>
    <w:rPr>
      <w:rFonts w:ascii="Times New Roman" w:eastAsia="Times New Roman" w:hAnsi="Times New Roman"/>
      <w:b/>
      <w:bCs/>
    </w:rPr>
  </w:style>
  <w:style w:type="paragraph" w:customStyle="1" w:styleId="3b">
    <w:name w:val="Основной текст3"/>
    <w:basedOn w:val="a"/>
    <w:rsid w:val="00864FF0"/>
    <w:pPr>
      <w:widowControl w:val="0"/>
      <w:shd w:val="clear" w:color="auto" w:fill="FFFFFF"/>
      <w:spacing w:before="360" w:after="0" w:line="293" w:lineRule="exact"/>
      <w:ind w:hanging="380"/>
      <w:jc w:val="both"/>
    </w:pPr>
    <w:rPr>
      <w:rFonts w:ascii="Times New Roman" w:eastAsia="Times New Roman" w:hAnsi="Times New Roman" w:cs="Times New Roman"/>
      <w:sz w:val="20"/>
      <w:szCs w:val="20"/>
      <w:lang w:eastAsia="ru-RU"/>
    </w:rPr>
  </w:style>
  <w:style w:type="paragraph" w:customStyle="1" w:styleId="Style10">
    <w:name w:val="Style10"/>
    <w:basedOn w:val="a"/>
    <w:rsid w:val="00864FF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56">
    <w:name w:val="Font Style56"/>
    <w:rsid w:val="00864FF0"/>
    <w:rPr>
      <w:rFonts w:ascii="Arial" w:hAnsi="Arial" w:cs="Arial" w:hint="default"/>
      <w:b/>
      <w:bCs/>
      <w:i/>
      <w:iCs/>
      <w:spacing w:val="-10"/>
      <w:sz w:val="20"/>
      <w:szCs w:val="20"/>
    </w:rPr>
  </w:style>
  <w:style w:type="character" w:customStyle="1" w:styleId="FontStyle59">
    <w:name w:val="Font Style59"/>
    <w:rsid w:val="00864FF0"/>
    <w:rPr>
      <w:rFonts w:ascii="Arial" w:hAnsi="Arial" w:cs="Arial" w:hint="default"/>
      <w:b/>
      <w:bCs/>
      <w:smallCaps/>
      <w:sz w:val="24"/>
      <w:szCs w:val="24"/>
    </w:rPr>
  </w:style>
  <w:style w:type="paragraph" w:customStyle="1" w:styleId="Style24">
    <w:name w:val="Style24"/>
    <w:basedOn w:val="a"/>
    <w:rsid w:val="00864FF0"/>
    <w:pPr>
      <w:widowControl w:val="0"/>
      <w:autoSpaceDE w:val="0"/>
      <w:autoSpaceDN w:val="0"/>
      <w:adjustRightInd w:val="0"/>
      <w:spacing w:after="0" w:line="230" w:lineRule="exact"/>
    </w:pPr>
    <w:rPr>
      <w:rFonts w:ascii="Arial" w:eastAsia="Times New Roman" w:hAnsi="Arial" w:cs="Times New Roman"/>
      <w:sz w:val="24"/>
      <w:szCs w:val="24"/>
      <w:lang w:eastAsia="ru-RU"/>
    </w:rPr>
  </w:style>
  <w:style w:type="paragraph" w:customStyle="1" w:styleId="text">
    <w:name w:val="text"/>
    <w:basedOn w:val="a"/>
    <w:link w:val="text0"/>
    <w:rsid w:val="00864FF0"/>
    <w:pPr>
      <w:widowControl w:val="0"/>
      <w:autoSpaceDE w:val="0"/>
      <w:autoSpaceDN w:val="0"/>
      <w:adjustRightInd w:val="0"/>
      <w:spacing w:after="0" w:line="288" w:lineRule="auto"/>
      <w:ind w:firstLine="283"/>
      <w:jc w:val="both"/>
      <w:textAlignment w:val="center"/>
    </w:pPr>
    <w:rPr>
      <w:rFonts w:ascii="SchoolBookC" w:eastAsia="Times New Roman" w:hAnsi="SchoolBookC" w:cs="SchoolBookC"/>
      <w:color w:val="000000"/>
      <w:lang w:val="en-US" w:eastAsia="ru-RU"/>
    </w:rPr>
  </w:style>
  <w:style w:type="character" w:customStyle="1" w:styleId="Text1">
    <w:name w:val="Text"/>
    <w:rsid w:val="00864FF0"/>
    <w:rPr>
      <w:rFonts w:ascii="SchoolBookC" w:hAnsi="SchoolBookC"/>
      <w:color w:val="000000"/>
      <w:spacing w:val="0"/>
      <w:w w:val="100"/>
      <w:position w:val="0"/>
      <w:sz w:val="22"/>
      <w:u w:val="none"/>
      <w:vertAlign w:val="baseline"/>
      <w:lang w:val="ru-RU"/>
    </w:rPr>
  </w:style>
  <w:style w:type="character" w:customStyle="1" w:styleId="text0">
    <w:name w:val="text Знак"/>
    <w:link w:val="text"/>
    <w:rsid w:val="00864FF0"/>
    <w:rPr>
      <w:rFonts w:ascii="SchoolBookC" w:eastAsia="Times New Roman" w:hAnsi="SchoolBookC" w:cs="SchoolBookC"/>
      <w:color w:val="000000"/>
      <w:lang w:val="en-US" w:eastAsia="ru-RU"/>
    </w:rPr>
  </w:style>
  <w:style w:type="character" w:customStyle="1" w:styleId="324">
    <w:name w:val="Заголовок №3 (2) + Не полужирный4"/>
    <w:aliases w:val="Не курсив16"/>
    <w:rsid w:val="00864FF0"/>
    <w:rPr>
      <w:b/>
      <w:bCs/>
      <w:i/>
      <w:iCs/>
      <w:sz w:val="22"/>
      <w:szCs w:val="22"/>
      <w:lang w:bidi="ar-SA"/>
    </w:rPr>
  </w:style>
  <w:style w:type="character" w:customStyle="1" w:styleId="330">
    <w:name w:val="Основной текст + Полужирный33"/>
    <w:aliases w:val="Курсив24"/>
    <w:rsid w:val="00864FF0"/>
    <w:rPr>
      <w:rFonts w:ascii="Times New Roman" w:eastAsia="Calibri" w:hAnsi="Times New Roman" w:cs="Times New Roman"/>
      <w:b/>
      <w:bCs/>
      <w:i/>
      <w:iCs/>
      <w:spacing w:val="0"/>
      <w:sz w:val="22"/>
      <w:szCs w:val="22"/>
      <w:lang w:eastAsia="en-US" w:bidi="ar-SA"/>
    </w:rPr>
  </w:style>
  <w:style w:type="character" w:customStyle="1" w:styleId="430">
    <w:name w:val="Основной текст + Курсив43"/>
    <w:rsid w:val="00864FF0"/>
    <w:rPr>
      <w:rFonts w:ascii="Times New Roman" w:eastAsia="Calibri" w:hAnsi="Times New Roman" w:cs="Times New Roman"/>
      <w:i/>
      <w:iCs/>
      <w:spacing w:val="0"/>
      <w:sz w:val="22"/>
      <w:szCs w:val="22"/>
      <w:lang w:eastAsia="en-US" w:bidi="ar-SA"/>
    </w:rPr>
  </w:style>
  <w:style w:type="character" w:customStyle="1" w:styleId="420">
    <w:name w:val="Основной текст + Курсив42"/>
    <w:rsid w:val="00864FF0"/>
    <w:rPr>
      <w:rFonts w:ascii="Times New Roman" w:eastAsia="Calibri" w:hAnsi="Times New Roman" w:cs="Times New Roman"/>
      <w:i/>
      <w:iCs/>
      <w:noProof/>
      <w:spacing w:val="0"/>
      <w:sz w:val="22"/>
      <w:szCs w:val="22"/>
      <w:lang w:eastAsia="en-US" w:bidi="ar-SA"/>
    </w:rPr>
  </w:style>
  <w:style w:type="character" w:customStyle="1" w:styleId="72">
    <w:name w:val="Основной текст (7)_"/>
    <w:link w:val="73"/>
    <w:locked/>
    <w:rsid w:val="00864FF0"/>
    <w:rPr>
      <w:sz w:val="19"/>
      <w:szCs w:val="19"/>
      <w:shd w:val="clear" w:color="auto" w:fill="FFFFFF"/>
    </w:rPr>
  </w:style>
  <w:style w:type="character" w:customStyle="1" w:styleId="82">
    <w:name w:val="Основной текст (8)_"/>
    <w:link w:val="83"/>
    <w:locked/>
    <w:rsid w:val="00864FF0"/>
    <w:rPr>
      <w:sz w:val="19"/>
      <w:szCs w:val="19"/>
      <w:shd w:val="clear" w:color="auto" w:fill="FFFFFF"/>
    </w:rPr>
  </w:style>
  <w:style w:type="paragraph" w:customStyle="1" w:styleId="73">
    <w:name w:val="Основной текст (7)"/>
    <w:basedOn w:val="a"/>
    <w:link w:val="72"/>
    <w:rsid w:val="00864FF0"/>
    <w:pPr>
      <w:shd w:val="clear" w:color="auto" w:fill="FFFFFF"/>
      <w:spacing w:after="0" w:line="214" w:lineRule="exact"/>
      <w:jc w:val="both"/>
    </w:pPr>
    <w:rPr>
      <w:sz w:val="19"/>
      <w:szCs w:val="19"/>
    </w:rPr>
  </w:style>
  <w:style w:type="paragraph" w:customStyle="1" w:styleId="83">
    <w:name w:val="Основной текст (8)"/>
    <w:basedOn w:val="a"/>
    <w:link w:val="82"/>
    <w:rsid w:val="00864FF0"/>
    <w:pPr>
      <w:shd w:val="clear" w:color="auto" w:fill="FFFFFF"/>
      <w:spacing w:after="0" w:line="214" w:lineRule="exact"/>
      <w:jc w:val="both"/>
    </w:pPr>
    <w:rPr>
      <w:sz w:val="19"/>
      <w:szCs w:val="19"/>
    </w:rPr>
  </w:style>
  <w:style w:type="character" w:customStyle="1" w:styleId="2e">
    <w:name w:val="Основной текст (2) + Полужирный"/>
    <w:rsid w:val="00864FF0"/>
    <w:rPr>
      <w:rFonts w:ascii="Times New Roman" w:hAnsi="Times New Roman" w:cs="Times New Roman"/>
      <w:b/>
      <w:bCs/>
      <w:spacing w:val="0"/>
      <w:sz w:val="22"/>
      <w:szCs w:val="22"/>
    </w:rPr>
  </w:style>
  <w:style w:type="character" w:customStyle="1" w:styleId="53">
    <w:name w:val="Основной текст + Полужирный5"/>
    <w:rsid w:val="00864FF0"/>
    <w:rPr>
      <w:rFonts w:ascii="Times New Roman" w:hAnsi="Times New Roman" w:cs="Times New Roman"/>
      <w:b/>
      <w:bCs/>
      <w:spacing w:val="0"/>
      <w:sz w:val="19"/>
      <w:szCs w:val="19"/>
      <w:lang w:bidi="ar-SA"/>
    </w:rPr>
  </w:style>
  <w:style w:type="character" w:customStyle="1" w:styleId="44">
    <w:name w:val="Основной текст + Полужирный4"/>
    <w:rsid w:val="00864FF0"/>
    <w:rPr>
      <w:rFonts w:ascii="Times New Roman" w:hAnsi="Times New Roman" w:cs="Times New Roman"/>
      <w:b/>
      <w:bCs/>
      <w:spacing w:val="0"/>
      <w:sz w:val="19"/>
      <w:szCs w:val="19"/>
      <w:lang w:bidi="ar-SA"/>
    </w:rPr>
  </w:style>
  <w:style w:type="paragraph" w:customStyle="1" w:styleId="2f">
    <w:name w:val="Без интервала2"/>
    <w:rsid w:val="00864FF0"/>
    <w:pPr>
      <w:spacing w:after="0" w:line="240" w:lineRule="auto"/>
    </w:pPr>
    <w:rPr>
      <w:rFonts w:ascii="Arial Unicode MS" w:eastAsia="Arial Unicode MS" w:hAnsi="Arial Unicode MS" w:cs="Arial Unicode MS"/>
      <w:color w:val="000000"/>
      <w:sz w:val="24"/>
      <w:szCs w:val="24"/>
      <w:lang w:eastAsia="ru-RU"/>
    </w:rPr>
  </w:style>
  <w:style w:type="character" w:customStyle="1" w:styleId="54">
    <w:name w:val="Основной текст (5)_"/>
    <w:link w:val="55"/>
    <w:locked/>
    <w:rsid w:val="00864FF0"/>
    <w:rPr>
      <w:shd w:val="clear" w:color="auto" w:fill="FFFFFF"/>
    </w:rPr>
  </w:style>
  <w:style w:type="paragraph" w:customStyle="1" w:styleId="55">
    <w:name w:val="Основной текст (5)"/>
    <w:basedOn w:val="a"/>
    <w:link w:val="54"/>
    <w:rsid w:val="00864FF0"/>
    <w:pPr>
      <w:shd w:val="clear" w:color="auto" w:fill="FFFFFF"/>
      <w:spacing w:before="60" w:after="0" w:line="211" w:lineRule="exact"/>
      <w:jc w:val="both"/>
    </w:pPr>
  </w:style>
  <w:style w:type="character" w:customStyle="1" w:styleId="2f0">
    <w:name w:val="Основной текст + Курсив2"/>
    <w:rsid w:val="00864FF0"/>
    <w:rPr>
      <w:rFonts w:ascii="Times New Roman" w:hAnsi="Times New Roman" w:cs="Times New Roman"/>
      <w:i/>
      <w:iCs/>
      <w:spacing w:val="0"/>
      <w:sz w:val="19"/>
      <w:szCs w:val="19"/>
      <w:lang w:bidi="ar-SA"/>
    </w:rPr>
  </w:style>
  <w:style w:type="character" w:customStyle="1" w:styleId="2f1">
    <w:name w:val="Основной текст + Полужирный2"/>
    <w:rsid w:val="00864FF0"/>
    <w:rPr>
      <w:rFonts w:ascii="Times New Roman" w:hAnsi="Times New Roman" w:cs="Times New Roman"/>
      <w:b/>
      <w:bCs/>
      <w:spacing w:val="0"/>
      <w:sz w:val="19"/>
      <w:szCs w:val="19"/>
      <w:lang w:bidi="ar-SA"/>
    </w:rPr>
  </w:style>
  <w:style w:type="character" w:customStyle="1" w:styleId="1a">
    <w:name w:val="Основной текст + Полужирный1"/>
    <w:uiPriority w:val="99"/>
    <w:rsid w:val="00864FF0"/>
    <w:rPr>
      <w:rFonts w:ascii="Times New Roman" w:hAnsi="Times New Roman" w:cs="Times New Roman"/>
      <w:b/>
      <w:bCs/>
      <w:spacing w:val="0"/>
      <w:sz w:val="19"/>
      <w:szCs w:val="19"/>
      <w:lang w:bidi="ar-SA"/>
    </w:rPr>
  </w:style>
  <w:style w:type="character" w:customStyle="1" w:styleId="affd">
    <w:name w:val="Подпись к картинке_"/>
    <w:link w:val="affe"/>
    <w:locked/>
    <w:rsid w:val="00864FF0"/>
    <w:rPr>
      <w:sz w:val="19"/>
      <w:szCs w:val="19"/>
      <w:shd w:val="clear" w:color="auto" w:fill="FFFFFF"/>
    </w:rPr>
  </w:style>
  <w:style w:type="character" w:customStyle="1" w:styleId="afff">
    <w:name w:val="Подпись к картинке + Курсив"/>
    <w:rsid w:val="00864FF0"/>
    <w:rPr>
      <w:i/>
      <w:iCs/>
      <w:sz w:val="19"/>
      <w:szCs w:val="19"/>
      <w:lang w:bidi="ar-SA"/>
    </w:rPr>
  </w:style>
  <w:style w:type="paragraph" w:customStyle="1" w:styleId="affe">
    <w:name w:val="Подпись к картинке"/>
    <w:basedOn w:val="a"/>
    <w:link w:val="affd"/>
    <w:rsid w:val="00864FF0"/>
    <w:pPr>
      <w:shd w:val="clear" w:color="auto" w:fill="FFFFFF"/>
      <w:spacing w:after="0" w:line="214" w:lineRule="exact"/>
      <w:ind w:firstLine="300"/>
      <w:jc w:val="both"/>
    </w:pPr>
    <w:rPr>
      <w:sz w:val="19"/>
      <w:szCs w:val="19"/>
    </w:rPr>
  </w:style>
  <w:style w:type="paragraph" w:customStyle="1" w:styleId="ParagraphStyle">
    <w:name w:val="Paragraph Style"/>
    <w:rsid w:val="00864FF0"/>
    <w:pPr>
      <w:autoSpaceDE w:val="0"/>
      <w:autoSpaceDN w:val="0"/>
      <w:adjustRightInd w:val="0"/>
      <w:spacing w:after="0" w:line="240" w:lineRule="auto"/>
    </w:pPr>
    <w:rPr>
      <w:rFonts w:ascii="Arial" w:eastAsia="Times New Roman" w:hAnsi="Arial" w:cs="Times New Roman"/>
      <w:sz w:val="24"/>
      <w:szCs w:val="24"/>
      <w:lang w:eastAsia="ko-KR"/>
    </w:rPr>
  </w:style>
  <w:style w:type="paragraph" w:customStyle="1" w:styleId="zag-klass">
    <w:name w:val="zag-klass"/>
    <w:basedOn w:val="a"/>
    <w:rsid w:val="00864FF0"/>
    <w:pPr>
      <w:widowControl w:val="0"/>
      <w:autoSpaceDE w:val="0"/>
      <w:autoSpaceDN w:val="0"/>
      <w:adjustRightInd w:val="0"/>
      <w:spacing w:before="227" w:after="113" w:line="260" w:lineRule="atLeast"/>
      <w:jc w:val="center"/>
      <w:textAlignment w:val="center"/>
    </w:pPr>
    <w:rPr>
      <w:rFonts w:ascii="SchoolBookC" w:eastAsia="Times New Roman" w:hAnsi="SchoolBookC" w:cs="SchoolBookC"/>
      <w:b/>
      <w:bCs/>
      <w:color w:val="000000"/>
      <w:sz w:val="24"/>
      <w:szCs w:val="24"/>
      <w:lang w:val="en-US" w:eastAsia="ru-RU"/>
    </w:rPr>
  </w:style>
  <w:style w:type="paragraph" w:customStyle="1" w:styleId="2f2">
    <w:name w:val="стиль2"/>
    <w:basedOn w:val="a"/>
    <w:rsid w:val="00864FF0"/>
    <w:pPr>
      <w:autoSpaceDE w:val="0"/>
      <w:autoSpaceDN w:val="0"/>
      <w:adjustRightInd w:val="0"/>
      <w:spacing w:before="100" w:after="100" w:line="240" w:lineRule="auto"/>
    </w:pPr>
    <w:rPr>
      <w:rFonts w:ascii="Tahoma" w:eastAsia="Calibri" w:hAnsi="Tahoma" w:cs="Tahoma"/>
      <w:sz w:val="20"/>
      <w:szCs w:val="20"/>
      <w:lang w:eastAsia="ru-RU"/>
    </w:rPr>
  </w:style>
  <w:style w:type="character" w:customStyle="1" w:styleId="WW8Num3z0">
    <w:name w:val="WW8Num3z0"/>
    <w:rsid w:val="00864FF0"/>
    <w:rPr>
      <w:rFonts w:ascii="Wingdings" w:hAnsi="Wingdings"/>
    </w:rPr>
  </w:style>
  <w:style w:type="character" w:customStyle="1" w:styleId="WW8Num3z1">
    <w:name w:val="WW8Num3z1"/>
    <w:rsid w:val="00864FF0"/>
    <w:rPr>
      <w:rFonts w:ascii="Courier New" w:hAnsi="Courier New" w:cs="Courier New"/>
    </w:rPr>
  </w:style>
  <w:style w:type="character" w:customStyle="1" w:styleId="WW8Num3z3">
    <w:name w:val="WW8Num3z3"/>
    <w:rsid w:val="00864FF0"/>
    <w:rPr>
      <w:rFonts w:ascii="Symbol" w:hAnsi="Symbol"/>
    </w:rPr>
  </w:style>
  <w:style w:type="character" w:customStyle="1" w:styleId="WW8Num10z0">
    <w:name w:val="WW8Num10z0"/>
    <w:rsid w:val="00864FF0"/>
    <w:rPr>
      <w:rFonts w:ascii="Wingdings" w:hAnsi="Wingdings"/>
    </w:rPr>
  </w:style>
  <w:style w:type="character" w:customStyle="1" w:styleId="WW8Num10z1">
    <w:name w:val="WW8Num10z1"/>
    <w:rsid w:val="00864FF0"/>
    <w:rPr>
      <w:rFonts w:ascii="Courier New" w:hAnsi="Courier New" w:cs="Courier New"/>
    </w:rPr>
  </w:style>
  <w:style w:type="character" w:customStyle="1" w:styleId="WW8Num10z3">
    <w:name w:val="WW8Num10z3"/>
    <w:rsid w:val="00864FF0"/>
    <w:rPr>
      <w:rFonts w:ascii="Symbol" w:hAnsi="Symbol"/>
    </w:rPr>
  </w:style>
  <w:style w:type="character" w:customStyle="1" w:styleId="WW8Num12z0">
    <w:name w:val="WW8Num12z0"/>
    <w:rsid w:val="00864FF0"/>
    <w:rPr>
      <w:rFonts w:ascii="Wingdings" w:hAnsi="Wingdings"/>
    </w:rPr>
  </w:style>
  <w:style w:type="character" w:customStyle="1" w:styleId="WW8Num12z1">
    <w:name w:val="WW8Num12z1"/>
    <w:rsid w:val="00864FF0"/>
    <w:rPr>
      <w:rFonts w:ascii="Courier New" w:hAnsi="Courier New" w:cs="Courier New"/>
    </w:rPr>
  </w:style>
  <w:style w:type="character" w:customStyle="1" w:styleId="WW8Num12z3">
    <w:name w:val="WW8Num12z3"/>
    <w:rsid w:val="00864FF0"/>
    <w:rPr>
      <w:rFonts w:ascii="Symbol" w:hAnsi="Symbol"/>
    </w:rPr>
  </w:style>
  <w:style w:type="character" w:customStyle="1" w:styleId="WW8Num18z0">
    <w:name w:val="WW8Num18z0"/>
    <w:rsid w:val="00864FF0"/>
    <w:rPr>
      <w:rFonts w:ascii="Century Bash" w:hAnsi="Century Bash" w:cs="Times New Roman"/>
    </w:rPr>
  </w:style>
  <w:style w:type="character" w:customStyle="1" w:styleId="WW8Num21z0">
    <w:name w:val="WW8Num21z0"/>
    <w:rsid w:val="00864FF0"/>
    <w:rPr>
      <w:rFonts w:ascii="Century Bash" w:hAnsi="Century Bash" w:cs="Times New Roman"/>
    </w:rPr>
  </w:style>
  <w:style w:type="character" w:customStyle="1" w:styleId="WW8Num22z0">
    <w:name w:val="WW8Num22z0"/>
    <w:rsid w:val="00864FF0"/>
    <w:rPr>
      <w:rFonts w:ascii="Wingdings" w:hAnsi="Wingdings"/>
    </w:rPr>
  </w:style>
  <w:style w:type="character" w:customStyle="1" w:styleId="WW8Num22z1">
    <w:name w:val="WW8Num22z1"/>
    <w:rsid w:val="00864FF0"/>
    <w:rPr>
      <w:rFonts w:ascii="Courier New" w:hAnsi="Courier New" w:cs="Courier New"/>
    </w:rPr>
  </w:style>
  <w:style w:type="character" w:customStyle="1" w:styleId="WW8Num22z3">
    <w:name w:val="WW8Num22z3"/>
    <w:rsid w:val="00864FF0"/>
    <w:rPr>
      <w:rFonts w:ascii="Symbol" w:hAnsi="Symbol"/>
    </w:rPr>
  </w:style>
  <w:style w:type="character" w:customStyle="1" w:styleId="WW8Num23z0">
    <w:name w:val="WW8Num23z0"/>
    <w:rsid w:val="00864FF0"/>
    <w:rPr>
      <w:rFonts w:ascii="Century Bash" w:hAnsi="Century Bash" w:cs="Times New Roman"/>
    </w:rPr>
  </w:style>
  <w:style w:type="character" w:customStyle="1" w:styleId="WW8Num35z0">
    <w:name w:val="WW8Num35z0"/>
    <w:rsid w:val="00864FF0"/>
    <w:rPr>
      <w:rFonts w:ascii="Wingdings" w:hAnsi="Wingdings"/>
    </w:rPr>
  </w:style>
  <w:style w:type="character" w:customStyle="1" w:styleId="WW8Num35z1">
    <w:name w:val="WW8Num35z1"/>
    <w:rsid w:val="00864FF0"/>
    <w:rPr>
      <w:rFonts w:ascii="Courier New" w:hAnsi="Courier New" w:cs="Courier New"/>
    </w:rPr>
  </w:style>
  <w:style w:type="character" w:customStyle="1" w:styleId="WW8Num35z3">
    <w:name w:val="WW8Num35z3"/>
    <w:rsid w:val="00864FF0"/>
    <w:rPr>
      <w:rFonts w:ascii="Symbol" w:hAnsi="Symbol"/>
    </w:rPr>
  </w:style>
  <w:style w:type="character" w:customStyle="1" w:styleId="WW8Num36z0">
    <w:name w:val="WW8Num36z0"/>
    <w:rsid w:val="00864FF0"/>
    <w:rPr>
      <w:rFonts w:ascii="Wingdings" w:hAnsi="Wingdings"/>
    </w:rPr>
  </w:style>
  <w:style w:type="character" w:customStyle="1" w:styleId="WW8Num41z0">
    <w:name w:val="WW8Num41z0"/>
    <w:rsid w:val="00864FF0"/>
    <w:rPr>
      <w:rFonts w:ascii="Wingdings" w:hAnsi="Wingdings"/>
    </w:rPr>
  </w:style>
  <w:style w:type="character" w:customStyle="1" w:styleId="WW8Num41z1">
    <w:name w:val="WW8Num41z1"/>
    <w:rsid w:val="00864FF0"/>
    <w:rPr>
      <w:rFonts w:ascii="Courier New" w:hAnsi="Courier New" w:cs="Courier New"/>
    </w:rPr>
  </w:style>
  <w:style w:type="character" w:customStyle="1" w:styleId="WW8Num41z3">
    <w:name w:val="WW8Num41z3"/>
    <w:rsid w:val="00864FF0"/>
    <w:rPr>
      <w:rFonts w:ascii="Symbol" w:hAnsi="Symbol"/>
    </w:rPr>
  </w:style>
  <w:style w:type="character" w:customStyle="1" w:styleId="WW8Num42z0">
    <w:name w:val="WW8Num42z0"/>
    <w:rsid w:val="00864FF0"/>
    <w:rPr>
      <w:b w:val="0"/>
    </w:rPr>
  </w:style>
  <w:style w:type="character" w:customStyle="1" w:styleId="WW8Num44z0">
    <w:name w:val="WW8Num44z0"/>
    <w:rsid w:val="00864FF0"/>
    <w:rPr>
      <w:rFonts w:ascii="Symbol" w:hAnsi="Symbol"/>
    </w:rPr>
  </w:style>
  <w:style w:type="character" w:customStyle="1" w:styleId="WW8Num44z1">
    <w:name w:val="WW8Num44z1"/>
    <w:rsid w:val="00864FF0"/>
    <w:rPr>
      <w:rFonts w:ascii="Courier New" w:hAnsi="Courier New" w:cs="Courier New"/>
    </w:rPr>
  </w:style>
  <w:style w:type="character" w:customStyle="1" w:styleId="WW8Num44z2">
    <w:name w:val="WW8Num44z2"/>
    <w:rsid w:val="00864FF0"/>
    <w:rPr>
      <w:rFonts w:ascii="Wingdings" w:hAnsi="Wingdings"/>
    </w:rPr>
  </w:style>
  <w:style w:type="character" w:customStyle="1" w:styleId="1b">
    <w:name w:val="Основной шрифт абзаца1"/>
    <w:rsid w:val="00864FF0"/>
  </w:style>
  <w:style w:type="character" w:customStyle="1" w:styleId="afff0">
    <w:name w:val="Символ нумерации"/>
    <w:rsid w:val="00864FF0"/>
  </w:style>
  <w:style w:type="character" w:customStyle="1" w:styleId="1c">
    <w:name w:val="Название Знак1"/>
    <w:basedOn w:val="a0"/>
    <w:uiPriority w:val="99"/>
    <w:rsid w:val="00864FF0"/>
    <w:rPr>
      <w:rFonts w:ascii="Liberation Sans" w:eastAsia="DejaVu Sans" w:hAnsi="Liberation Sans" w:cs="Lohit Hindi"/>
      <w:sz w:val="28"/>
      <w:szCs w:val="28"/>
      <w:lang w:eastAsia="ar-SA"/>
    </w:rPr>
  </w:style>
  <w:style w:type="paragraph" w:styleId="afff1">
    <w:name w:val="Subtitle"/>
    <w:basedOn w:val="ac"/>
    <w:next w:val="ad"/>
    <w:link w:val="afff2"/>
    <w:uiPriority w:val="11"/>
    <w:qFormat/>
    <w:rsid w:val="00864FF0"/>
    <w:pPr>
      <w:widowControl/>
      <w:spacing w:line="276" w:lineRule="auto"/>
      <w:jc w:val="center"/>
    </w:pPr>
    <w:rPr>
      <w:rFonts w:ascii="Liberation Sans" w:eastAsia="DejaVu Sans" w:hAnsi="Liberation Sans" w:cs="Lohit Hindi"/>
      <w:i/>
      <w:iCs/>
      <w:kern w:val="0"/>
      <w:lang w:eastAsia="ar-SA" w:bidi="ar-SA"/>
    </w:rPr>
  </w:style>
  <w:style w:type="character" w:customStyle="1" w:styleId="afff2">
    <w:name w:val="Подзаголовок Знак"/>
    <w:basedOn w:val="a0"/>
    <w:link w:val="afff1"/>
    <w:uiPriority w:val="11"/>
    <w:rsid w:val="00864FF0"/>
    <w:rPr>
      <w:rFonts w:ascii="Liberation Sans" w:eastAsia="DejaVu Sans" w:hAnsi="Liberation Sans" w:cs="Lohit Hindi"/>
      <w:i/>
      <w:iCs/>
      <w:sz w:val="28"/>
      <w:szCs w:val="28"/>
      <w:lang w:eastAsia="ar-SA"/>
    </w:rPr>
  </w:style>
  <w:style w:type="paragraph" w:styleId="afff3">
    <w:name w:val="List"/>
    <w:basedOn w:val="ad"/>
    <w:rsid w:val="00864FF0"/>
    <w:pPr>
      <w:suppressAutoHyphens/>
      <w:spacing w:line="276" w:lineRule="auto"/>
    </w:pPr>
    <w:rPr>
      <w:rFonts w:ascii="Calibri" w:hAnsi="Calibri" w:cs="Lohit Hindi"/>
      <w:sz w:val="22"/>
      <w:szCs w:val="22"/>
      <w:lang w:eastAsia="ar-SA"/>
    </w:rPr>
  </w:style>
  <w:style w:type="paragraph" w:customStyle="1" w:styleId="1d">
    <w:name w:val="Название1"/>
    <w:basedOn w:val="a"/>
    <w:rsid w:val="00864FF0"/>
    <w:pPr>
      <w:suppressLineNumbers/>
      <w:suppressAutoHyphens/>
      <w:spacing w:before="120" w:after="120"/>
    </w:pPr>
    <w:rPr>
      <w:rFonts w:ascii="Calibri" w:eastAsia="Times New Roman" w:hAnsi="Calibri" w:cs="Lohit Hindi"/>
      <w:i/>
      <w:iCs/>
      <w:sz w:val="24"/>
      <w:szCs w:val="24"/>
      <w:lang w:eastAsia="ar-SA"/>
    </w:rPr>
  </w:style>
  <w:style w:type="paragraph" w:customStyle="1" w:styleId="1e">
    <w:name w:val="Указатель1"/>
    <w:basedOn w:val="a"/>
    <w:rsid w:val="00864FF0"/>
    <w:pPr>
      <w:suppressLineNumbers/>
      <w:suppressAutoHyphens/>
    </w:pPr>
    <w:rPr>
      <w:rFonts w:ascii="Calibri" w:eastAsia="Times New Roman" w:hAnsi="Calibri" w:cs="Lohit Hindi"/>
      <w:lang w:eastAsia="ar-SA"/>
    </w:rPr>
  </w:style>
  <w:style w:type="character" w:customStyle="1" w:styleId="1f">
    <w:name w:val="Верхний колонтитул Знак1"/>
    <w:basedOn w:val="a0"/>
    <w:uiPriority w:val="99"/>
    <w:rsid w:val="00864FF0"/>
    <w:rPr>
      <w:b/>
      <w:bCs/>
      <w:kern w:val="1"/>
      <w:sz w:val="32"/>
      <w:szCs w:val="32"/>
      <w:lang w:eastAsia="ar-SA"/>
    </w:rPr>
  </w:style>
  <w:style w:type="character" w:customStyle="1" w:styleId="1f0">
    <w:name w:val="Нижний колонтитул Знак1"/>
    <w:basedOn w:val="a0"/>
    <w:uiPriority w:val="99"/>
    <w:rsid w:val="00864FF0"/>
    <w:rPr>
      <w:b/>
      <w:bCs/>
      <w:kern w:val="1"/>
      <w:sz w:val="32"/>
      <w:szCs w:val="32"/>
      <w:lang w:eastAsia="ar-SA"/>
    </w:rPr>
  </w:style>
  <w:style w:type="paragraph" w:customStyle="1" w:styleId="afff4">
    <w:name w:val="Стиль по центру"/>
    <w:basedOn w:val="a"/>
    <w:rsid w:val="00864FF0"/>
    <w:pPr>
      <w:suppressAutoHyphens/>
      <w:spacing w:after="0" w:line="100" w:lineRule="atLeast"/>
      <w:jc w:val="center"/>
    </w:pPr>
    <w:rPr>
      <w:rFonts w:ascii="Times New Roman" w:eastAsia="Times New Roman" w:hAnsi="Times New Roman" w:cs="Times New Roman"/>
      <w:b/>
      <w:bCs/>
      <w:kern w:val="1"/>
      <w:sz w:val="32"/>
      <w:szCs w:val="20"/>
      <w:lang w:eastAsia="ar-SA"/>
    </w:rPr>
  </w:style>
  <w:style w:type="paragraph" w:customStyle="1" w:styleId="afff5">
    <w:name w:val="Заголовок таблицы"/>
    <w:basedOn w:val="aff9"/>
    <w:rsid w:val="00864FF0"/>
    <w:pPr>
      <w:suppressAutoHyphens/>
      <w:jc w:val="center"/>
    </w:pPr>
    <w:rPr>
      <w:rFonts w:eastAsia="Times New Roman"/>
      <w:b/>
      <w:bCs/>
    </w:rPr>
  </w:style>
  <w:style w:type="character" w:customStyle="1" w:styleId="c21">
    <w:name w:val="c21"/>
    <w:basedOn w:val="a0"/>
    <w:rsid w:val="00864FF0"/>
  </w:style>
  <w:style w:type="paragraph" w:customStyle="1" w:styleId="c25">
    <w:name w:val="c25"/>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864FF0"/>
  </w:style>
  <w:style w:type="paragraph" w:customStyle="1" w:styleId="afff6">
    <w:name w:val="А_основной"/>
    <w:basedOn w:val="a"/>
    <w:link w:val="afff7"/>
    <w:qFormat/>
    <w:rsid w:val="00864FF0"/>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ff7">
    <w:name w:val="А_основной Знак"/>
    <w:link w:val="afff6"/>
    <w:rsid w:val="00864FF0"/>
    <w:rPr>
      <w:rFonts w:ascii="Times New Roman" w:eastAsia="Times New Roman" w:hAnsi="Times New Roman" w:cs="Arial"/>
      <w:sz w:val="28"/>
      <w:szCs w:val="20"/>
      <w:lang w:eastAsia="ru-RU"/>
    </w:rPr>
  </w:style>
  <w:style w:type="paragraph" w:styleId="afff8">
    <w:name w:val="Plain Text"/>
    <w:basedOn w:val="a"/>
    <w:link w:val="afff9"/>
    <w:rsid w:val="00864FF0"/>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ff9">
    <w:name w:val="Текст Знак"/>
    <w:basedOn w:val="a0"/>
    <w:link w:val="afff8"/>
    <w:rsid w:val="00864FF0"/>
    <w:rPr>
      <w:rFonts w:ascii="Courier New" w:eastAsia="Times New Roman" w:hAnsi="Courier New" w:cs="Courier New"/>
      <w:sz w:val="20"/>
      <w:szCs w:val="20"/>
      <w:lang w:eastAsia="ru-RU"/>
    </w:rPr>
  </w:style>
  <w:style w:type="paragraph" w:customStyle="1" w:styleId="2f3">
    <w:name w:val="Абзац списка2"/>
    <w:basedOn w:val="a"/>
    <w:uiPriority w:val="99"/>
    <w:rsid w:val="00864FF0"/>
    <w:pPr>
      <w:ind w:left="720"/>
      <w:contextualSpacing/>
    </w:pPr>
    <w:rPr>
      <w:rFonts w:ascii="Calibri" w:eastAsia="Times New Roman" w:hAnsi="Calibri" w:cs="Times New Roman"/>
    </w:rPr>
  </w:style>
  <w:style w:type="paragraph" w:customStyle="1" w:styleId="3c">
    <w:name w:val="Абзац списка3"/>
    <w:basedOn w:val="a"/>
    <w:uiPriority w:val="99"/>
    <w:rsid w:val="00864FF0"/>
    <w:pPr>
      <w:ind w:left="720"/>
    </w:pPr>
    <w:rPr>
      <w:rFonts w:ascii="Calibri" w:eastAsia="Times New Roman" w:hAnsi="Calibri" w:cs="Times New Roman"/>
    </w:rPr>
  </w:style>
  <w:style w:type="paragraph" w:customStyle="1" w:styleId="3d">
    <w:name w:val="Заголовок 3+"/>
    <w:basedOn w:val="a"/>
    <w:rsid w:val="00864FF0"/>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4">
    <w:name w:val="текст 2 кл"/>
    <w:basedOn w:val="a"/>
    <w:uiPriority w:val="99"/>
    <w:rsid w:val="00864FF0"/>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character" w:customStyle="1" w:styleId="c24">
    <w:name w:val="c24"/>
    <w:uiPriority w:val="99"/>
    <w:rsid w:val="00864FF0"/>
  </w:style>
  <w:style w:type="table" w:styleId="-20">
    <w:name w:val="Table Web 2"/>
    <w:basedOn w:val="a1"/>
    <w:rsid w:val="00864FF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FollowedHyperlink"/>
    <w:uiPriority w:val="99"/>
    <w:rsid w:val="00864FF0"/>
    <w:rPr>
      <w:color w:val="800080"/>
      <w:u w:val="single"/>
    </w:rPr>
  </w:style>
  <w:style w:type="character" w:customStyle="1" w:styleId="FontStyle108">
    <w:name w:val="Font Style108"/>
    <w:rsid w:val="00864FF0"/>
    <w:rPr>
      <w:rFonts w:ascii="Times New Roman" w:hAnsi="Times New Roman" w:cs="Times New Roman"/>
      <w:b/>
      <w:bCs/>
      <w:spacing w:val="-10"/>
      <w:sz w:val="22"/>
      <w:szCs w:val="22"/>
    </w:rPr>
  </w:style>
  <w:style w:type="character" w:customStyle="1" w:styleId="FontStyle120">
    <w:name w:val="Font Style120"/>
    <w:rsid w:val="00864FF0"/>
    <w:rPr>
      <w:rFonts w:ascii="Times New Roman" w:hAnsi="Times New Roman" w:cs="Times New Roman"/>
      <w:b/>
      <w:bCs/>
      <w:i/>
      <w:iCs/>
      <w:sz w:val="22"/>
      <w:szCs w:val="22"/>
    </w:rPr>
  </w:style>
  <w:style w:type="character" w:customStyle="1" w:styleId="esummarylist1">
    <w:name w:val="esummarylist1"/>
    <w:basedOn w:val="a0"/>
    <w:rsid w:val="00864FF0"/>
    <w:rPr>
      <w:color w:val="444444"/>
      <w:sz w:val="20"/>
      <w:szCs w:val="20"/>
    </w:rPr>
  </w:style>
  <w:style w:type="paragraph" w:customStyle="1" w:styleId="Style5">
    <w:name w:val="Style5"/>
    <w:basedOn w:val="a"/>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864FF0"/>
    <w:pPr>
      <w:widowControl w:val="0"/>
      <w:autoSpaceDE w:val="0"/>
      <w:autoSpaceDN w:val="0"/>
      <w:adjustRightInd w:val="0"/>
      <w:spacing w:after="0" w:line="216" w:lineRule="exact"/>
      <w:ind w:firstLine="350"/>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864FF0"/>
    <w:pPr>
      <w:widowControl w:val="0"/>
      <w:autoSpaceDE w:val="0"/>
      <w:autoSpaceDN w:val="0"/>
      <w:adjustRightInd w:val="0"/>
      <w:spacing w:after="0" w:line="216" w:lineRule="exact"/>
      <w:ind w:firstLine="350"/>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864FF0"/>
    <w:pPr>
      <w:widowControl w:val="0"/>
      <w:autoSpaceDE w:val="0"/>
      <w:autoSpaceDN w:val="0"/>
      <w:adjustRightInd w:val="0"/>
      <w:spacing w:after="0" w:line="216" w:lineRule="exact"/>
      <w:ind w:firstLine="398"/>
      <w:jc w:val="both"/>
    </w:pPr>
    <w:rPr>
      <w:rFonts w:ascii="Times New Roman" w:eastAsia="Times New Roman" w:hAnsi="Times New Roman" w:cs="Times New Roman"/>
      <w:sz w:val="24"/>
      <w:szCs w:val="24"/>
      <w:lang w:eastAsia="ru-RU"/>
    </w:rPr>
  </w:style>
  <w:style w:type="paragraph" w:customStyle="1" w:styleId="Style36">
    <w:name w:val="Style36"/>
    <w:basedOn w:val="a"/>
    <w:uiPriority w:val="99"/>
    <w:rsid w:val="00864F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rsid w:val="00864FF0"/>
    <w:pPr>
      <w:widowControl w:val="0"/>
      <w:autoSpaceDE w:val="0"/>
      <w:autoSpaceDN w:val="0"/>
      <w:adjustRightInd w:val="0"/>
      <w:spacing w:after="0" w:line="216" w:lineRule="exact"/>
      <w:ind w:firstLine="398"/>
      <w:jc w:val="both"/>
    </w:pPr>
    <w:rPr>
      <w:rFonts w:ascii="Times New Roman" w:eastAsia="Times New Roman" w:hAnsi="Times New Roman" w:cs="Times New Roman"/>
      <w:sz w:val="24"/>
      <w:szCs w:val="24"/>
      <w:lang w:eastAsia="ru-RU"/>
    </w:rPr>
  </w:style>
  <w:style w:type="character" w:customStyle="1" w:styleId="FontStyle163">
    <w:name w:val="Font Style163"/>
    <w:basedOn w:val="a0"/>
    <w:uiPriority w:val="99"/>
    <w:rsid w:val="00864FF0"/>
    <w:rPr>
      <w:rFonts w:ascii="Times New Roman" w:hAnsi="Times New Roman" w:cs="Times New Roman"/>
      <w:b/>
      <w:bCs/>
      <w:sz w:val="22"/>
      <w:szCs w:val="22"/>
    </w:rPr>
  </w:style>
  <w:style w:type="character" w:customStyle="1" w:styleId="FontStyle171">
    <w:name w:val="Font Style171"/>
    <w:basedOn w:val="a0"/>
    <w:uiPriority w:val="99"/>
    <w:rsid w:val="00864FF0"/>
    <w:rPr>
      <w:rFonts w:ascii="Times New Roman" w:hAnsi="Times New Roman" w:cs="Times New Roman"/>
      <w:i/>
      <w:iCs/>
      <w:sz w:val="22"/>
      <w:szCs w:val="22"/>
    </w:rPr>
  </w:style>
  <w:style w:type="character" w:customStyle="1" w:styleId="FontStyle172">
    <w:name w:val="Font Style172"/>
    <w:basedOn w:val="a0"/>
    <w:uiPriority w:val="99"/>
    <w:rsid w:val="00864FF0"/>
    <w:rPr>
      <w:rFonts w:ascii="Times New Roman" w:hAnsi="Times New Roman" w:cs="Times New Roman"/>
      <w:sz w:val="22"/>
      <w:szCs w:val="22"/>
    </w:rPr>
  </w:style>
  <w:style w:type="paragraph" w:customStyle="1" w:styleId="afffb">
    <w:name w:val="Νξβϋι"/>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numbering" w:customStyle="1" w:styleId="2f5">
    <w:name w:val="Нет списка2"/>
    <w:next w:val="a2"/>
    <w:semiHidden/>
    <w:rsid w:val="00864FF0"/>
  </w:style>
  <w:style w:type="character" w:customStyle="1" w:styleId="9pt">
    <w:name w:val="Основной текст + 9 pt"/>
    <w:basedOn w:val="a0"/>
    <w:rsid w:val="00864FF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1pt">
    <w:name w:val="Основной текст + 11 pt;Курсив"/>
    <w:basedOn w:val="a0"/>
    <w:rsid w:val="00864FF0"/>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9pt0">
    <w:name w:val="Основной текст + 9 pt;Курсив"/>
    <w:basedOn w:val="a0"/>
    <w:rsid w:val="00864FF0"/>
    <w:rPr>
      <w:rFonts w:ascii="Times New Roman" w:eastAsia="Times New Roman" w:hAnsi="Times New Roman" w:cs="Times New Roman"/>
      <w:b w:val="0"/>
      <w:bCs w:val="0"/>
      <w:i/>
      <w:iCs/>
      <w:smallCaps w:val="0"/>
      <w:strike w:val="0"/>
      <w:spacing w:val="0"/>
      <w:sz w:val="18"/>
      <w:szCs w:val="18"/>
      <w:shd w:val="clear" w:color="auto" w:fill="FFFFFF"/>
    </w:rPr>
  </w:style>
  <w:style w:type="character" w:customStyle="1" w:styleId="aff4">
    <w:name w:val="Без интервала Знак"/>
    <w:basedOn w:val="a0"/>
    <w:link w:val="aff3"/>
    <w:uiPriority w:val="1"/>
    <w:rsid w:val="00864FF0"/>
    <w:rPr>
      <w:rFonts w:ascii="Calibri" w:eastAsia="Calibri" w:hAnsi="Calibri" w:cs="Times New Roman"/>
    </w:rPr>
  </w:style>
  <w:style w:type="character" w:customStyle="1" w:styleId="FontStyle101">
    <w:name w:val="Font Style101"/>
    <w:uiPriority w:val="99"/>
    <w:rsid w:val="00864FF0"/>
    <w:rPr>
      <w:rFonts w:ascii="Times New Roman" w:hAnsi="Times New Roman" w:cs="Times New Roman"/>
      <w:sz w:val="22"/>
      <w:szCs w:val="22"/>
    </w:rPr>
  </w:style>
  <w:style w:type="character" w:customStyle="1" w:styleId="FontStyle13">
    <w:name w:val="Font Style13"/>
    <w:uiPriority w:val="99"/>
    <w:rsid w:val="00864FF0"/>
    <w:rPr>
      <w:rFonts w:ascii="Times New Roman" w:hAnsi="Times New Roman" w:cs="Times New Roman"/>
      <w:sz w:val="18"/>
      <w:szCs w:val="18"/>
    </w:rPr>
  </w:style>
  <w:style w:type="character" w:customStyle="1" w:styleId="FontStyle105">
    <w:name w:val="Font Style105"/>
    <w:uiPriority w:val="99"/>
    <w:rsid w:val="00864FF0"/>
    <w:rPr>
      <w:rFonts w:ascii="Times New Roman" w:hAnsi="Times New Roman" w:cs="Times New Roman"/>
      <w:i/>
      <w:iCs/>
      <w:sz w:val="22"/>
      <w:szCs w:val="22"/>
    </w:rPr>
  </w:style>
  <w:style w:type="paragraph" w:customStyle="1" w:styleId="45">
    <w:name w:val="Основной текст4"/>
    <w:basedOn w:val="a"/>
    <w:rsid w:val="00864FF0"/>
    <w:pPr>
      <w:shd w:val="clear" w:color="auto" w:fill="FFFFFF"/>
      <w:spacing w:after="120" w:line="211" w:lineRule="exact"/>
      <w:jc w:val="right"/>
    </w:pPr>
    <w:rPr>
      <w:rFonts w:ascii="Times New Roman" w:eastAsia="Calibri" w:hAnsi="Times New Roman" w:cs="Times New Roman"/>
    </w:rPr>
  </w:style>
  <w:style w:type="character" w:customStyle="1" w:styleId="125">
    <w:name w:val="Основной текст (12)_"/>
    <w:link w:val="126"/>
    <w:rsid w:val="00864FF0"/>
    <w:rPr>
      <w:rFonts w:ascii="Arial Unicode MS" w:eastAsia="Arial Unicode MS" w:hAnsi="Arial Unicode MS" w:cs="Arial Unicode MS"/>
      <w:sz w:val="16"/>
      <w:szCs w:val="16"/>
      <w:shd w:val="clear" w:color="auto" w:fill="FFFFFF"/>
    </w:rPr>
  </w:style>
  <w:style w:type="character" w:customStyle="1" w:styleId="1275pt1pt">
    <w:name w:val="Основной текст (12) + 7;5 pt;Не полужирный;Курсив;Интервал 1 pt"/>
    <w:rsid w:val="00864FF0"/>
    <w:rPr>
      <w:rFonts w:ascii="Arial Unicode MS" w:eastAsia="Arial Unicode MS" w:hAnsi="Arial Unicode MS" w:cs="Arial Unicode MS"/>
      <w:b/>
      <w:bCs/>
      <w:i/>
      <w:iCs/>
      <w:spacing w:val="30"/>
      <w:sz w:val="15"/>
      <w:szCs w:val="15"/>
      <w:shd w:val="clear" w:color="auto" w:fill="FFFFFF"/>
    </w:rPr>
  </w:style>
  <w:style w:type="character" w:customStyle="1" w:styleId="105pt">
    <w:name w:val="Основной текст + 10;5 pt;Полужирный"/>
    <w:rsid w:val="00864FF0"/>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148pt0pt">
    <w:name w:val="Основной текст (14) + 8 pt;Полужирный;Не курсив;Интервал 0 pt"/>
    <w:rsid w:val="00864FF0"/>
    <w:rPr>
      <w:rFonts w:ascii="Arial Unicode MS" w:eastAsia="Arial Unicode MS" w:hAnsi="Arial Unicode MS" w:cs="Arial Unicode MS"/>
      <w:b/>
      <w:bCs/>
      <w:i/>
      <w:iCs/>
      <w:spacing w:val="0"/>
      <w:sz w:val="16"/>
      <w:szCs w:val="16"/>
      <w:shd w:val="clear" w:color="auto" w:fill="FFFFFF"/>
    </w:rPr>
  </w:style>
  <w:style w:type="character" w:customStyle="1" w:styleId="141pt">
    <w:name w:val="Основной текст (14) + Интервал 1 pt"/>
    <w:rsid w:val="00864FF0"/>
    <w:rPr>
      <w:rFonts w:ascii="Arial Unicode MS" w:eastAsia="Arial Unicode MS" w:hAnsi="Arial Unicode MS" w:cs="Arial Unicode MS"/>
      <w:spacing w:val="30"/>
      <w:sz w:val="15"/>
      <w:szCs w:val="15"/>
      <w:shd w:val="clear" w:color="auto" w:fill="FFFFFF"/>
    </w:rPr>
  </w:style>
  <w:style w:type="paragraph" w:customStyle="1" w:styleId="126">
    <w:name w:val="Основной текст (12)"/>
    <w:basedOn w:val="a"/>
    <w:link w:val="125"/>
    <w:rsid w:val="00864FF0"/>
    <w:pPr>
      <w:shd w:val="clear" w:color="auto" w:fill="FFFFFF"/>
      <w:spacing w:after="120" w:line="0" w:lineRule="atLeast"/>
      <w:jc w:val="center"/>
    </w:pPr>
    <w:rPr>
      <w:rFonts w:ascii="Arial Unicode MS" w:eastAsia="Arial Unicode MS" w:hAnsi="Arial Unicode MS" w:cs="Arial Unicode MS"/>
      <w:sz w:val="16"/>
      <w:szCs w:val="16"/>
    </w:rPr>
  </w:style>
  <w:style w:type="character" w:customStyle="1" w:styleId="2FranklinGothicMedium85pt">
    <w:name w:val="Основной текст (2) + Franklin Gothic Medium;8;5 pt;Не курсив"/>
    <w:rsid w:val="00864FF0"/>
    <w:rPr>
      <w:rFonts w:ascii="Franklin Gothic Medium" w:eastAsia="Franklin Gothic Medium" w:hAnsi="Franklin Gothic Medium" w:cs="Franklin Gothic Medium"/>
      <w:i w:val="0"/>
      <w:iCs w:val="0"/>
      <w:sz w:val="17"/>
      <w:szCs w:val="17"/>
      <w:shd w:val="clear" w:color="auto" w:fill="FFFFFF"/>
    </w:rPr>
  </w:style>
  <w:style w:type="character" w:customStyle="1" w:styleId="3TimesNewRoman9pt">
    <w:name w:val="Основной текст (3) + Times New Roman;9 pt;Курсив"/>
    <w:rsid w:val="00864FF0"/>
    <w:rPr>
      <w:rFonts w:ascii="Times New Roman" w:eastAsia="Times New Roman" w:hAnsi="Times New Roman" w:cs="Times New Roman"/>
      <w:b w:val="0"/>
      <w:bCs w:val="0"/>
      <w:i/>
      <w:iCs/>
      <w:smallCaps w:val="0"/>
      <w:strike w:val="0"/>
      <w:spacing w:val="0"/>
      <w:sz w:val="18"/>
      <w:szCs w:val="18"/>
    </w:rPr>
  </w:style>
  <w:style w:type="character" w:customStyle="1" w:styleId="84">
    <w:name w:val="Основной текст (8) + Не курсив"/>
    <w:rsid w:val="00864FF0"/>
    <w:rPr>
      <w:rFonts w:eastAsia="Times New Roman" w:cs="Times New Roman"/>
      <w:b w:val="0"/>
      <w:bCs w:val="0"/>
      <w:i/>
      <w:iCs/>
      <w:smallCaps w:val="0"/>
      <w:strike w:val="0"/>
      <w:spacing w:val="0"/>
      <w:shd w:val="clear" w:color="auto" w:fill="FFFFFF"/>
    </w:rPr>
  </w:style>
  <w:style w:type="paragraph" w:customStyle="1" w:styleId="Style54">
    <w:name w:val="Style54"/>
    <w:basedOn w:val="a"/>
    <w:uiPriority w:val="99"/>
    <w:rsid w:val="00864FF0"/>
    <w:pPr>
      <w:widowControl w:val="0"/>
      <w:autoSpaceDE w:val="0"/>
      <w:autoSpaceDN w:val="0"/>
      <w:adjustRightInd w:val="0"/>
      <w:spacing w:after="0" w:line="182" w:lineRule="exact"/>
      <w:jc w:val="both"/>
    </w:pPr>
    <w:rPr>
      <w:rFonts w:ascii="Trebuchet MS" w:eastAsia="Times New Roman" w:hAnsi="Trebuchet MS" w:cs="Times New Roman"/>
      <w:sz w:val="24"/>
      <w:szCs w:val="24"/>
      <w:lang w:eastAsia="ru-RU"/>
    </w:rPr>
  </w:style>
  <w:style w:type="paragraph" w:customStyle="1" w:styleId="Style67">
    <w:name w:val="Style67"/>
    <w:basedOn w:val="a"/>
    <w:uiPriority w:val="99"/>
    <w:rsid w:val="00864FF0"/>
    <w:pPr>
      <w:widowControl w:val="0"/>
      <w:autoSpaceDE w:val="0"/>
      <w:autoSpaceDN w:val="0"/>
      <w:adjustRightInd w:val="0"/>
      <w:spacing w:after="0" w:line="187" w:lineRule="exact"/>
    </w:pPr>
    <w:rPr>
      <w:rFonts w:ascii="Trebuchet MS" w:eastAsia="Times New Roman" w:hAnsi="Trebuchet MS" w:cs="Times New Roman"/>
      <w:sz w:val="24"/>
      <w:szCs w:val="24"/>
      <w:lang w:eastAsia="ru-RU"/>
    </w:rPr>
  </w:style>
  <w:style w:type="paragraph" w:customStyle="1" w:styleId="Style81">
    <w:name w:val="Style81"/>
    <w:basedOn w:val="a"/>
    <w:uiPriority w:val="99"/>
    <w:rsid w:val="00864FF0"/>
    <w:pPr>
      <w:widowControl w:val="0"/>
      <w:autoSpaceDE w:val="0"/>
      <w:autoSpaceDN w:val="0"/>
      <w:adjustRightInd w:val="0"/>
      <w:spacing w:after="0" w:line="240" w:lineRule="auto"/>
      <w:jc w:val="both"/>
    </w:pPr>
    <w:rPr>
      <w:rFonts w:ascii="Trebuchet MS" w:eastAsia="Times New Roman" w:hAnsi="Trebuchet MS" w:cs="Times New Roman"/>
      <w:sz w:val="24"/>
      <w:szCs w:val="24"/>
      <w:lang w:eastAsia="ru-RU"/>
    </w:rPr>
  </w:style>
  <w:style w:type="character" w:customStyle="1" w:styleId="FontStyle106">
    <w:name w:val="Font Style106"/>
    <w:uiPriority w:val="99"/>
    <w:rsid w:val="00864FF0"/>
    <w:rPr>
      <w:rFonts w:ascii="Times New Roman" w:hAnsi="Times New Roman" w:cs="Times New Roman"/>
      <w:b/>
      <w:bCs/>
      <w:sz w:val="18"/>
      <w:szCs w:val="18"/>
    </w:rPr>
  </w:style>
  <w:style w:type="character" w:customStyle="1" w:styleId="FontStyle135">
    <w:name w:val="Font Style135"/>
    <w:uiPriority w:val="99"/>
    <w:rsid w:val="00864FF0"/>
    <w:rPr>
      <w:rFonts w:ascii="Trebuchet MS" w:hAnsi="Trebuchet MS" w:cs="Trebuchet MS"/>
      <w:b/>
      <w:bCs/>
      <w:sz w:val="16"/>
      <w:szCs w:val="16"/>
    </w:rPr>
  </w:style>
  <w:style w:type="character" w:customStyle="1" w:styleId="FontStyle136">
    <w:name w:val="Font Style136"/>
    <w:uiPriority w:val="99"/>
    <w:rsid w:val="00864FF0"/>
    <w:rPr>
      <w:rFonts w:ascii="Trebuchet MS" w:hAnsi="Trebuchet MS" w:cs="Trebuchet MS"/>
      <w:i/>
      <w:iCs/>
      <w:sz w:val="16"/>
      <w:szCs w:val="16"/>
    </w:rPr>
  </w:style>
  <w:style w:type="character" w:customStyle="1" w:styleId="FontStyle137">
    <w:name w:val="Font Style137"/>
    <w:uiPriority w:val="99"/>
    <w:rsid w:val="00864FF0"/>
    <w:rPr>
      <w:rFonts w:ascii="Trebuchet MS" w:hAnsi="Trebuchet MS" w:cs="Trebuchet MS"/>
      <w:sz w:val="16"/>
      <w:szCs w:val="16"/>
    </w:rPr>
  </w:style>
  <w:style w:type="paragraph" w:customStyle="1" w:styleId="Style57">
    <w:name w:val="Style57"/>
    <w:basedOn w:val="a"/>
    <w:uiPriority w:val="99"/>
    <w:rsid w:val="00864FF0"/>
    <w:pPr>
      <w:widowControl w:val="0"/>
      <w:autoSpaceDE w:val="0"/>
      <w:autoSpaceDN w:val="0"/>
      <w:adjustRightInd w:val="0"/>
      <w:spacing w:after="0" w:line="182" w:lineRule="exact"/>
      <w:ind w:firstLine="360"/>
    </w:pPr>
    <w:rPr>
      <w:rFonts w:ascii="Trebuchet MS" w:eastAsia="Times New Roman" w:hAnsi="Trebuchet MS" w:cs="Times New Roman"/>
      <w:sz w:val="24"/>
      <w:szCs w:val="24"/>
      <w:lang w:eastAsia="ru-RU"/>
    </w:rPr>
  </w:style>
  <w:style w:type="paragraph" w:customStyle="1" w:styleId="Style72">
    <w:name w:val="Style72"/>
    <w:basedOn w:val="a"/>
    <w:uiPriority w:val="99"/>
    <w:rsid w:val="00864FF0"/>
    <w:pPr>
      <w:widowControl w:val="0"/>
      <w:autoSpaceDE w:val="0"/>
      <w:autoSpaceDN w:val="0"/>
      <w:adjustRightInd w:val="0"/>
      <w:spacing w:after="0" w:line="187" w:lineRule="exact"/>
      <w:jc w:val="both"/>
    </w:pPr>
    <w:rPr>
      <w:rFonts w:ascii="Trebuchet MS" w:eastAsia="Times New Roman" w:hAnsi="Trebuchet MS" w:cs="Times New Roman"/>
      <w:sz w:val="24"/>
      <w:szCs w:val="24"/>
      <w:lang w:eastAsia="ru-RU"/>
    </w:rPr>
  </w:style>
  <w:style w:type="paragraph" w:customStyle="1" w:styleId="Style58">
    <w:name w:val="Style58"/>
    <w:basedOn w:val="a"/>
    <w:uiPriority w:val="99"/>
    <w:rsid w:val="00864FF0"/>
    <w:pPr>
      <w:widowControl w:val="0"/>
      <w:autoSpaceDE w:val="0"/>
      <w:autoSpaceDN w:val="0"/>
      <w:adjustRightInd w:val="0"/>
      <w:spacing w:after="0" w:line="182" w:lineRule="exact"/>
      <w:ind w:firstLine="350"/>
      <w:jc w:val="both"/>
    </w:pPr>
    <w:rPr>
      <w:rFonts w:ascii="Trebuchet MS" w:eastAsia="Times New Roman" w:hAnsi="Trebuchet MS" w:cs="Times New Roman"/>
      <w:sz w:val="24"/>
      <w:szCs w:val="24"/>
      <w:lang w:eastAsia="ru-RU"/>
    </w:rPr>
  </w:style>
  <w:style w:type="character" w:customStyle="1" w:styleId="FontStyle146">
    <w:name w:val="Font Style146"/>
    <w:uiPriority w:val="99"/>
    <w:rsid w:val="00864FF0"/>
    <w:rPr>
      <w:rFonts w:ascii="Trebuchet MS" w:hAnsi="Trebuchet MS" w:cs="Trebuchet MS"/>
      <w:b/>
      <w:bCs/>
      <w:i/>
      <w:iCs/>
      <w:sz w:val="16"/>
      <w:szCs w:val="16"/>
    </w:rPr>
  </w:style>
  <w:style w:type="character" w:customStyle="1" w:styleId="FontStyle115">
    <w:name w:val="Font Style115"/>
    <w:uiPriority w:val="99"/>
    <w:rsid w:val="00864FF0"/>
    <w:rPr>
      <w:rFonts w:ascii="Times New Roman" w:hAnsi="Times New Roman" w:cs="Times New Roman"/>
      <w:b/>
      <w:bCs/>
      <w:sz w:val="18"/>
      <w:szCs w:val="18"/>
    </w:rPr>
  </w:style>
  <w:style w:type="paragraph" w:customStyle="1" w:styleId="Style42">
    <w:name w:val="Style42"/>
    <w:basedOn w:val="a"/>
    <w:uiPriority w:val="99"/>
    <w:rsid w:val="00864FF0"/>
    <w:pPr>
      <w:widowControl w:val="0"/>
      <w:autoSpaceDE w:val="0"/>
      <w:autoSpaceDN w:val="0"/>
      <w:adjustRightInd w:val="0"/>
      <w:spacing w:after="0" w:line="182" w:lineRule="exact"/>
    </w:pPr>
    <w:rPr>
      <w:rFonts w:ascii="Trebuchet MS" w:eastAsia="Times New Roman" w:hAnsi="Trebuchet MS" w:cs="Times New Roman"/>
      <w:sz w:val="24"/>
      <w:szCs w:val="24"/>
      <w:lang w:eastAsia="ru-RU"/>
    </w:rPr>
  </w:style>
  <w:style w:type="character" w:customStyle="1" w:styleId="FontStyle138">
    <w:name w:val="Font Style138"/>
    <w:uiPriority w:val="99"/>
    <w:rsid w:val="00864FF0"/>
    <w:rPr>
      <w:rFonts w:ascii="Trebuchet MS" w:hAnsi="Trebuchet MS" w:cs="Trebuchet MS"/>
      <w:b/>
      <w:bCs/>
      <w:i/>
      <w:iCs/>
      <w:sz w:val="16"/>
      <w:szCs w:val="16"/>
    </w:rPr>
  </w:style>
  <w:style w:type="character" w:customStyle="1" w:styleId="FontStyle140">
    <w:name w:val="Font Style140"/>
    <w:uiPriority w:val="99"/>
    <w:rsid w:val="00864FF0"/>
    <w:rPr>
      <w:rFonts w:ascii="Trebuchet MS" w:hAnsi="Trebuchet MS" w:cs="Trebuchet MS"/>
      <w:i/>
      <w:iCs/>
      <w:spacing w:val="-10"/>
      <w:sz w:val="16"/>
      <w:szCs w:val="16"/>
    </w:rPr>
  </w:style>
  <w:style w:type="paragraph" w:customStyle="1" w:styleId="Style46">
    <w:name w:val="Style46"/>
    <w:basedOn w:val="a"/>
    <w:uiPriority w:val="99"/>
    <w:rsid w:val="00864FF0"/>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ru-RU"/>
    </w:rPr>
  </w:style>
  <w:style w:type="character" w:customStyle="1" w:styleId="1232">
    <w:name w:val="Заголовок №1 (2)32"/>
    <w:rsid w:val="00864FF0"/>
    <w:rPr>
      <w:b/>
      <w:bCs/>
      <w:spacing w:val="0"/>
      <w:sz w:val="27"/>
      <w:szCs w:val="27"/>
      <w:lang w:bidi="ar-SA"/>
    </w:rPr>
  </w:style>
  <w:style w:type="character" w:customStyle="1" w:styleId="160">
    <w:name w:val="Основной текст + Полужирный16"/>
    <w:rsid w:val="00864FF0"/>
    <w:rPr>
      <w:rFonts w:ascii="Lucida Sans Unicode" w:hAnsi="Lucida Sans Unicode" w:cs="Lucida Sans Unicode"/>
      <w:b/>
      <w:bCs/>
      <w:spacing w:val="0"/>
      <w:sz w:val="17"/>
      <w:szCs w:val="17"/>
    </w:rPr>
  </w:style>
  <w:style w:type="character" w:customStyle="1" w:styleId="151">
    <w:name w:val="Основной текст + Полужирный15"/>
    <w:rsid w:val="00864FF0"/>
    <w:rPr>
      <w:rFonts w:ascii="Lucida Sans Unicode" w:hAnsi="Lucida Sans Unicode" w:cs="Lucida Sans Unicode"/>
      <w:b/>
      <w:bCs/>
      <w:spacing w:val="0"/>
      <w:sz w:val="17"/>
      <w:szCs w:val="17"/>
    </w:rPr>
  </w:style>
  <w:style w:type="character" w:customStyle="1" w:styleId="92">
    <w:name w:val="Основной текст + Полужирный9"/>
    <w:rsid w:val="00864FF0"/>
    <w:rPr>
      <w:rFonts w:ascii="Lucida Sans Unicode" w:hAnsi="Lucida Sans Unicode" w:cs="Lucida Sans Unicode"/>
      <w:b/>
      <w:bCs/>
      <w:spacing w:val="0"/>
      <w:sz w:val="17"/>
      <w:szCs w:val="17"/>
    </w:rPr>
  </w:style>
  <w:style w:type="character" w:customStyle="1" w:styleId="127">
    <w:name w:val="Основной текст + Полужирный12"/>
    <w:rsid w:val="00864FF0"/>
    <w:rPr>
      <w:rFonts w:ascii="Lucida Sans Unicode" w:hAnsi="Lucida Sans Unicode" w:cs="Lucida Sans Unicode"/>
      <w:b/>
      <w:bCs/>
      <w:spacing w:val="0"/>
      <w:sz w:val="17"/>
      <w:szCs w:val="17"/>
    </w:rPr>
  </w:style>
  <w:style w:type="character" w:customStyle="1" w:styleId="112">
    <w:name w:val="Основной текст + Полужирный11"/>
    <w:rsid w:val="00864FF0"/>
    <w:rPr>
      <w:rFonts w:ascii="Lucida Sans Unicode" w:hAnsi="Lucida Sans Unicode" w:cs="Lucida Sans Unicode"/>
      <w:b/>
      <w:bCs/>
      <w:spacing w:val="0"/>
      <w:sz w:val="17"/>
      <w:szCs w:val="17"/>
    </w:rPr>
  </w:style>
  <w:style w:type="character" w:customStyle="1" w:styleId="FontStyle14">
    <w:name w:val="Font Style14"/>
    <w:uiPriority w:val="99"/>
    <w:rsid w:val="00864FF0"/>
    <w:rPr>
      <w:rFonts w:ascii="Times New Roman" w:hAnsi="Times New Roman" w:cs="Times New Roman"/>
      <w:sz w:val="20"/>
      <w:szCs w:val="20"/>
    </w:rPr>
  </w:style>
  <w:style w:type="character" w:customStyle="1" w:styleId="FontStyle12">
    <w:name w:val="Font Style12"/>
    <w:uiPriority w:val="99"/>
    <w:rsid w:val="00864FF0"/>
    <w:rPr>
      <w:rFonts w:ascii="Times New Roman" w:hAnsi="Times New Roman" w:cs="Times New Roman"/>
      <w:sz w:val="20"/>
      <w:szCs w:val="20"/>
    </w:rPr>
  </w:style>
  <w:style w:type="character" w:customStyle="1" w:styleId="74">
    <w:name w:val="Основной текст + Полужирный7"/>
    <w:rsid w:val="00864FF0"/>
    <w:rPr>
      <w:rFonts w:ascii="Lucida Sans Unicode" w:hAnsi="Lucida Sans Unicode" w:cs="Lucida Sans Unicode"/>
      <w:b/>
      <w:bCs/>
      <w:spacing w:val="0"/>
      <w:sz w:val="17"/>
      <w:szCs w:val="17"/>
    </w:rPr>
  </w:style>
  <w:style w:type="character" w:customStyle="1" w:styleId="3e">
    <w:name w:val="Основной текст + Полужирный3"/>
    <w:rsid w:val="00864FF0"/>
    <w:rPr>
      <w:rFonts w:ascii="Times New Roman" w:hAnsi="Times New Roman" w:cs="Times New Roman"/>
      <w:b/>
      <w:bCs/>
      <w:spacing w:val="0"/>
      <w:sz w:val="22"/>
      <w:szCs w:val="22"/>
    </w:rPr>
  </w:style>
  <w:style w:type="character" w:customStyle="1" w:styleId="62">
    <w:name w:val="Основной текст + Полужирный6"/>
    <w:rsid w:val="00864FF0"/>
    <w:rPr>
      <w:rFonts w:ascii="Lucida Sans Unicode" w:hAnsi="Lucida Sans Unicode" w:cs="Lucida Sans Unicode"/>
      <w:b/>
      <w:bCs/>
      <w:spacing w:val="0"/>
      <w:sz w:val="17"/>
      <w:szCs w:val="17"/>
    </w:rPr>
  </w:style>
  <w:style w:type="character" w:customStyle="1" w:styleId="170">
    <w:name w:val="Основной текст + Полужирный17"/>
    <w:aliases w:val="Курсив16,Основной текст + 8 pt5"/>
    <w:rsid w:val="00864FF0"/>
    <w:rPr>
      <w:rFonts w:ascii="Times New Roman" w:eastAsia="Times New Roman" w:hAnsi="Times New Roman" w:cs="Times New Roman"/>
      <w:b/>
      <w:bCs/>
      <w:i/>
      <w:iCs/>
      <w:noProof/>
      <w:color w:val="auto"/>
      <w:spacing w:val="0"/>
      <w:sz w:val="22"/>
      <w:szCs w:val="22"/>
      <w:shd w:val="clear" w:color="auto" w:fill="FFFFFF"/>
      <w:lang w:bidi="ar-SA"/>
    </w:rPr>
  </w:style>
  <w:style w:type="character" w:customStyle="1" w:styleId="1f1">
    <w:name w:val="Основной текст + Курсив1"/>
    <w:rsid w:val="00864FF0"/>
    <w:rPr>
      <w:rFonts w:ascii="Calibri" w:hAnsi="Calibri" w:cs="Calibri"/>
      <w:i/>
      <w:iCs/>
      <w:spacing w:val="0"/>
      <w:sz w:val="19"/>
      <w:szCs w:val="19"/>
    </w:rPr>
  </w:style>
  <w:style w:type="character" w:customStyle="1" w:styleId="FontStyle11">
    <w:name w:val="Font Style11"/>
    <w:rsid w:val="00864FF0"/>
    <w:rPr>
      <w:rFonts w:ascii="Times New Roman" w:hAnsi="Times New Roman" w:cs="Times New Roman"/>
      <w:b/>
      <w:bCs/>
      <w:sz w:val="20"/>
      <w:szCs w:val="20"/>
    </w:rPr>
  </w:style>
  <w:style w:type="character" w:customStyle="1" w:styleId="FontStyle15">
    <w:name w:val="Font Style15"/>
    <w:uiPriority w:val="99"/>
    <w:rsid w:val="00864FF0"/>
    <w:rPr>
      <w:rFonts w:ascii="Times New Roman" w:hAnsi="Times New Roman" w:cs="Times New Roman"/>
      <w:sz w:val="20"/>
      <w:szCs w:val="20"/>
    </w:rPr>
  </w:style>
  <w:style w:type="character" w:customStyle="1" w:styleId="FontStyle16">
    <w:name w:val="Font Style16"/>
    <w:uiPriority w:val="99"/>
    <w:rsid w:val="00864FF0"/>
    <w:rPr>
      <w:rFonts w:ascii="Times New Roman" w:hAnsi="Times New Roman" w:cs="Times New Roman"/>
      <w:sz w:val="20"/>
      <w:szCs w:val="20"/>
    </w:rPr>
  </w:style>
  <w:style w:type="paragraph" w:customStyle="1" w:styleId="410">
    <w:name w:val="Основной текст (4)1"/>
    <w:basedOn w:val="a"/>
    <w:rsid w:val="00864FF0"/>
    <w:pPr>
      <w:shd w:val="clear" w:color="auto" w:fill="FFFFFF"/>
      <w:spacing w:after="0" w:line="480" w:lineRule="exact"/>
      <w:jc w:val="both"/>
    </w:pPr>
    <w:rPr>
      <w:rFonts w:ascii="Times New Roman" w:eastAsia="Times New Roman" w:hAnsi="Times New Roman" w:cs="Times New Roman"/>
      <w:i/>
      <w:iCs/>
      <w:sz w:val="27"/>
      <w:szCs w:val="27"/>
      <w:lang w:eastAsia="ru-RU"/>
    </w:rPr>
  </w:style>
  <w:style w:type="character" w:customStyle="1" w:styleId="128">
    <w:name w:val="Заголовок №1 (2)_"/>
    <w:link w:val="1211"/>
    <w:locked/>
    <w:rsid w:val="00864FF0"/>
    <w:rPr>
      <w:b/>
      <w:bCs/>
      <w:sz w:val="27"/>
      <w:szCs w:val="27"/>
      <w:shd w:val="clear" w:color="auto" w:fill="FFFFFF"/>
    </w:rPr>
  </w:style>
  <w:style w:type="paragraph" w:customStyle="1" w:styleId="1211">
    <w:name w:val="Заголовок №1 (2)1"/>
    <w:basedOn w:val="a"/>
    <w:link w:val="128"/>
    <w:rsid w:val="00864FF0"/>
    <w:pPr>
      <w:shd w:val="clear" w:color="auto" w:fill="FFFFFF"/>
      <w:spacing w:after="0" w:line="480" w:lineRule="exact"/>
      <w:jc w:val="both"/>
      <w:outlineLvl w:val="0"/>
    </w:pPr>
    <w:rPr>
      <w:b/>
      <w:bCs/>
      <w:sz w:val="27"/>
      <w:szCs w:val="27"/>
    </w:rPr>
  </w:style>
  <w:style w:type="character" w:customStyle="1" w:styleId="46">
    <w:name w:val="Основной текст (4) + Не курсив"/>
    <w:rsid w:val="00864FF0"/>
    <w:rPr>
      <w:b/>
      <w:bCs/>
      <w:i/>
      <w:iCs/>
      <w:spacing w:val="0"/>
      <w:sz w:val="27"/>
      <w:szCs w:val="27"/>
      <w:lang w:bidi="ar-SA"/>
    </w:rPr>
  </w:style>
  <w:style w:type="character" w:customStyle="1" w:styleId="1234">
    <w:name w:val="Заголовок №1 (2)34"/>
    <w:rsid w:val="00864FF0"/>
    <w:rPr>
      <w:b/>
      <w:bCs/>
      <w:spacing w:val="0"/>
      <w:sz w:val="27"/>
      <w:szCs w:val="27"/>
      <w:lang w:bidi="ar-SA"/>
    </w:rPr>
  </w:style>
  <w:style w:type="character" w:customStyle="1" w:styleId="1233">
    <w:name w:val="Заголовок №1 (2)33"/>
    <w:rsid w:val="00864FF0"/>
    <w:rPr>
      <w:b/>
      <w:bCs/>
      <w:spacing w:val="0"/>
      <w:sz w:val="27"/>
      <w:szCs w:val="27"/>
      <w:lang w:bidi="ar-SA"/>
    </w:rPr>
  </w:style>
  <w:style w:type="character" w:customStyle="1" w:styleId="1231">
    <w:name w:val="Заголовок №1 (2)31"/>
    <w:rsid w:val="00864FF0"/>
    <w:rPr>
      <w:b/>
      <w:bCs/>
      <w:spacing w:val="0"/>
      <w:sz w:val="27"/>
      <w:szCs w:val="27"/>
      <w:lang w:bidi="ar-SA"/>
    </w:rPr>
  </w:style>
  <w:style w:type="character" w:customStyle="1" w:styleId="12300">
    <w:name w:val="Заголовок №1 (2)30"/>
    <w:rsid w:val="00864FF0"/>
    <w:rPr>
      <w:b/>
      <w:bCs/>
      <w:spacing w:val="0"/>
      <w:sz w:val="27"/>
      <w:szCs w:val="27"/>
      <w:lang w:bidi="ar-SA"/>
    </w:rPr>
  </w:style>
  <w:style w:type="character" w:customStyle="1" w:styleId="1229">
    <w:name w:val="Заголовок №1 (2)29"/>
    <w:rsid w:val="00864FF0"/>
    <w:rPr>
      <w:b/>
      <w:bCs/>
      <w:spacing w:val="0"/>
      <w:sz w:val="27"/>
      <w:szCs w:val="27"/>
      <w:lang w:bidi="ar-SA"/>
    </w:rPr>
  </w:style>
  <w:style w:type="character" w:customStyle="1" w:styleId="1228">
    <w:name w:val="Заголовок №1 (2)28"/>
    <w:rsid w:val="00864FF0"/>
    <w:rPr>
      <w:b/>
      <w:bCs/>
      <w:spacing w:val="0"/>
      <w:sz w:val="27"/>
      <w:szCs w:val="27"/>
      <w:lang w:bidi="ar-SA"/>
    </w:rPr>
  </w:style>
  <w:style w:type="character" w:customStyle="1" w:styleId="1227">
    <w:name w:val="Заголовок №1 (2)27"/>
    <w:rsid w:val="00864FF0"/>
    <w:rPr>
      <w:b/>
      <w:bCs/>
      <w:spacing w:val="0"/>
      <w:sz w:val="27"/>
      <w:szCs w:val="27"/>
      <w:lang w:bidi="ar-SA"/>
    </w:rPr>
  </w:style>
  <w:style w:type="character" w:customStyle="1" w:styleId="240">
    <w:name w:val="Основной текст + Полужирный24"/>
    <w:aliases w:val="Курсив19"/>
    <w:rsid w:val="00864FF0"/>
    <w:rPr>
      <w:rFonts w:ascii="Times New Roman" w:eastAsia="Times New Roman" w:hAnsi="Times New Roman" w:cs="Times New Roman"/>
      <w:b/>
      <w:bCs/>
      <w:i/>
      <w:iCs/>
      <w:color w:val="auto"/>
      <w:spacing w:val="0"/>
      <w:sz w:val="22"/>
      <w:szCs w:val="22"/>
      <w:shd w:val="clear" w:color="auto" w:fill="FFFFFF"/>
      <w:lang w:bidi="ar-SA"/>
    </w:rPr>
  </w:style>
  <w:style w:type="character" w:customStyle="1" w:styleId="510">
    <w:name w:val="Основной текст + Курсив51"/>
    <w:rsid w:val="00864FF0"/>
    <w:rPr>
      <w:rFonts w:ascii="Times New Roman" w:eastAsia="Times New Roman" w:hAnsi="Times New Roman" w:cs="Times New Roman"/>
      <w:i/>
      <w:iCs/>
      <w:color w:val="auto"/>
      <w:spacing w:val="0"/>
      <w:sz w:val="22"/>
      <w:szCs w:val="22"/>
      <w:shd w:val="clear" w:color="auto" w:fill="FFFFFF"/>
      <w:lang w:bidi="ar-SA"/>
    </w:rPr>
  </w:style>
  <w:style w:type="character" w:customStyle="1" w:styleId="500">
    <w:name w:val="Основной текст + Курсив50"/>
    <w:rsid w:val="00864FF0"/>
    <w:rPr>
      <w:rFonts w:ascii="Times New Roman" w:eastAsia="Times New Roman" w:hAnsi="Times New Roman" w:cs="Times New Roman"/>
      <w:i/>
      <w:iCs/>
      <w:noProof/>
      <w:color w:val="auto"/>
      <w:spacing w:val="0"/>
      <w:sz w:val="22"/>
      <w:szCs w:val="22"/>
      <w:shd w:val="clear" w:color="auto" w:fill="FFFFFF"/>
      <w:lang w:bidi="ar-SA"/>
    </w:rPr>
  </w:style>
  <w:style w:type="character" w:customStyle="1" w:styleId="180">
    <w:name w:val="Основной текст + Полужирный18"/>
    <w:aliases w:val="Курсив17"/>
    <w:rsid w:val="00864FF0"/>
    <w:rPr>
      <w:rFonts w:ascii="Times New Roman" w:eastAsia="Times New Roman" w:hAnsi="Times New Roman" w:cs="Times New Roman"/>
      <w:b/>
      <w:bCs/>
      <w:i/>
      <w:iCs/>
      <w:color w:val="auto"/>
      <w:spacing w:val="0"/>
      <w:sz w:val="22"/>
      <w:szCs w:val="22"/>
      <w:shd w:val="clear" w:color="auto" w:fill="FFFFFF"/>
      <w:lang w:bidi="ar-SA"/>
    </w:rPr>
  </w:style>
  <w:style w:type="character" w:customStyle="1" w:styleId="320">
    <w:name w:val="Заголовок 3 Знак2"/>
    <w:aliases w:val="Заголовок 3 Знак1 Знак1"/>
    <w:basedOn w:val="a0"/>
    <w:semiHidden/>
    <w:rsid w:val="00864FF0"/>
    <w:rPr>
      <w:rFonts w:ascii="Cambria" w:eastAsia="Times New Roman" w:hAnsi="Cambria" w:cs="Times New Roman"/>
      <w:b/>
      <w:bCs/>
      <w:color w:val="4F81BD"/>
      <w:sz w:val="24"/>
      <w:szCs w:val="24"/>
    </w:rPr>
  </w:style>
  <w:style w:type="character" w:customStyle="1" w:styleId="1f2">
    <w:name w:val="Текст сноски Знак1"/>
    <w:aliases w:val="F1 Знак1"/>
    <w:basedOn w:val="a0"/>
    <w:uiPriority w:val="99"/>
    <w:semiHidden/>
    <w:rsid w:val="00864FF0"/>
    <w:rPr>
      <w:rFonts w:ascii="Times New Roman" w:eastAsia="Times New Roman" w:hAnsi="Times New Roman"/>
    </w:rPr>
  </w:style>
  <w:style w:type="character" w:customStyle="1" w:styleId="2f6">
    <w:name w:val="Обычный (веб) Знак2"/>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a0"/>
    <w:uiPriority w:val="1"/>
    <w:locked/>
    <w:rsid w:val="00864FF0"/>
    <w:rPr>
      <w:sz w:val="22"/>
      <w:szCs w:val="22"/>
      <w:lang w:eastAsia="en-US"/>
    </w:rPr>
  </w:style>
  <w:style w:type="character" w:customStyle="1" w:styleId="1f3">
    <w:name w:val="Основной текст Знак1"/>
    <w:basedOn w:val="a0"/>
    <w:semiHidden/>
    <w:rsid w:val="00864FF0"/>
    <w:rPr>
      <w:rFonts w:ascii="Times New Roman" w:eastAsia="Times New Roman" w:hAnsi="Times New Roman"/>
      <w:sz w:val="24"/>
      <w:szCs w:val="24"/>
    </w:rPr>
  </w:style>
  <w:style w:type="paragraph" w:customStyle="1" w:styleId="afffc">
    <w:name w:val="???????"/>
    <w:uiPriority w:val="99"/>
    <w:rsid w:val="00864FF0"/>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241">
    <w:name w:val="24"/>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0">
    <w:name w:val="23"/>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basedOn w:val="a0"/>
    <w:semiHidden/>
    <w:rsid w:val="00864FF0"/>
    <w:rPr>
      <w:rFonts w:ascii="Cambria" w:eastAsia="Times New Roman" w:hAnsi="Cambria" w:cs="Times New Roman"/>
      <w:i/>
      <w:iCs/>
      <w:color w:val="404040"/>
      <w:sz w:val="24"/>
      <w:szCs w:val="24"/>
    </w:rPr>
  </w:style>
  <w:style w:type="character" w:customStyle="1" w:styleId="810">
    <w:name w:val="Заголовок 8 Знак1"/>
    <w:basedOn w:val="a0"/>
    <w:semiHidden/>
    <w:rsid w:val="00864FF0"/>
    <w:rPr>
      <w:rFonts w:ascii="Cambria" w:eastAsia="Times New Roman" w:hAnsi="Cambria" w:cs="Times New Roman"/>
      <w:color w:val="404040"/>
    </w:rPr>
  </w:style>
  <w:style w:type="character" w:customStyle="1" w:styleId="910">
    <w:name w:val="Заголовок 9 Знак1"/>
    <w:basedOn w:val="a0"/>
    <w:uiPriority w:val="9"/>
    <w:semiHidden/>
    <w:rsid w:val="00864FF0"/>
    <w:rPr>
      <w:rFonts w:ascii="Cambria" w:eastAsia="Times New Roman" w:hAnsi="Cambria" w:cs="Times New Roman"/>
      <w:i/>
      <w:iCs/>
      <w:color w:val="404040"/>
    </w:rPr>
  </w:style>
  <w:style w:type="character" w:customStyle="1" w:styleId="212">
    <w:name w:val="Основной текст 2 Знак1"/>
    <w:basedOn w:val="a0"/>
    <w:semiHidden/>
    <w:rsid w:val="00864FF0"/>
    <w:rPr>
      <w:rFonts w:ascii="Times New Roman" w:eastAsia="Times New Roman" w:hAnsi="Times New Roman"/>
      <w:sz w:val="24"/>
      <w:szCs w:val="24"/>
    </w:rPr>
  </w:style>
  <w:style w:type="character" w:customStyle="1" w:styleId="1f4">
    <w:name w:val="Основной текст с отступом Знак1"/>
    <w:basedOn w:val="a0"/>
    <w:semiHidden/>
    <w:rsid w:val="00864FF0"/>
    <w:rPr>
      <w:rFonts w:ascii="Times New Roman" w:eastAsia="Times New Roman" w:hAnsi="Times New Roman"/>
      <w:sz w:val="24"/>
      <w:szCs w:val="24"/>
    </w:rPr>
  </w:style>
  <w:style w:type="character" w:customStyle="1" w:styleId="213">
    <w:name w:val="Основной текст с отступом 2 Знак1"/>
    <w:basedOn w:val="a0"/>
    <w:semiHidden/>
    <w:rsid w:val="00864FF0"/>
    <w:rPr>
      <w:rFonts w:ascii="Times New Roman" w:eastAsia="Times New Roman" w:hAnsi="Times New Roman"/>
      <w:sz w:val="24"/>
      <w:szCs w:val="24"/>
    </w:rPr>
  </w:style>
  <w:style w:type="character" w:customStyle="1" w:styleId="311">
    <w:name w:val="Основной текст с отступом 3 Знак1"/>
    <w:basedOn w:val="a0"/>
    <w:semiHidden/>
    <w:rsid w:val="00864FF0"/>
    <w:rPr>
      <w:rFonts w:ascii="Times New Roman" w:eastAsia="Times New Roman" w:hAnsi="Times New Roman"/>
      <w:sz w:val="16"/>
      <w:szCs w:val="16"/>
    </w:rPr>
  </w:style>
  <w:style w:type="character" w:customStyle="1" w:styleId="1f5">
    <w:name w:val="Текст концевой сноски Знак1"/>
    <w:basedOn w:val="a0"/>
    <w:semiHidden/>
    <w:rsid w:val="00864FF0"/>
    <w:rPr>
      <w:rFonts w:ascii="Times New Roman" w:eastAsia="Times New Roman" w:hAnsi="Times New Roman"/>
    </w:rPr>
  </w:style>
  <w:style w:type="character" w:customStyle="1" w:styleId="1f6">
    <w:name w:val="Текст выноски Знак1"/>
    <w:basedOn w:val="a0"/>
    <w:semiHidden/>
    <w:rsid w:val="00864FF0"/>
    <w:rPr>
      <w:rFonts w:ascii="Tahoma" w:eastAsia="Times New Roman" w:hAnsi="Tahoma" w:cs="Tahoma"/>
      <w:sz w:val="16"/>
      <w:szCs w:val="16"/>
    </w:rPr>
  </w:style>
  <w:style w:type="character" w:customStyle="1" w:styleId="1f7">
    <w:name w:val="Схема документа Знак1"/>
    <w:basedOn w:val="a0"/>
    <w:semiHidden/>
    <w:rsid w:val="00864FF0"/>
    <w:rPr>
      <w:rFonts w:ascii="Tahoma" w:eastAsia="Times New Roman" w:hAnsi="Tahoma" w:cs="Tahoma"/>
      <w:sz w:val="16"/>
      <w:szCs w:val="16"/>
    </w:rPr>
  </w:style>
  <w:style w:type="character" w:customStyle="1" w:styleId="1f8">
    <w:name w:val="Текст Знак1"/>
    <w:basedOn w:val="a0"/>
    <w:semiHidden/>
    <w:rsid w:val="00864FF0"/>
    <w:rPr>
      <w:rFonts w:ascii="Consolas" w:eastAsia="Times New Roman" w:hAnsi="Consolas" w:cs="Consolas"/>
      <w:sz w:val="21"/>
      <w:szCs w:val="21"/>
    </w:rPr>
  </w:style>
  <w:style w:type="character" w:customStyle="1" w:styleId="1f9">
    <w:name w:val="Подзаголовок Знак1"/>
    <w:basedOn w:val="a0"/>
    <w:rsid w:val="00864FF0"/>
    <w:rPr>
      <w:rFonts w:ascii="Cambria" w:eastAsia="Times New Roman" w:hAnsi="Cambria" w:cs="Times New Roman"/>
      <w:i/>
      <w:iCs/>
      <w:color w:val="4F81BD"/>
      <w:spacing w:val="15"/>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64FF0"/>
    <w:rPr>
      <w:rFonts w:ascii="Times New Roman" w:hAnsi="Times New Roman" w:cs="Times New Roman" w:hint="default"/>
      <w:strike w:val="0"/>
      <w:dstrike w:val="0"/>
      <w:sz w:val="24"/>
      <w:u w:val="none"/>
      <w:effect w:val="none"/>
    </w:rPr>
  </w:style>
  <w:style w:type="character" w:customStyle="1" w:styleId="0pt">
    <w:name w:val="0pt"/>
    <w:basedOn w:val="a0"/>
    <w:rsid w:val="00864FF0"/>
  </w:style>
  <w:style w:type="paragraph" w:styleId="afffd">
    <w:name w:val="Revision"/>
    <w:uiPriority w:val="99"/>
    <w:semiHidden/>
    <w:rsid w:val="00864FF0"/>
    <w:pPr>
      <w:spacing w:after="0" w:line="240" w:lineRule="auto"/>
    </w:pPr>
    <w:rPr>
      <w:rFonts w:ascii="Times New Roman" w:eastAsia="Times New Roman" w:hAnsi="Times New Roman" w:cs="Times New Roman"/>
      <w:sz w:val="20"/>
      <w:szCs w:val="20"/>
      <w:lang w:eastAsia="ru-RU"/>
    </w:rPr>
  </w:style>
  <w:style w:type="character" w:customStyle="1" w:styleId="101">
    <w:name w:val="Основной текст (10)_"/>
    <w:basedOn w:val="a0"/>
    <w:link w:val="102"/>
    <w:uiPriority w:val="99"/>
    <w:locked/>
    <w:rsid w:val="00864FF0"/>
    <w:rPr>
      <w:rFonts w:ascii="Lucida Sans Unicode" w:hAnsi="Lucida Sans Unicode" w:cs="Lucida Sans Unicode"/>
      <w:sz w:val="26"/>
      <w:szCs w:val="26"/>
      <w:shd w:val="clear" w:color="auto" w:fill="FFFFFF"/>
    </w:rPr>
  </w:style>
  <w:style w:type="paragraph" w:customStyle="1" w:styleId="102">
    <w:name w:val="Основной текст (10)"/>
    <w:basedOn w:val="a"/>
    <w:link w:val="101"/>
    <w:uiPriority w:val="99"/>
    <w:rsid w:val="00864FF0"/>
    <w:pPr>
      <w:shd w:val="clear" w:color="auto" w:fill="FFFFFF"/>
      <w:spacing w:after="0" w:line="240" w:lineRule="atLeast"/>
    </w:pPr>
    <w:rPr>
      <w:rFonts w:ascii="Lucida Sans Unicode" w:hAnsi="Lucida Sans Unicode" w:cs="Lucida Sans Unicode"/>
      <w:sz w:val="26"/>
      <w:szCs w:val="26"/>
    </w:rPr>
  </w:style>
  <w:style w:type="paragraph" w:customStyle="1" w:styleId="1fa">
    <w:name w:val="Знак1"/>
    <w:basedOn w:val="a"/>
    <w:uiPriority w:val="99"/>
    <w:rsid w:val="00864FF0"/>
    <w:pPr>
      <w:spacing w:after="160" w:line="240" w:lineRule="exact"/>
    </w:pPr>
    <w:rPr>
      <w:rFonts w:ascii="Verdana" w:eastAsia="Calibri" w:hAnsi="Verdana" w:cs="Times New Roman"/>
      <w:sz w:val="20"/>
      <w:szCs w:val="20"/>
      <w:lang w:val="en-US"/>
    </w:rPr>
  </w:style>
  <w:style w:type="paragraph" w:customStyle="1" w:styleId="CM17">
    <w:name w:val="CM17"/>
    <w:basedOn w:val="a"/>
    <w:next w:val="a"/>
    <w:uiPriority w:val="99"/>
    <w:rsid w:val="00864FF0"/>
    <w:pPr>
      <w:widowControl w:val="0"/>
      <w:autoSpaceDE w:val="0"/>
      <w:autoSpaceDN w:val="0"/>
      <w:adjustRightInd w:val="0"/>
      <w:spacing w:after="193" w:line="240" w:lineRule="auto"/>
    </w:pPr>
    <w:rPr>
      <w:rFonts w:ascii="School Book C San Pin" w:eastAsia="Calibri" w:hAnsi="School Book C San Pin" w:cs="Times New Roman"/>
      <w:sz w:val="24"/>
      <w:szCs w:val="24"/>
      <w:lang w:eastAsia="ru-RU"/>
    </w:rPr>
  </w:style>
  <w:style w:type="paragraph" w:customStyle="1" w:styleId="CM2">
    <w:name w:val="CM2"/>
    <w:basedOn w:val="a"/>
    <w:next w:val="a"/>
    <w:uiPriority w:val="99"/>
    <w:rsid w:val="00864FF0"/>
    <w:pPr>
      <w:widowControl w:val="0"/>
      <w:autoSpaceDE w:val="0"/>
      <w:autoSpaceDN w:val="0"/>
      <w:adjustRightInd w:val="0"/>
      <w:spacing w:after="0" w:line="200" w:lineRule="atLeast"/>
    </w:pPr>
    <w:rPr>
      <w:rFonts w:ascii="School Book C San Pin" w:eastAsia="Calibri" w:hAnsi="School Book C San Pin" w:cs="Times New Roman"/>
      <w:sz w:val="24"/>
      <w:szCs w:val="24"/>
      <w:lang w:eastAsia="ru-RU"/>
    </w:rPr>
  </w:style>
  <w:style w:type="paragraph" w:customStyle="1" w:styleId="CM5">
    <w:name w:val="CM5"/>
    <w:basedOn w:val="a"/>
    <w:next w:val="a"/>
    <w:uiPriority w:val="99"/>
    <w:rsid w:val="00864FF0"/>
    <w:pPr>
      <w:widowControl w:val="0"/>
      <w:autoSpaceDE w:val="0"/>
      <w:autoSpaceDN w:val="0"/>
      <w:adjustRightInd w:val="0"/>
      <w:spacing w:after="0" w:line="200" w:lineRule="atLeast"/>
    </w:pPr>
    <w:rPr>
      <w:rFonts w:ascii="School Book C San Pin" w:eastAsia="Calibri" w:hAnsi="School Book C San Pin" w:cs="Times New Roman"/>
      <w:sz w:val="24"/>
      <w:szCs w:val="24"/>
      <w:lang w:eastAsia="ru-RU"/>
    </w:rPr>
  </w:style>
  <w:style w:type="paragraph" w:customStyle="1" w:styleId="312">
    <w:name w:val="Основной текст с отступом 31"/>
    <w:basedOn w:val="a"/>
    <w:uiPriority w:val="99"/>
    <w:rsid w:val="00864FF0"/>
    <w:pPr>
      <w:overflowPunct w:val="0"/>
      <w:autoSpaceDE w:val="0"/>
      <w:autoSpaceDN w:val="0"/>
      <w:adjustRightInd w:val="0"/>
      <w:spacing w:before="60" w:after="0" w:line="252" w:lineRule="auto"/>
      <w:ind w:firstLine="567"/>
      <w:jc w:val="both"/>
    </w:pPr>
    <w:rPr>
      <w:rFonts w:ascii="Times New Roman" w:eastAsia="Calibri" w:hAnsi="Times New Roman" w:cs="Times New Roman"/>
      <w:sz w:val="28"/>
      <w:szCs w:val="20"/>
      <w:lang w:eastAsia="ru-RU"/>
    </w:rPr>
  </w:style>
  <w:style w:type="paragraph" w:customStyle="1" w:styleId="msonormalcxspmiddle">
    <w:name w:val="msonormalcxspmiddle"/>
    <w:basedOn w:val="a"/>
    <w:rsid w:val="00864FF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2pt">
    <w:name w:val="Основной текст (2) + Интервал 2 pt"/>
    <w:basedOn w:val="21"/>
    <w:uiPriority w:val="99"/>
    <w:rsid w:val="00864FF0"/>
    <w:rPr>
      <w:rFonts w:ascii="Trebuchet MS" w:eastAsia="Times New Roman" w:hAnsi="Trebuchet MS" w:cs="Trebuchet MS"/>
      <w:spacing w:val="40"/>
      <w:sz w:val="19"/>
      <w:szCs w:val="19"/>
      <w:shd w:val="clear" w:color="auto" w:fill="FFFFFF"/>
    </w:rPr>
  </w:style>
  <w:style w:type="character" w:customStyle="1" w:styleId="TrebuchetMS">
    <w:name w:val="Основной текст + Trebuchet MS"/>
    <w:aliases w:val="9,5 pt6,Полужирный"/>
    <w:basedOn w:val="af9"/>
    <w:uiPriority w:val="99"/>
    <w:rsid w:val="00864FF0"/>
    <w:rPr>
      <w:rFonts w:ascii="Trebuchet MS" w:eastAsia="Times New Roman" w:hAnsi="Trebuchet MS" w:cs="Trebuchet MS"/>
      <w:b/>
      <w:bCs/>
      <w:spacing w:val="0"/>
      <w:sz w:val="19"/>
      <w:szCs w:val="19"/>
      <w:shd w:val="clear" w:color="auto" w:fill="FFFFFF"/>
    </w:rPr>
  </w:style>
  <w:style w:type="character" w:customStyle="1" w:styleId="85">
    <w:name w:val="Основной текст + 8"/>
    <w:aliases w:val="5 pt5,Полужирный3,Курсив2"/>
    <w:basedOn w:val="af9"/>
    <w:uiPriority w:val="99"/>
    <w:rsid w:val="00864FF0"/>
    <w:rPr>
      <w:rFonts w:ascii="Lucida Sans Unicode" w:eastAsia="Times New Roman" w:hAnsi="Lucida Sans Unicode" w:cs="Lucida Sans Unicode"/>
      <w:b/>
      <w:bCs/>
      <w:i/>
      <w:iCs/>
      <w:spacing w:val="0"/>
      <w:sz w:val="17"/>
      <w:szCs w:val="17"/>
      <w:shd w:val="clear" w:color="auto" w:fill="FFFFFF"/>
    </w:rPr>
  </w:style>
  <w:style w:type="character" w:customStyle="1" w:styleId="4TrebuchetMS">
    <w:name w:val="Основной текст (4) + Trebuchet MS"/>
    <w:aliases w:val="92,5 pt4,Не курсив,Интервал 2 pt"/>
    <w:basedOn w:val="42"/>
    <w:uiPriority w:val="99"/>
    <w:rsid w:val="00864FF0"/>
    <w:rPr>
      <w:rFonts w:ascii="Trebuchet MS" w:eastAsia="Times New Roman" w:hAnsi="Trebuchet MS" w:cs="Trebuchet MS"/>
      <w:b/>
      <w:bCs/>
      <w:i/>
      <w:iCs/>
      <w:spacing w:val="40"/>
      <w:sz w:val="19"/>
      <w:szCs w:val="19"/>
      <w:shd w:val="clear" w:color="auto" w:fill="FFFFFF"/>
    </w:rPr>
  </w:style>
  <w:style w:type="character" w:customStyle="1" w:styleId="820">
    <w:name w:val="Основной текст + 82"/>
    <w:aliases w:val="5 pt2,Полужирный2,Малые прописные"/>
    <w:basedOn w:val="af9"/>
    <w:uiPriority w:val="99"/>
    <w:rsid w:val="00864FF0"/>
    <w:rPr>
      <w:rFonts w:ascii="Lucida Sans Unicode" w:eastAsia="Times New Roman" w:hAnsi="Lucida Sans Unicode" w:cs="Lucida Sans Unicode"/>
      <w:b/>
      <w:bCs/>
      <w:smallCaps/>
      <w:spacing w:val="0"/>
      <w:sz w:val="17"/>
      <w:szCs w:val="17"/>
      <w:shd w:val="clear" w:color="auto" w:fill="FFFFFF"/>
    </w:rPr>
  </w:style>
  <w:style w:type="character" w:customStyle="1" w:styleId="afffe">
    <w:name w:val="Основной текст + Малые прописные"/>
    <w:aliases w:val="Интервал 0 pt"/>
    <w:basedOn w:val="af9"/>
    <w:uiPriority w:val="99"/>
    <w:rsid w:val="00864FF0"/>
    <w:rPr>
      <w:rFonts w:ascii="Calibri" w:eastAsia="Times New Roman" w:hAnsi="Calibri" w:cs="Calibri"/>
      <w:smallCaps/>
      <w:spacing w:val="-10"/>
      <w:sz w:val="21"/>
      <w:szCs w:val="21"/>
      <w:shd w:val="clear" w:color="auto" w:fill="FFFFFF"/>
    </w:rPr>
  </w:style>
  <w:style w:type="character" w:customStyle="1" w:styleId="811">
    <w:name w:val="Основной текст + 81"/>
    <w:aliases w:val="5 pt1,Полужирный1,Основной текст + Sylfaen1,61"/>
    <w:basedOn w:val="af9"/>
    <w:uiPriority w:val="99"/>
    <w:rsid w:val="00864FF0"/>
    <w:rPr>
      <w:rFonts w:ascii="Calibri" w:eastAsia="Times New Roman" w:hAnsi="Calibri" w:cs="Calibri"/>
      <w:b/>
      <w:bCs/>
      <w:spacing w:val="0"/>
      <w:sz w:val="17"/>
      <w:szCs w:val="17"/>
      <w:shd w:val="clear" w:color="auto" w:fill="FFFFFF"/>
      <w:lang w:val="en-US"/>
    </w:rPr>
  </w:style>
  <w:style w:type="character" w:customStyle="1" w:styleId="31pt">
    <w:name w:val="Основной текст (3) + Интервал 1 pt"/>
    <w:basedOn w:val="36"/>
    <w:uiPriority w:val="99"/>
    <w:rsid w:val="00864FF0"/>
    <w:rPr>
      <w:rFonts w:ascii="Times New Roman" w:eastAsia="Times New Roman" w:hAnsi="Times New Roman" w:cs="Calibri"/>
      <w:spacing w:val="30"/>
      <w:sz w:val="21"/>
      <w:szCs w:val="21"/>
      <w:shd w:val="clear" w:color="auto" w:fill="FFFFFF"/>
    </w:rPr>
  </w:style>
  <w:style w:type="character" w:customStyle="1" w:styleId="1pt">
    <w:name w:val="Основной текст + Интервал 1 pt"/>
    <w:basedOn w:val="af9"/>
    <w:uiPriority w:val="99"/>
    <w:rsid w:val="00864FF0"/>
    <w:rPr>
      <w:rFonts w:ascii="Calibri" w:eastAsia="Times New Roman" w:hAnsi="Calibri" w:cs="Calibri"/>
      <w:spacing w:val="20"/>
      <w:sz w:val="21"/>
      <w:szCs w:val="21"/>
      <w:shd w:val="clear" w:color="auto" w:fill="FFFFFF"/>
    </w:rPr>
  </w:style>
  <w:style w:type="character" w:customStyle="1" w:styleId="10pt0">
    <w:name w:val="Основной текст + 10 pt"/>
    <w:aliases w:val="Курсив1"/>
    <w:basedOn w:val="af9"/>
    <w:uiPriority w:val="99"/>
    <w:rsid w:val="00864FF0"/>
    <w:rPr>
      <w:rFonts w:ascii="Calibri" w:eastAsia="Times New Roman" w:hAnsi="Calibri" w:cs="Calibri"/>
      <w:i/>
      <w:iCs/>
      <w:spacing w:val="0"/>
      <w:sz w:val="26"/>
      <w:szCs w:val="26"/>
      <w:shd w:val="clear" w:color="auto" w:fill="FFFFFF"/>
    </w:rPr>
  </w:style>
  <w:style w:type="character" w:customStyle="1" w:styleId="FontStyle18">
    <w:name w:val="Font Style18"/>
    <w:basedOn w:val="a0"/>
    <w:uiPriority w:val="99"/>
    <w:rsid w:val="00864FF0"/>
    <w:rPr>
      <w:rFonts w:ascii="Times New Roman" w:hAnsi="Times New Roman" w:cs="Times New Roman" w:hint="default"/>
      <w:i/>
      <w:iCs/>
      <w:sz w:val="20"/>
      <w:szCs w:val="20"/>
    </w:rPr>
  </w:style>
  <w:style w:type="character" w:customStyle="1" w:styleId="FontStyle17">
    <w:name w:val="Font Style17"/>
    <w:basedOn w:val="a0"/>
    <w:uiPriority w:val="99"/>
    <w:rsid w:val="00864FF0"/>
    <w:rPr>
      <w:rFonts w:ascii="Arial" w:hAnsi="Arial" w:cs="Arial" w:hint="default"/>
      <w:i/>
      <w:iCs/>
      <w:sz w:val="18"/>
      <w:szCs w:val="18"/>
    </w:rPr>
  </w:style>
  <w:style w:type="character" w:customStyle="1" w:styleId="BodyTextIndentChar">
    <w:name w:val="Body Text Indent Char"/>
    <w:basedOn w:val="a0"/>
    <w:uiPriority w:val="99"/>
    <w:semiHidden/>
    <w:locked/>
    <w:rsid w:val="00864FF0"/>
    <w:rPr>
      <w:rFonts w:ascii="Times New Roman" w:hAnsi="Times New Roman" w:cs="Times New Roman" w:hint="default"/>
      <w:sz w:val="20"/>
      <w:szCs w:val="20"/>
    </w:rPr>
  </w:style>
  <w:style w:type="paragraph" w:customStyle="1" w:styleId="msonormalbullet2gif">
    <w:name w:val="msonormalbullet2.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1gif">
    <w:name w:val="msonormalcxspmiddlebullet1.gif"/>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2gif">
    <w:name w:val="msonormalcxspmiddlebullet2.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bullet3gif">
    <w:name w:val="msonormalcxspmiddlebullet3.gif"/>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64FF0"/>
  </w:style>
  <w:style w:type="paragraph" w:customStyle="1" w:styleId="c18">
    <w:name w:val="c18"/>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864FF0"/>
  </w:style>
  <w:style w:type="paragraph" w:customStyle="1" w:styleId="c6">
    <w:name w:val="c6"/>
    <w:basedOn w:val="a"/>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7">
    <w:name w:val="Обычный2"/>
    <w:rsid w:val="00864FF0"/>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affff">
    <w:name w:val="Проблема"/>
    <w:basedOn w:val="a"/>
    <w:rsid w:val="00864FF0"/>
    <w:pPr>
      <w:suppressAutoHyphens/>
      <w:spacing w:before="120" w:after="0" w:line="280" w:lineRule="exact"/>
      <w:ind w:left="1191" w:right="-113" w:hanging="1304"/>
    </w:pPr>
    <w:rPr>
      <w:rFonts w:ascii="Times New Roman" w:eastAsia="Times New Roman" w:hAnsi="Times New Roman" w:cs="Times New Roman"/>
      <w:iCs/>
      <w:spacing w:val="-4"/>
      <w:sz w:val="28"/>
      <w:szCs w:val="24"/>
      <w:lang w:eastAsia="ar-SA"/>
    </w:rPr>
  </w:style>
  <w:style w:type="character" w:customStyle="1" w:styleId="affff0">
    <w:name w:val="биология Знак"/>
    <w:basedOn w:val="20"/>
    <w:link w:val="affff1"/>
    <w:locked/>
    <w:rsid w:val="00864FF0"/>
    <w:rPr>
      <w:rFonts w:ascii="Cambria" w:eastAsia="Times New Roman" w:hAnsi="Cambria" w:cs="Times New Roman"/>
      <w:b/>
      <w:bCs/>
      <w:i w:val="0"/>
      <w:iCs w:val="0"/>
      <w:color w:val="4F81BD"/>
      <w:sz w:val="28"/>
      <w:szCs w:val="28"/>
      <w:lang w:eastAsia="ar-SA"/>
    </w:rPr>
  </w:style>
  <w:style w:type="paragraph" w:customStyle="1" w:styleId="affff1">
    <w:name w:val="биология"/>
    <w:basedOn w:val="2"/>
    <w:link w:val="affff0"/>
    <w:qFormat/>
    <w:rsid w:val="00864FF0"/>
    <w:pPr>
      <w:keepLines/>
      <w:spacing w:before="200" w:after="0"/>
      <w:jc w:val="center"/>
    </w:pPr>
    <w:rPr>
      <w:i w:val="0"/>
      <w:iCs w:val="0"/>
      <w:color w:val="4F81BD"/>
      <w:lang w:eastAsia="ar-SA"/>
    </w:rPr>
  </w:style>
  <w:style w:type="paragraph" w:customStyle="1" w:styleId="affff2">
    <w:name w:val="Знак Знак Знак Знак Знак Знак Знак Знак Знак Знак Знак Знак Знак Знак Знак Знак Знак Знак Знак Знак Знак Знак"/>
    <w:basedOn w:val="a"/>
    <w:uiPriority w:val="99"/>
    <w:rsid w:val="00864FF0"/>
    <w:pPr>
      <w:spacing w:after="160" w:line="240" w:lineRule="exact"/>
    </w:pPr>
    <w:rPr>
      <w:rFonts w:ascii="Verdana" w:eastAsia="Times New Roman" w:hAnsi="Verdana" w:cs="Times New Roman"/>
      <w:sz w:val="20"/>
      <w:szCs w:val="20"/>
      <w:lang w:val="en-US"/>
    </w:rPr>
  </w:style>
  <w:style w:type="character" w:customStyle="1" w:styleId="affff3">
    <w:name w:val="Символ сноски"/>
    <w:basedOn w:val="a0"/>
    <w:rsid w:val="00864FF0"/>
    <w:rPr>
      <w:vertAlign w:val="superscript"/>
    </w:rPr>
  </w:style>
  <w:style w:type="character" w:customStyle="1" w:styleId="TitleChar1">
    <w:name w:val="Title Char1"/>
    <w:basedOn w:val="a0"/>
    <w:uiPriority w:val="10"/>
    <w:rsid w:val="00864FF0"/>
    <w:rPr>
      <w:rFonts w:ascii="Cambria" w:eastAsia="Times New Roman" w:hAnsi="Cambria" w:cs="Times New Roman" w:hint="default"/>
      <w:b/>
      <w:bCs/>
      <w:kern w:val="28"/>
      <w:sz w:val="32"/>
      <w:szCs w:val="32"/>
    </w:rPr>
  </w:style>
  <w:style w:type="character" w:customStyle="1" w:styleId="butback">
    <w:name w:val="butback"/>
    <w:basedOn w:val="a0"/>
    <w:rsid w:val="00864FF0"/>
  </w:style>
  <w:style w:type="paragraph" w:customStyle="1" w:styleId="3f">
    <w:name w:val="Без интервала3"/>
    <w:rsid w:val="00864FF0"/>
    <w:pPr>
      <w:spacing w:after="0" w:line="240" w:lineRule="auto"/>
    </w:pPr>
    <w:rPr>
      <w:rFonts w:ascii="Calibri" w:eastAsia="Calibri" w:hAnsi="Calibri" w:cs="Calibri"/>
      <w:lang w:eastAsia="ru-RU"/>
    </w:rPr>
  </w:style>
  <w:style w:type="paragraph" w:customStyle="1" w:styleId="47">
    <w:name w:val="Абзац списка4"/>
    <w:basedOn w:val="a"/>
    <w:rsid w:val="00864FF0"/>
    <w:pPr>
      <w:ind w:left="720"/>
      <w:contextualSpacing/>
    </w:pPr>
    <w:rPr>
      <w:rFonts w:ascii="Calibri" w:eastAsia="Times New Roman" w:hAnsi="Calibri" w:cs="Times New Roman"/>
    </w:rPr>
  </w:style>
  <w:style w:type="paragraph" w:customStyle="1" w:styleId="msolistparagraph0">
    <w:name w:val="msolistparagraph"/>
    <w:basedOn w:val="a"/>
    <w:rsid w:val="00864FF0"/>
    <w:pPr>
      <w:ind w:left="720"/>
      <w:contextualSpacing/>
    </w:pPr>
    <w:rPr>
      <w:rFonts w:ascii="Calibri" w:eastAsia="Calibri" w:hAnsi="Calibri" w:cs="Times New Roman"/>
    </w:rPr>
  </w:style>
  <w:style w:type="paragraph" w:customStyle="1" w:styleId="c22">
    <w:name w:val="c22"/>
    <w:basedOn w:val="a"/>
    <w:uiPriority w:val="99"/>
    <w:rsid w:val="00864F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rsid w:val="00864FF0"/>
  </w:style>
  <w:style w:type="character" w:customStyle="1" w:styleId="dash041e0431044b0447043d044b0439char1">
    <w:name w:val="dash041e_0431_044b_0447_043d_044b_0439__char1"/>
    <w:rsid w:val="00864FF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64FF0"/>
    <w:pPr>
      <w:spacing w:after="0"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_0431_0437_0430_0446_0020_0441_043f_0438_0441_043a_0430__char1"/>
    <w:rsid w:val="00864FF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64FF0"/>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d043e0432044b0439char1">
    <w:name w:val="dash041d_043e_0432_044b_0439__char1"/>
    <w:rsid w:val="00864FF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64FF0"/>
    <w:pPr>
      <w:spacing w:after="0" w:line="360" w:lineRule="atLeast"/>
      <w:ind w:firstLine="440"/>
      <w:jc w:val="both"/>
    </w:pPr>
    <w:rPr>
      <w:rFonts w:ascii="Times New Roman" w:eastAsia="Times New Roman" w:hAnsi="Times New Roman" w:cs="Times New Roman"/>
      <w:sz w:val="28"/>
      <w:szCs w:val="28"/>
      <w:lang w:eastAsia="ru-RU"/>
    </w:rPr>
  </w:style>
  <w:style w:type="character" w:styleId="affff4">
    <w:name w:val="Placeholder Text"/>
    <w:uiPriority w:val="99"/>
    <w:semiHidden/>
    <w:rsid w:val="00864FF0"/>
    <w:rPr>
      <w:color w:val="808080"/>
    </w:rPr>
  </w:style>
  <w:style w:type="paragraph" w:styleId="affff5">
    <w:name w:val="annotation text"/>
    <w:basedOn w:val="a"/>
    <w:link w:val="affff6"/>
    <w:semiHidden/>
    <w:unhideWhenUsed/>
    <w:rsid w:val="00864FF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f6">
    <w:name w:val="Текст примечания Знак"/>
    <w:basedOn w:val="a0"/>
    <w:link w:val="affff5"/>
    <w:semiHidden/>
    <w:rsid w:val="00864FF0"/>
    <w:rPr>
      <w:rFonts w:ascii="Times New Roman" w:eastAsia="Times New Roman" w:hAnsi="Times New Roman" w:cs="Times New Roman"/>
      <w:sz w:val="20"/>
      <w:szCs w:val="20"/>
      <w:lang w:eastAsia="ru-RU"/>
    </w:rPr>
  </w:style>
  <w:style w:type="paragraph" w:styleId="affff7">
    <w:name w:val="caption"/>
    <w:basedOn w:val="a"/>
    <w:next w:val="a"/>
    <w:semiHidden/>
    <w:unhideWhenUsed/>
    <w:qFormat/>
    <w:rsid w:val="00864FF0"/>
    <w:pPr>
      <w:spacing w:after="0" w:line="240" w:lineRule="auto"/>
      <w:jc w:val="center"/>
    </w:pPr>
    <w:rPr>
      <w:rFonts w:ascii="Times New Roman" w:eastAsia="Times New Roman" w:hAnsi="Times New Roman" w:cs="Times New Roman"/>
      <w:b/>
      <w:bCs/>
      <w:sz w:val="24"/>
      <w:szCs w:val="24"/>
      <w:lang w:eastAsia="ru-RU"/>
    </w:rPr>
  </w:style>
  <w:style w:type="paragraph" w:styleId="affff8">
    <w:name w:val="annotation subject"/>
    <w:basedOn w:val="affff5"/>
    <w:next w:val="affff5"/>
    <w:link w:val="affff9"/>
    <w:semiHidden/>
    <w:unhideWhenUsed/>
    <w:rsid w:val="00864FF0"/>
    <w:rPr>
      <w:b/>
      <w:bCs/>
    </w:rPr>
  </w:style>
  <w:style w:type="character" w:customStyle="1" w:styleId="affff9">
    <w:name w:val="Тема примечания Знак"/>
    <w:basedOn w:val="affff6"/>
    <w:link w:val="affff8"/>
    <w:semiHidden/>
    <w:rsid w:val="00864FF0"/>
    <w:rPr>
      <w:rFonts w:ascii="Times New Roman" w:eastAsia="Times New Roman" w:hAnsi="Times New Roman" w:cs="Times New Roman"/>
      <w:b/>
      <w:bCs/>
      <w:sz w:val="20"/>
      <w:szCs w:val="20"/>
      <w:lang w:eastAsia="ru-RU"/>
    </w:rPr>
  </w:style>
  <w:style w:type="paragraph" w:customStyle="1" w:styleId="1-12">
    <w:name w:val="1-12 с отступом"/>
    <w:basedOn w:val="a"/>
    <w:rsid w:val="00864FF0"/>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4"/>
      <w:szCs w:val="20"/>
      <w:lang w:eastAsia="ru-RU"/>
    </w:rPr>
  </w:style>
  <w:style w:type="paragraph" w:customStyle="1" w:styleId="dash041e005f0431005f044b005f0447005f043d005f044b005f0439">
    <w:name w:val="dash041e_005f0431_005f044b_005f0447_005f043d_005f044b_005f0439"/>
    <w:basedOn w:val="a"/>
    <w:rsid w:val="00864FF0"/>
    <w:pPr>
      <w:spacing w:after="0" w:line="240" w:lineRule="auto"/>
    </w:pPr>
    <w:rPr>
      <w:rFonts w:ascii="Times New Roman" w:eastAsia="Times New Roman" w:hAnsi="Times New Roman" w:cs="Times New Roman"/>
      <w:sz w:val="24"/>
      <w:szCs w:val="24"/>
      <w:lang w:eastAsia="ru-RU"/>
    </w:rPr>
  </w:style>
  <w:style w:type="character" w:styleId="affffa">
    <w:name w:val="annotation reference"/>
    <w:semiHidden/>
    <w:unhideWhenUsed/>
    <w:rsid w:val="00864FF0"/>
    <w:rPr>
      <w:sz w:val="16"/>
      <w:szCs w:val="16"/>
    </w:rPr>
  </w:style>
  <w:style w:type="character" w:customStyle="1" w:styleId="dash041e005f0431005f044b005f0447005f043d005f044b005f0439005f005fchar1char1">
    <w:name w:val="dash041e_005f0431_005f044b_005f0447_005f043d_005f044b_005f0439_005f_005fchar1__char1"/>
    <w:rsid w:val="00864FF0"/>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864FF0"/>
    <w:rPr>
      <w:rFonts w:ascii="Times New Roman" w:hAnsi="Times New Roman" w:cs="Times New Roman" w:hint="default"/>
      <w:b/>
      <w:bCs/>
    </w:rPr>
  </w:style>
  <w:style w:type="character" w:customStyle="1" w:styleId="FontStyle117">
    <w:name w:val="Font Style117"/>
    <w:basedOn w:val="a0"/>
    <w:rsid w:val="00864FF0"/>
    <w:rPr>
      <w:rFonts w:ascii="Times New Roman" w:hAnsi="Times New Roman" w:cs="Times New Roman" w:hint="default"/>
    </w:rPr>
  </w:style>
  <w:style w:type="character" w:customStyle="1" w:styleId="FontStyle34">
    <w:name w:val="Font Style34"/>
    <w:rsid w:val="00864FF0"/>
    <w:rPr>
      <w:rFonts w:ascii="Times New Roman" w:hAnsi="Times New Roman" w:cs="Times New Roman" w:hint="default"/>
      <w:sz w:val="22"/>
    </w:rPr>
  </w:style>
  <w:style w:type="character" w:customStyle="1" w:styleId="small">
    <w:name w:val="small"/>
    <w:basedOn w:val="a0"/>
    <w:rsid w:val="00864FF0"/>
  </w:style>
  <w:style w:type="paragraph" w:customStyle="1" w:styleId="Iauiue">
    <w:name w:val="Iau?iue"/>
    <w:rsid w:val="00864FF0"/>
    <w:pPr>
      <w:widowControl w:val="0"/>
      <w:spacing w:after="0" w:line="240" w:lineRule="auto"/>
    </w:pPr>
    <w:rPr>
      <w:rFonts w:ascii="Times New Roman" w:eastAsia="Times New Roman" w:hAnsi="Times New Roman" w:cs="Times New Roman"/>
      <w:sz w:val="28"/>
      <w:szCs w:val="20"/>
      <w:lang w:eastAsia="ru-RU"/>
    </w:rPr>
  </w:style>
  <w:style w:type="paragraph" w:styleId="HTML">
    <w:name w:val="HTML Preformatted"/>
    <w:basedOn w:val="a"/>
    <w:link w:val="HTML0"/>
    <w:rsid w:val="0086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DejaVu Sans" w:hAnsi="Courier New" w:cs="Courier New"/>
      <w:kern w:val="1"/>
      <w:sz w:val="20"/>
      <w:szCs w:val="20"/>
      <w:lang w:eastAsia="hi-IN" w:bidi="hi-IN"/>
    </w:rPr>
  </w:style>
  <w:style w:type="character" w:customStyle="1" w:styleId="HTML0">
    <w:name w:val="Стандартный HTML Знак"/>
    <w:basedOn w:val="a0"/>
    <w:link w:val="HTML"/>
    <w:rsid w:val="00864FF0"/>
    <w:rPr>
      <w:rFonts w:ascii="Courier New" w:eastAsia="DejaVu Sans" w:hAnsi="Courier New" w:cs="Courier New"/>
      <w:kern w:val="1"/>
      <w:sz w:val="20"/>
      <w:szCs w:val="20"/>
      <w:lang w:eastAsia="hi-IN" w:bidi="hi-IN"/>
    </w:rPr>
  </w:style>
  <w:style w:type="paragraph" w:customStyle="1" w:styleId="ConsPlusNormal">
    <w:name w:val="ConsPlusNormal"/>
    <w:rsid w:val="00864F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harAttribute1">
    <w:name w:val="CharAttribute1"/>
    <w:rsid w:val="00864FF0"/>
    <w:rPr>
      <w:rFonts w:ascii="Times New Roman" w:eastAsia="Times New Roman"/>
      <w:sz w:val="24"/>
    </w:rPr>
  </w:style>
  <w:style w:type="paragraph" w:customStyle="1" w:styleId="Style12">
    <w:name w:val="Style12"/>
    <w:basedOn w:val="a"/>
    <w:uiPriority w:val="99"/>
    <w:rsid w:val="00864FF0"/>
    <w:pPr>
      <w:widowControl w:val="0"/>
      <w:autoSpaceDE w:val="0"/>
      <w:autoSpaceDN w:val="0"/>
      <w:adjustRightInd w:val="0"/>
      <w:spacing w:after="0" w:line="272" w:lineRule="exact"/>
      <w:ind w:firstLine="557"/>
      <w:jc w:val="both"/>
    </w:pPr>
    <w:rPr>
      <w:rFonts w:ascii="Times New Roman" w:eastAsia="Times New Roman" w:hAnsi="Times New Roman" w:cs="Times New Roman"/>
      <w:sz w:val="24"/>
      <w:szCs w:val="24"/>
      <w:lang w:eastAsia="ru-RU"/>
    </w:rPr>
  </w:style>
  <w:style w:type="character" w:customStyle="1" w:styleId="FontStyle77">
    <w:name w:val="Font Style77"/>
    <w:basedOn w:val="a0"/>
    <w:uiPriority w:val="99"/>
    <w:rsid w:val="00864FF0"/>
    <w:rPr>
      <w:rFonts w:ascii="Times New Roman" w:hAnsi="Times New Roman" w:cs="Times New Roman"/>
      <w:sz w:val="22"/>
      <w:szCs w:val="22"/>
    </w:rPr>
  </w:style>
  <w:style w:type="character" w:customStyle="1" w:styleId="FontStyle79">
    <w:name w:val="Font Style79"/>
    <w:basedOn w:val="a0"/>
    <w:uiPriority w:val="99"/>
    <w:rsid w:val="00864FF0"/>
    <w:rPr>
      <w:rFonts w:ascii="Times New Roman" w:hAnsi="Times New Roman" w:cs="Times New Roman"/>
      <w:b/>
      <w:bCs/>
      <w:sz w:val="22"/>
      <w:szCs w:val="22"/>
    </w:rPr>
  </w:style>
  <w:style w:type="paragraph" w:customStyle="1" w:styleId="Style22">
    <w:name w:val="Style22"/>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864FF0"/>
    <w:pPr>
      <w:widowControl w:val="0"/>
      <w:autoSpaceDE w:val="0"/>
      <w:autoSpaceDN w:val="0"/>
      <w:adjustRightInd w:val="0"/>
      <w:spacing w:after="0" w:line="238" w:lineRule="exact"/>
    </w:pPr>
    <w:rPr>
      <w:rFonts w:ascii="Times New Roman" w:eastAsia="Times New Roman" w:hAnsi="Times New Roman" w:cs="Times New Roman"/>
      <w:sz w:val="24"/>
      <w:szCs w:val="24"/>
      <w:lang w:eastAsia="ru-RU"/>
    </w:rPr>
  </w:style>
  <w:style w:type="paragraph" w:customStyle="1" w:styleId="Style45">
    <w:name w:val="Style45"/>
    <w:basedOn w:val="a"/>
    <w:uiPriority w:val="99"/>
    <w:rsid w:val="00864F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basedOn w:val="a0"/>
    <w:uiPriority w:val="99"/>
    <w:rsid w:val="00864FF0"/>
    <w:rPr>
      <w:rFonts w:ascii="Times New Roman" w:hAnsi="Times New Roman" w:cs="Times New Roman"/>
      <w:b/>
      <w:bCs/>
      <w:sz w:val="22"/>
      <w:szCs w:val="22"/>
    </w:rPr>
  </w:style>
  <w:style w:type="character" w:customStyle="1" w:styleId="FontStyle84">
    <w:name w:val="Font Style84"/>
    <w:basedOn w:val="a0"/>
    <w:uiPriority w:val="99"/>
    <w:rsid w:val="00864FF0"/>
    <w:rPr>
      <w:rFonts w:ascii="Times New Roman" w:hAnsi="Times New Roman" w:cs="Times New Roman"/>
      <w:sz w:val="18"/>
      <w:szCs w:val="18"/>
    </w:rPr>
  </w:style>
  <w:style w:type="character" w:customStyle="1" w:styleId="FontStyle97">
    <w:name w:val="Font Style97"/>
    <w:basedOn w:val="a0"/>
    <w:uiPriority w:val="99"/>
    <w:rsid w:val="00864FF0"/>
    <w:rPr>
      <w:rFonts w:ascii="Arial" w:hAnsi="Arial" w:cs="Arial"/>
      <w:sz w:val="18"/>
      <w:szCs w:val="18"/>
    </w:rPr>
  </w:style>
  <w:style w:type="character" w:customStyle="1" w:styleId="vote-text">
    <w:name w:val="vote-text"/>
    <w:basedOn w:val="a0"/>
    <w:rsid w:val="00864FF0"/>
  </w:style>
  <w:style w:type="character" w:customStyle="1" w:styleId="105pt0">
    <w:name w:val="Основной текст + 10;5 pt;Полужирный;Курсив"/>
    <w:basedOn w:val="af9"/>
    <w:rsid w:val="00864FF0"/>
    <w:rPr>
      <w:rFonts w:ascii="Times New Roman" w:eastAsia="Times New Roman" w:hAnsi="Times New Roman" w:cs="Times New Roman"/>
      <w:b/>
      <w:bCs/>
      <w:i/>
      <w:iCs/>
      <w:spacing w:val="-4"/>
      <w:sz w:val="20"/>
      <w:szCs w:val="20"/>
      <w:shd w:val="clear" w:color="auto" w:fill="FFFFFF"/>
    </w:rPr>
  </w:style>
  <w:style w:type="character" w:customStyle="1" w:styleId="9pt1">
    <w:name w:val="Основной текст + 9 pt;Полужирный"/>
    <w:basedOn w:val="af9"/>
    <w:rsid w:val="00864FF0"/>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affffb">
    <w:name w:val="осн текст"/>
    <w:basedOn w:val="a"/>
    <w:rsid w:val="00864FF0"/>
    <w:pPr>
      <w:shd w:val="clear" w:color="auto" w:fill="FFFFFF"/>
      <w:tabs>
        <w:tab w:val="left" w:pos="1018"/>
      </w:tabs>
      <w:spacing w:after="0" w:line="360" w:lineRule="auto"/>
      <w:ind w:firstLine="454"/>
      <w:jc w:val="both"/>
    </w:pPr>
    <w:rPr>
      <w:rFonts w:ascii="Times New Roman" w:eastAsia="Times New Roman" w:hAnsi="Times New Roman" w:cs="Times New Roman"/>
      <w:b/>
      <w:bCs/>
      <w:sz w:val="28"/>
      <w:szCs w:val="28"/>
      <w:lang w:eastAsia="ru-RU"/>
    </w:rPr>
  </w:style>
  <w:style w:type="character" w:customStyle="1" w:styleId="1fb">
    <w:name w:val="Заголовок №1_"/>
    <w:basedOn w:val="a0"/>
    <w:link w:val="113"/>
    <w:rsid w:val="00864FF0"/>
    <w:rPr>
      <w:sz w:val="34"/>
      <w:szCs w:val="34"/>
      <w:shd w:val="clear" w:color="auto" w:fill="FFFFFF"/>
    </w:rPr>
  </w:style>
  <w:style w:type="paragraph" w:customStyle="1" w:styleId="113">
    <w:name w:val="Заголовок №11"/>
    <w:basedOn w:val="a"/>
    <w:link w:val="1fb"/>
    <w:rsid w:val="00864FF0"/>
    <w:pPr>
      <w:shd w:val="clear" w:color="auto" w:fill="FFFFFF"/>
      <w:spacing w:after="300" w:line="240" w:lineRule="atLeast"/>
      <w:outlineLvl w:val="0"/>
    </w:pPr>
    <w:rPr>
      <w:sz w:val="34"/>
      <w:szCs w:val="34"/>
    </w:rPr>
  </w:style>
  <w:style w:type="character" w:customStyle="1" w:styleId="12pt">
    <w:name w:val="Заголовок №1 + Интервал 2 pt"/>
    <w:basedOn w:val="1fb"/>
    <w:rsid w:val="00864FF0"/>
    <w:rPr>
      <w:rFonts w:cs="Calibri"/>
      <w:spacing w:val="50"/>
      <w:sz w:val="34"/>
      <w:szCs w:val="34"/>
      <w:shd w:val="clear" w:color="auto" w:fill="FFFFFF"/>
    </w:rPr>
  </w:style>
  <w:style w:type="character" w:customStyle="1" w:styleId="1120">
    <w:name w:val="Заголовок №112"/>
    <w:basedOn w:val="1fb"/>
    <w:rsid w:val="00864FF0"/>
    <w:rPr>
      <w:rFonts w:cs="Calibri"/>
      <w:spacing w:val="0"/>
      <w:sz w:val="34"/>
      <w:szCs w:val="34"/>
      <w:shd w:val="clear" w:color="auto" w:fill="FFFFFF"/>
    </w:rPr>
  </w:style>
  <w:style w:type="character" w:customStyle="1" w:styleId="130">
    <w:name w:val="Основной текст (13)_"/>
    <w:basedOn w:val="a0"/>
    <w:link w:val="131"/>
    <w:rsid w:val="00864FF0"/>
    <w:rPr>
      <w:sz w:val="34"/>
      <w:szCs w:val="34"/>
      <w:shd w:val="clear" w:color="auto" w:fill="FFFFFF"/>
    </w:rPr>
  </w:style>
  <w:style w:type="paragraph" w:customStyle="1" w:styleId="131">
    <w:name w:val="Основной текст (13)1"/>
    <w:basedOn w:val="a"/>
    <w:link w:val="130"/>
    <w:rsid w:val="00864FF0"/>
    <w:pPr>
      <w:shd w:val="clear" w:color="auto" w:fill="FFFFFF"/>
      <w:spacing w:before="420" w:after="180" w:line="360" w:lineRule="exact"/>
      <w:jc w:val="center"/>
    </w:pPr>
    <w:rPr>
      <w:sz w:val="34"/>
      <w:szCs w:val="34"/>
    </w:rPr>
  </w:style>
  <w:style w:type="character" w:customStyle="1" w:styleId="132pt">
    <w:name w:val="Основной текст (13) + Интервал 2 pt"/>
    <w:basedOn w:val="130"/>
    <w:rsid w:val="00864FF0"/>
    <w:rPr>
      <w:spacing w:val="50"/>
      <w:sz w:val="34"/>
      <w:szCs w:val="34"/>
      <w:shd w:val="clear" w:color="auto" w:fill="FFFFFF"/>
    </w:rPr>
  </w:style>
  <w:style w:type="character" w:customStyle="1" w:styleId="132">
    <w:name w:val="Основной текст (13)"/>
    <w:basedOn w:val="130"/>
    <w:rsid w:val="00864FF0"/>
    <w:rPr>
      <w:sz w:val="34"/>
      <w:szCs w:val="34"/>
      <w:shd w:val="clear" w:color="auto" w:fill="FFFFFF"/>
    </w:rPr>
  </w:style>
  <w:style w:type="character" w:customStyle="1" w:styleId="132pt1">
    <w:name w:val="Основной текст (13) + Интервал 2 pt1"/>
    <w:basedOn w:val="130"/>
    <w:rsid w:val="00864FF0"/>
    <w:rPr>
      <w:spacing w:val="40"/>
      <w:sz w:val="34"/>
      <w:szCs w:val="34"/>
      <w:shd w:val="clear" w:color="auto" w:fill="FFFFFF"/>
    </w:rPr>
  </w:style>
  <w:style w:type="character" w:customStyle="1" w:styleId="1110">
    <w:name w:val="Заголовок №111"/>
    <w:basedOn w:val="1fb"/>
    <w:rsid w:val="00864FF0"/>
    <w:rPr>
      <w:sz w:val="34"/>
      <w:szCs w:val="34"/>
      <w:shd w:val="clear" w:color="auto" w:fill="FFFFFF"/>
    </w:rPr>
  </w:style>
  <w:style w:type="numbering" w:customStyle="1" w:styleId="3f0">
    <w:name w:val="Нет списка3"/>
    <w:next w:val="a2"/>
    <w:uiPriority w:val="99"/>
    <w:semiHidden/>
    <w:unhideWhenUsed/>
    <w:rsid w:val="00E7678D"/>
  </w:style>
  <w:style w:type="numbering" w:customStyle="1" w:styleId="129">
    <w:name w:val="Нет списка12"/>
    <w:next w:val="a2"/>
    <w:semiHidden/>
    <w:rsid w:val="00E7678D"/>
  </w:style>
  <w:style w:type="numbering" w:customStyle="1" w:styleId="214">
    <w:name w:val="Нет списка21"/>
    <w:next w:val="a2"/>
    <w:semiHidden/>
    <w:rsid w:val="00E7678D"/>
  </w:style>
  <w:style w:type="table" w:customStyle="1" w:styleId="114">
    <w:name w:val="Сетка таблицы11"/>
    <w:basedOn w:val="a1"/>
    <w:next w:val="af4"/>
    <w:uiPriority w:val="59"/>
    <w:rsid w:val="00722B9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668910">
      <w:bodyDiv w:val="1"/>
      <w:marLeft w:val="0"/>
      <w:marRight w:val="0"/>
      <w:marTop w:val="0"/>
      <w:marBottom w:val="0"/>
      <w:divBdr>
        <w:top w:val="none" w:sz="0" w:space="0" w:color="auto"/>
        <w:left w:val="none" w:sz="0" w:space="0" w:color="auto"/>
        <w:bottom w:val="none" w:sz="0" w:space="0" w:color="auto"/>
        <w:right w:val="none" w:sz="0" w:space="0" w:color="auto"/>
      </w:divBdr>
    </w:div>
    <w:div w:id="482357923">
      <w:bodyDiv w:val="1"/>
      <w:marLeft w:val="0"/>
      <w:marRight w:val="0"/>
      <w:marTop w:val="0"/>
      <w:marBottom w:val="0"/>
      <w:divBdr>
        <w:top w:val="none" w:sz="0" w:space="0" w:color="auto"/>
        <w:left w:val="none" w:sz="0" w:space="0" w:color="auto"/>
        <w:bottom w:val="none" w:sz="0" w:space="0" w:color="auto"/>
        <w:right w:val="none" w:sz="0" w:space="0" w:color="auto"/>
      </w:divBdr>
    </w:div>
    <w:div w:id="569732242">
      <w:bodyDiv w:val="1"/>
      <w:marLeft w:val="0"/>
      <w:marRight w:val="0"/>
      <w:marTop w:val="0"/>
      <w:marBottom w:val="0"/>
      <w:divBdr>
        <w:top w:val="none" w:sz="0" w:space="0" w:color="auto"/>
        <w:left w:val="none" w:sz="0" w:space="0" w:color="auto"/>
        <w:bottom w:val="none" w:sz="0" w:space="0" w:color="auto"/>
        <w:right w:val="none" w:sz="0" w:space="0" w:color="auto"/>
      </w:divBdr>
    </w:div>
    <w:div w:id="633603578">
      <w:bodyDiv w:val="1"/>
      <w:marLeft w:val="0"/>
      <w:marRight w:val="0"/>
      <w:marTop w:val="0"/>
      <w:marBottom w:val="0"/>
      <w:divBdr>
        <w:top w:val="none" w:sz="0" w:space="0" w:color="auto"/>
        <w:left w:val="none" w:sz="0" w:space="0" w:color="auto"/>
        <w:bottom w:val="none" w:sz="0" w:space="0" w:color="auto"/>
        <w:right w:val="none" w:sz="0" w:space="0" w:color="auto"/>
      </w:divBdr>
    </w:div>
    <w:div w:id="699159675">
      <w:bodyDiv w:val="1"/>
      <w:marLeft w:val="0"/>
      <w:marRight w:val="0"/>
      <w:marTop w:val="0"/>
      <w:marBottom w:val="0"/>
      <w:divBdr>
        <w:top w:val="none" w:sz="0" w:space="0" w:color="auto"/>
        <w:left w:val="none" w:sz="0" w:space="0" w:color="auto"/>
        <w:bottom w:val="none" w:sz="0" w:space="0" w:color="auto"/>
        <w:right w:val="none" w:sz="0" w:space="0" w:color="auto"/>
      </w:divBdr>
    </w:div>
    <w:div w:id="770857435">
      <w:bodyDiv w:val="1"/>
      <w:marLeft w:val="0"/>
      <w:marRight w:val="0"/>
      <w:marTop w:val="0"/>
      <w:marBottom w:val="0"/>
      <w:divBdr>
        <w:top w:val="none" w:sz="0" w:space="0" w:color="auto"/>
        <w:left w:val="none" w:sz="0" w:space="0" w:color="auto"/>
        <w:bottom w:val="none" w:sz="0" w:space="0" w:color="auto"/>
        <w:right w:val="none" w:sz="0" w:space="0" w:color="auto"/>
      </w:divBdr>
    </w:div>
    <w:div w:id="1291016116">
      <w:bodyDiv w:val="1"/>
      <w:marLeft w:val="0"/>
      <w:marRight w:val="0"/>
      <w:marTop w:val="0"/>
      <w:marBottom w:val="0"/>
      <w:divBdr>
        <w:top w:val="none" w:sz="0" w:space="0" w:color="auto"/>
        <w:left w:val="none" w:sz="0" w:space="0" w:color="auto"/>
        <w:bottom w:val="none" w:sz="0" w:space="0" w:color="auto"/>
        <w:right w:val="none" w:sz="0" w:space="0" w:color="auto"/>
      </w:divBdr>
    </w:div>
    <w:div w:id="1311985988">
      <w:bodyDiv w:val="1"/>
      <w:marLeft w:val="0"/>
      <w:marRight w:val="0"/>
      <w:marTop w:val="0"/>
      <w:marBottom w:val="0"/>
      <w:divBdr>
        <w:top w:val="none" w:sz="0" w:space="0" w:color="auto"/>
        <w:left w:val="none" w:sz="0" w:space="0" w:color="auto"/>
        <w:bottom w:val="none" w:sz="0" w:space="0" w:color="auto"/>
        <w:right w:val="none" w:sz="0" w:space="0" w:color="auto"/>
      </w:divBdr>
    </w:div>
    <w:div w:id="1481577288">
      <w:bodyDiv w:val="1"/>
      <w:marLeft w:val="0"/>
      <w:marRight w:val="0"/>
      <w:marTop w:val="0"/>
      <w:marBottom w:val="0"/>
      <w:divBdr>
        <w:top w:val="none" w:sz="0" w:space="0" w:color="auto"/>
        <w:left w:val="none" w:sz="0" w:space="0" w:color="auto"/>
        <w:bottom w:val="none" w:sz="0" w:space="0" w:color="auto"/>
        <w:right w:val="none" w:sz="0" w:space="0" w:color="auto"/>
      </w:divBdr>
    </w:div>
    <w:div w:id="1836528765">
      <w:bodyDiv w:val="1"/>
      <w:marLeft w:val="0"/>
      <w:marRight w:val="0"/>
      <w:marTop w:val="0"/>
      <w:marBottom w:val="0"/>
      <w:divBdr>
        <w:top w:val="none" w:sz="0" w:space="0" w:color="auto"/>
        <w:left w:val="none" w:sz="0" w:space="0" w:color="auto"/>
        <w:bottom w:val="none" w:sz="0" w:space="0" w:color="auto"/>
        <w:right w:val="none" w:sz="0" w:space="0" w:color="auto"/>
      </w:divBdr>
    </w:div>
    <w:div w:id="1838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CE5AB-0824-4CB0-96DE-2BEA75DF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16473</Words>
  <Characters>93898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110151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Zulfiya</dc:creator>
  <cp:lastModifiedBy>user</cp:lastModifiedBy>
  <cp:revision>8</cp:revision>
  <dcterms:created xsi:type="dcterms:W3CDTF">2021-07-01T18:59:00Z</dcterms:created>
  <dcterms:modified xsi:type="dcterms:W3CDTF">2021-08-01T16:28:00Z</dcterms:modified>
</cp:coreProperties>
</file>